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19477" w14:textId="7C75C136" w:rsidR="00431656" w:rsidRDefault="00851E96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bookmarkStart w:id="0" w:name="OLE_LINK7"/>
      <w:bookmarkStart w:id="1" w:name="OLE_LINK8"/>
      <w:r>
        <w:rPr>
          <w:rFonts w:eastAsia="MS Mincho" w:cs="Arial"/>
          <w:b/>
          <w:sz w:val="24"/>
          <w:szCs w:val="24"/>
          <w:lang w:eastAsia="ja-JP"/>
        </w:rPr>
        <w:t>3GPP TSG-SA WG1 Meeting #11</w:t>
      </w:r>
      <w:r>
        <w:rPr>
          <w:rFonts w:cs="Arial" w:hint="eastAsia"/>
          <w:b/>
          <w:sz w:val="24"/>
          <w:szCs w:val="24"/>
          <w:lang w:eastAsia="zh-CN"/>
        </w:rPr>
        <w:t>2</w:t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cs="Arial" w:hint="eastAsia"/>
          <w:b/>
          <w:sz w:val="24"/>
          <w:szCs w:val="24"/>
          <w:lang w:val="en-US" w:eastAsia="zh-CN"/>
        </w:rPr>
        <w:t xml:space="preserve">                    </w:t>
      </w:r>
      <w:r>
        <w:rPr>
          <w:rFonts w:eastAsia="MS Mincho" w:cs="Arial"/>
          <w:b/>
          <w:sz w:val="24"/>
          <w:szCs w:val="24"/>
          <w:lang w:eastAsia="ja-JP"/>
        </w:rPr>
        <w:t>S1-25</w:t>
      </w:r>
      <w:r w:rsidR="00A1385F">
        <w:rPr>
          <w:rFonts w:eastAsia="MS Mincho" w:cs="Arial"/>
          <w:b/>
          <w:sz w:val="24"/>
          <w:szCs w:val="24"/>
          <w:lang w:eastAsia="ja-JP"/>
        </w:rPr>
        <w:t>4344</w:t>
      </w:r>
    </w:p>
    <w:p w14:paraId="3AF96369" w14:textId="77777777" w:rsidR="00431656" w:rsidRDefault="00851E96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r>
        <w:rPr>
          <w:rFonts w:eastAsia="MS Mincho" w:cs="Arial"/>
          <w:b/>
          <w:sz w:val="24"/>
          <w:szCs w:val="24"/>
          <w:lang w:eastAsia="ja-JP"/>
        </w:rPr>
        <w:t>17-21 December 2025, Dallas, USA</w:t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</w:p>
    <w:p w14:paraId="0C67863E" w14:textId="77777777" w:rsidR="00431656" w:rsidRDefault="0043165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7A95BCDB" w14:textId="02919288" w:rsidR="00431656" w:rsidRDefault="00851E9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>
        <w:rPr>
          <w:rFonts w:eastAsia="Times New Roman" w:cs="Arial"/>
          <w:sz w:val="22"/>
          <w:szCs w:val="20"/>
          <w:lang w:eastAsia="ar-SA"/>
        </w:rPr>
        <w:t>Title:</w:t>
      </w:r>
      <w:r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Start w:id="3" w:name="_Hlk198311086"/>
      <w:bookmarkStart w:id="4" w:name="OLE_LINK3"/>
      <w:bookmarkStart w:id="5" w:name="OLE_LINK4"/>
      <w:bookmarkEnd w:id="2"/>
      <w:r>
        <w:rPr>
          <w:rFonts w:eastAsia="Times New Roman" w:cs="Arial"/>
          <w:sz w:val="22"/>
          <w:szCs w:val="20"/>
          <w:lang w:eastAsia="ar-SA"/>
        </w:rPr>
        <w:t xml:space="preserve">Agenda Drafting </w:t>
      </w:r>
      <w:bookmarkEnd w:id="3"/>
      <w:r w:rsidR="00455939">
        <w:rPr>
          <w:rFonts w:eastAsia="Times New Roman" w:cs="Arial"/>
          <w:sz w:val="22"/>
          <w:szCs w:val="20"/>
          <w:lang w:eastAsia="ar-SA"/>
        </w:rPr>
        <w:t>AI</w:t>
      </w:r>
    </w:p>
    <w:p w14:paraId="5D7B1092" w14:textId="1A8EB3F5" w:rsidR="00431656" w:rsidRDefault="00851E96">
      <w:pPr>
        <w:suppressAutoHyphens/>
        <w:spacing w:after="120" w:line="240" w:lineRule="auto"/>
        <w:ind w:left="1985" w:hanging="1985"/>
        <w:rPr>
          <w:rFonts w:cs="Arial"/>
          <w:sz w:val="22"/>
          <w:szCs w:val="20"/>
          <w:lang w:val="fr-FR" w:eastAsia="zh-CN"/>
        </w:rPr>
      </w:pPr>
      <w:r>
        <w:rPr>
          <w:rFonts w:eastAsia="Times New Roman" w:cs="Arial"/>
          <w:sz w:val="22"/>
          <w:szCs w:val="20"/>
          <w:lang w:val="fr-FR" w:eastAsia="ar-SA"/>
        </w:rPr>
        <w:t xml:space="preserve">Ag. </w:t>
      </w:r>
      <w:proofErr w:type="gramStart"/>
      <w:r>
        <w:rPr>
          <w:rFonts w:eastAsia="Times New Roman" w:cs="Arial"/>
          <w:sz w:val="22"/>
          <w:szCs w:val="20"/>
          <w:lang w:val="fr-FR" w:eastAsia="ar-SA"/>
        </w:rPr>
        <w:t>Item:</w:t>
      </w:r>
      <w:proofErr w:type="gramEnd"/>
      <w:r>
        <w:rPr>
          <w:rFonts w:eastAsia="Times New Roman" w:cs="Arial"/>
          <w:sz w:val="22"/>
          <w:szCs w:val="20"/>
          <w:lang w:val="fr-FR" w:eastAsia="ar-SA"/>
        </w:rPr>
        <w:tab/>
        <w:t>8.1.</w:t>
      </w:r>
      <w:r w:rsidR="00455939">
        <w:rPr>
          <w:rFonts w:cs="Arial"/>
          <w:sz w:val="22"/>
          <w:szCs w:val="20"/>
          <w:lang w:val="en-US" w:eastAsia="zh-CN"/>
        </w:rPr>
        <w:t>3</w:t>
      </w:r>
    </w:p>
    <w:p w14:paraId="5537AA59" w14:textId="77777777" w:rsidR="00431656" w:rsidRDefault="00851E9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proofErr w:type="gramStart"/>
      <w:r>
        <w:rPr>
          <w:rFonts w:eastAsia="Times New Roman" w:cs="Arial"/>
          <w:sz w:val="22"/>
          <w:szCs w:val="20"/>
          <w:lang w:val="fr-FR" w:eastAsia="ar-SA"/>
        </w:rPr>
        <w:t>Source:</w:t>
      </w:r>
      <w:bookmarkEnd w:id="4"/>
      <w:bookmarkEnd w:id="5"/>
      <w:proofErr w:type="gramEnd"/>
      <w:r>
        <w:rPr>
          <w:rFonts w:eastAsia="Times New Roman" w:cs="Arial"/>
          <w:sz w:val="22"/>
          <w:szCs w:val="20"/>
          <w:lang w:val="fr-FR" w:eastAsia="ar-SA"/>
        </w:rPr>
        <w:tab/>
      </w:r>
      <w:bookmarkStart w:id="6" w:name="_Hlk198311362"/>
      <w:r>
        <w:rPr>
          <w:rFonts w:eastAsia="Times New Roman" w:cs="Arial"/>
          <w:sz w:val="22"/>
          <w:szCs w:val="20"/>
          <w:lang w:val="fr-FR" w:eastAsia="ar-SA"/>
        </w:rPr>
        <w:t xml:space="preserve">Drafting Session </w:t>
      </w:r>
      <w:bookmarkEnd w:id="6"/>
      <w:r>
        <w:rPr>
          <w:rFonts w:eastAsia="Times New Roman" w:cs="Arial"/>
          <w:sz w:val="22"/>
          <w:szCs w:val="20"/>
          <w:lang w:val="fr-FR" w:eastAsia="ar-SA"/>
        </w:rPr>
        <w:t>Chair</w:t>
      </w:r>
    </w:p>
    <w:p w14:paraId="538EF518" w14:textId="05E8FCBF" w:rsidR="00431656" w:rsidRDefault="00851E9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proofErr w:type="gramStart"/>
      <w:r>
        <w:rPr>
          <w:rFonts w:eastAsia="Times New Roman" w:cs="Arial"/>
          <w:sz w:val="22"/>
          <w:szCs w:val="20"/>
          <w:lang w:val="fr-FR" w:eastAsia="ar-SA"/>
        </w:rPr>
        <w:t>Contact:</w:t>
      </w:r>
      <w:proofErr w:type="gramEnd"/>
      <w:r>
        <w:rPr>
          <w:rFonts w:eastAsia="Times New Roman" w:cs="Arial"/>
          <w:sz w:val="22"/>
          <w:szCs w:val="20"/>
          <w:lang w:val="fr-FR" w:eastAsia="ar-SA"/>
        </w:rPr>
        <w:tab/>
      </w:r>
      <w:r w:rsidR="00455939">
        <w:rPr>
          <w:rFonts w:eastAsia="Times New Roman" w:cs="Arial"/>
          <w:sz w:val="22"/>
          <w:szCs w:val="20"/>
          <w:lang w:val="fr-FR" w:eastAsia="ar-SA"/>
        </w:rPr>
        <w:t>Vasil Aleksiev</w:t>
      </w:r>
      <w:r>
        <w:rPr>
          <w:rFonts w:eastAsia="Times New Roman" w:cs="Arial"/>
          <w:sz w:val="22"/>
          <w:szCs w:val="20"/>
          <w:lang w:val="fr-FR" w:eastAsia="ar-SA"/>
        </w:rPr>
        <w:t xml:space="preserve"> </w:t>
      </w:r>
    </w:p>
    <w:p w14:paraId="2E5D6E9D" w14:textId="77777777" w:rsidR="00431656" w:rsidRDefault="0043165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val="fr-FR" w:eastAsia="ar-SA"/>
        </w:rPr>
      </w:pPr>
    </w:p>
    <w:bookmarkEnd w:id="0"/>
    <w:bookmarkEnd w:id="1"/>
    <w:p w14:paraId="51694F28" w14:textId="77777777" w:rsidR="00431656" w:rsidRDefault="00431656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500E8E5E" w14:textId="77777777" w:rsidR="00431656" w:rsidRDefault="00851E96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ROOMS:</w:t>
      </w:r>
    </w:p>
    <w:p w14:paraId="59788802" w14:textId="77777777" w:rsidR="00431656" w:rsidRDefault="00851E96">
      <w:pPr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 xml:space="preserve">Plenary – SA1 Main/Drafting 1: </w:t>
      </w:r>
      <w:r>
        <w:rPr>
          <w:rFonts w:ascii="Calibri-Bold" w:hAnsi="Calibri-Bold" w:cs="Calibri-Bold"/>
          <w:b/>
          <w:bCs/>
          <w:sz w:val="28"/>
          <w:szCs w:val="28"/>
          <w:lang w:eastAsia="en-GB"/>
        </w:rPr>
        <w:t>Dallas Ballroom A1-2 (Convention Center, 1st Floor)</w:t>
      </w:r>
    </w:p>
    <w:p w14:paraId="0006A918" w14:textId="77777777" w:rsidR="00431656" w:rsidRDefault="00851E96">
      <w:pPr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>SA1 Breakout 1/Drafting 2: State Room 2 (Convention Center, 3rd Floor)</w:t>
      </w:r>
    </w:p>
    <w:p w14:paraId="21B7A0E2" w14:textId="77777777" w:rsidR="00431656" w:rsidRDefault="00431656">
      <w:pPr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</w:p>
    <w:tbl>
      <w:tblPr>
        <w:tblW w:w="10298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21"/>
        <w:gridCol w:w="1002"/>
        <w:gridCol w:w="2538"/>
        <w:gridCol w:w="2977"/>
        <w:gridCol w:w="3260"/>
      </w:tblGrid>
      <w:tr w:rsidR="00F23EAD" w:rsidRPr="00015298" w14:paraId="71D63F57" w14:textId="77777777" w:rsidTr="00F23EAD">
        <w:trPr>
          <w:trHeight w:val="272"/>
        </w:trPr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2BB48EAB" w14:textId="77777777" w:rsidR="00F23EAD" w:rsidRPr="00015298" w:rsidRDefault="00F23EAD" w:rsidP="00C325FC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48D1FE0D" w14:textId="77777777" w:rsidR="00F23EAD" w:rsidRPr="00015298" w:rsidRDefault="00F23EAD" w:rsidP="00C325FC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3B0C20F3" w14:textId="77777777" w:rsidR="00F23EAD" w:rsidRPr="00015298" w:rsidRDefault="00F23EAD" w:rsidP="00C325F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Monday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5B58D727" w14:textId="77777777" w:rsidR="00F23EAD" w:rsidRPr="00015298" w:rsidRDefault="00F23EAD" w:rsidP="00C325F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7A42DAF1" w14:textId="77777777" w:rsidR="00F23EAD" w:rsidRPr="00015298" w:rsidRDefault="00F23EAD" w:rsidP="00C325F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F23EAD" w:rsidRPr="00480F43" w14:paraId="2C980CB1" w14:textId="77777777" w:rsidTr="00E85524">
        <w:trPr>
          <w:trHeight w:val="272"/>
        </w:trPr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EEDC887" w14:textId="77777777" w:rsidR="00F23EAD" w:rsidRPr="00AB0F3E" w:rsidRDefault="00F23EAD" w:rsidP="00C325F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332C1FA" w14:textId="77777777" w:rsidR="00F23EAD" w:rsidRPr="00AB0F3E" w:rsidRDefault="00F23EAD" w:rsidP="00C325F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2D4872FB" w14:textId="77777777" w:rsidR="00F23EAD" w:rsidRPr="00AB0F3E" w:rsidRDefault="00F23EAD" w:rsidP="00C325F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02C24D3" w14:textId="08A99C78" w:rsidR="00F23EAD" w:rsidRPr="00BE0FB4" w:rsidRDefault="00F23EAD" w:rsidP="00C325F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0"/>
                <w:szCs w:val="24"/>
                <w:lang w:val="en-US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88D58CB" w14:textId="77777777" w:rsidR="00F23EAD" w:rsidRPr="0003208B" w:rsidRDefault="00F23EAD" w:rsidP="00C325F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20"/>
                <w:szCs w:val="24"/>
                <w:lang w:eastAsia="ja-JP"/>
              </w:rPr>
            </w:pPr>
            <w:r w:rsidRPr="0003208B">
              <w:rPr>
                <w:rFonts w:eastAsia="MS Mincho" w:cs="Arial"/>
                <w:b/>
                <w:bCs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7A6C0645" w14:textId="77777777" w:rsidR="00F23EAD" w:rsidRDefault="00F23EAD" w:rsidP="00C325F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20"/>
                <w:szCs w:val="24"/>
                <w:lang w:val="en-US" w:eastAsia="ja-JP"/>
              </w:rPr>
            </w:pPr>
            <w:proofErr w:type="gramStart"/>
            <w:r w:rsidRPr="0003208B">
              <w:rPr>
                <w:rFonts w:eastAsia="MS Mincho" w:cs="Arial"/>
                <w:sz w:val="20"/>
                <w:szCs w:val="24"/>
                <w:lang w:val="en-US" w:eastAsia="ja-JP"/>
              </w:rPr>
              <w:t>8.1.3  AI</w:t>
            </w:r>
            <w:proofErr w:type="gramEnd"/>
            <w:r w:rsidRPr="0003208B">
              <w:rPr>
                <w:rFonts w:eastAsia="MS Mincho" w:cs="Arial"/>
                <w:sz w:val="20"/>
                <w:szCs w:val="24"/>
                <w:lang w:val="en-US" w:eastAsia="ja-JP"/>
              </w:rPr>
              <w:t xml:space="preserve"> </w:t>
            </w:r>
          </w:p>
          <w:p w14:paraId="219428AF" w14:textId="3AD0E19D" w:rsidR="00F23EAD" w:rsidRPr="0003208B" w:rsidRDefault="00F23EAD" w:rsidP="00C325F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20"/>
                <w:szCs w:val="24"/>
                <w:lang w:eastAsia="ja-JP"/>
              </w:rPr>
            </w:pPr>
            <w:r w:rsidRPr="0003208B">
              <w:rPr>
                <w:rFonts w:eastAsia="MS Mincho" w:cs="Arial"/>
                <w:sz w:val="20"/>
                <w:szCs w:val="24"/>
                <w:lang w:val="en-US" w:eastAsia="ja-JP"/>
              </w:rPr>
              <w:t>=================</w:t>
            </w:r>
          </w:p>
          <w:p w14:paraId="4BE987A2" w14:textId="77777777" w:rsidR="00F23EAD" w:rsidRPr="0003208B" w:rsidRDefault="00F23EAD" w:rsidP="00C325F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20"/>
                <w:szCs w:val="24"/>
                <w:lang w:eastAsia="ja-JP"/>
              </w:rPr>
            </w:pPr>
            <w:r w:rsidRPr="0003208B">
              <w:rPr>
                <w:rFonts w:eastAsia="MS Mincho" w:cs="Arial"/>
                <w:b/>
                <w:bCs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59052552" w14:textId="77777777" w:rsidR="00F23EAD" w:rsidRPr="0003208B" w:rsidRDefault="00F23EAD" w:rsidP="00C325F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20"/>
                <w:szCs w:val="24"/>
                <w:lang w:val="en-US" w:eastAsia="ja-JP"/>
              </w:rPr>
            </w:pPr>
            <w:r w:rsidRPr="0003208B">
              <w:rPr>
                <w:rFonts w:eastAsia="MS Mincho" w:cs="Arial"/>
                <w:bCs/>
                <w:kern w:val="2"/>
                <w:sz w:val="20"/>
                <w:szCs w:val="24"/>
                <w:lang w:val="en-US" w:eastAsia="ja-JP"/>
              </w:rPr>
              <w:t>8.1.5 Ubiquitous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575A1F7" w14:textId="77777777" w:rsidR="00F23EAD" w:rsidRPr="0003208B" w:rsidRDefault="00F23EAD" w:rsidP="00C325F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20"/>
                <w:szCs w:val="24"/>
                <w:lang w:eastAsia="ja-JP"/>
              </w:rPr>
            </w:pPr>
            <w:r w:rsidRPr="0003208B">
              <w:rPr>
                <w:rFonts w:eastAsia="MS Mincho" w:cs="Arial"/>
                <w:b/>
                <w:bCs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5C977E30" w14:textId="77777777" w:rsidR="00F23EAD" w:rsidRDefault="00F23EAD" w:rsidP="00C325F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20"/>
                <w:szCs w:val="24"/>
                <w:lang w:val="en-US" w:eastAsia="ja-JP"/>
              </w:rPr>
            </w:pPr>
            <w:proofErr w:type="gramStart"/>
            <w:r w:rsidRPr="0003208B">
              <w:rPr>
                <w:rFonts w:eastAsia="MS Mincho" w:cs="Arial"/>
                <w:sz w:val="20"/>
                <w:szCs w:val="24"/>
                <w:lang w:val="en-US" w:eastAsia="ja-JP"/>
              </w:rPr>
              <w:t>8.1.3  AI</w:t>
            </w:r>
            <w:proofErr w:type="gramEnd"/>
            <w:r w:rsidRPr="0003208B">
              <w:rPr>
                <w:rFonts w:eastAsia="MS Mincho" w:cs="Arial"/>
                <w:sz w:val="20"/>
                <w:szCs w:val="24"/>
                <w:lang w:val="en-US" w:eastAsia="ja-JP"/>
              </w:rPr>
              <w:t xml:space="preserve"> </w:t>
            </w:r>
          </w:p>
          <w:p w14:paraId="7CD35F23" w14:textId="7E31EE7F" w:rsidR="00F23EAD" w:rsidRPr="0003208B" w:rsidRDefault="00F23EAD" w:rsidP="00C325F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20"/>
                <w:szCs w:val="24"/>
                <w:lang w:eastAsia="ja-JP"/>
              </w:rPr>
            </w:pPr>
            <w:r w:rsidRPr="0003208B">
              <w:rPr>
                <w:rFonts w:eastAsia="MS Mincho" w:cs="Arial"/>
                <w:sz w:val="20"/>
                <w:szCs w:val="24"/>
                <w:lang w:val="en-US" w:eastAsia="ja-JP"/>
              </w:rPr>
              <w:t>=================</w:t>
            </w:r>
          </w:p>
          <w:p w14:paraId="53F5BCD2" w14:textId="77777777" w:rsidR="00F23EAD" w:rsidRPr="0003208B" w:rsidRDefault="00F23EAD" w:rsidP="00C325F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20"/>
                <w:szCs w:val="24"/>
                <w:lang w:eastAsia="ja-JP"/>
              </w:rPr>
            </w:pPr>
            <w:r w:rsidRPr="0003208B">
              <w:rPr>
                <w:rFonts w:eastAsia="MS Mincho" w:cs="Arial"/>
                <w:b/>
                <w:bCs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1559AEEA" w14:textId="77777777" w:rsidR="00F23EAD" w:rsidRPr="00480F43" w:rsidRDefault="00F23EAD" w:rsidP="00C325F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0"/>
                <w:szCs w:val="24"/>
                <w:lang w:eastAsia="ja-JP"/>
              </w:rPr>
            </w:pPr>
            <w:r w:rsidRPr="0003208B">
              <w:rPr>
                <w:rFonts w:eastAsia="MS Mincho" w:cs="Arial"/>
                <w:bCs/>
                <w:kern w:val="2"/>
                <w:sz w:val="20"/>
                <w:szCs w:val="24"/>
                <w:lang w:val="en-US" w:eastAsia="ja-JP"/>
              </w:rPr>
              <w:t>8.1.5 Ubiquitous</w:t>
            </w:r>
          </w:p>
        </w:tc>
      </w:tr>
      <w:tr w:rsidR="00F23EAD" w:rsidRPr="00480F43" w14:paraId="494DA3E3" w14:textId="77777777" w:rsidTr="00F23EAD">
        <w:trPr>
          <w:trHeight w:val="246"/>
        </w:trPr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02BB94A" w14:textId="77777777" w:rsidR="00F23EAD" w:rsidRPr="00F24F45" w:rsidRDefault="00F23EAD" w:rsidP="00C325F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val="en-US" w:eastAsia="ar-SA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087047AB" w14:textId="77777777" w:rsidR="00F23EAD" w:rsidRPr="00AB0F3E" w:rsidRDefault="00F23EAD" w:rsidP="00C325F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67A214B" w14:textId="77777777" w:rsidR="00F23EAD" w:rsidRPr="00480F43" w:rsidRDefault="00F23EAD" w:rsidP="00C325F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4"/>
                <w:lang w:eastAsia="ar-SA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65C209A" w14:textId="77777777" w:rsidR="00F23EAD" w:rsidRPr="00480F43" w:rsidRDefault="00F23EAD" w:rsidP="00C325F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75B6C11" w14:textId="77777777" w:rsidR="00F23EAD" w:rsidRPr="00480F43" w:rsidRDefault="00F23EAD" w:rsidP="00C325F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4"/>
                <w:lang w:eastAsia="ar-SA"/>
              </w:rPr>
            </w:pPr>
          </w:p>
        </w:tc>
      </w:tr>
      <w:tr w:rsidR="00F23EAD" w:rsidRPr="00480F43" w14:paraId="7C58DF91" w14:textId="77777777" w:rsidTr="00E85524">
        <w:trPr>
          <w:trHeight w:val="30"/>
        </w:trPr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429521E4" w14:textId="77777777" w:rsidR="00F23EAD" w:rsidRPr="00AB0F3E" w:rsidRDefault="00F23EAD" w:rsidP="00C325F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E420D47" w14:textId="77777777" w:rsidR="00F23EAD" w:rsidRPr="00AB0F3E" w:rsidRDefault="00F23EAD" w:rsidP="00C325F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14:paraId="77045ABF" w14:textId="77777777" w:rsidR="00F23EAD" w:rsidRPr="00AB0F3E" w:rsidRDefault="00F23EAD" w:rsidP="00C325F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13DEB38" w14:textId="6DE45C44" w:rsidR="00F23EAD" w:rsidRPr="00480F43" w:rsidRDefault="00F23EAD" w:rsidP="00C325F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0"/>
                <w:szCs w:val="24"/>
                <w:lang w:eastAsia="ja-JP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F759CE2" w14:textId="77777777" w:rsidR="00F23EAD" w:rsidRPr="0003208B" w:rsidRDefault="00F23EAD" w:rsidP="00C325F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kern w:val="2"/>
                <w:sz w:val="20"/>
                <w:szCs w:val="24"/>
                <w:lang w:eastAsia="ja-JP"/>
              </w:rPr>
            </w:pPr>
            <w:r w:rsidRPr="0003208B">
              <w:rPr>
                <w:rFonts w:eastAsia="MS Mincho" w:cs="Arial"/>
                <w:b/>
                <w:bCs/>
                <w:kern w:val="2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40421644" w14:textId="77777777" w:rsidR="00F23EAD" w:rsidRDefault="00F23EAD" w:rsidP="00C325F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kern w:val="2"/>
                <w:sz w:val="20"/>
                <w:szCs w:val="24"/>
                <w:lang w:val="en-US" w:eastAsia="ja-JP"/>
              </w:rPr>
            </w:pPr>
            <w:proofErr w:type="gramStart"/>
            <w:r w:rsidRPr="0003208B">
              <w:rPr>
                <w:rFonts w:eastAsia="MS Mincho" w:cs="Arial"/>
                <w:bCs/>
                <w:kern w:val="2"/>
                <w:sz w:val="20"/>
                <w:szCs w:val="24"/>
                <w:lang w:val="en-US" w:eastAsia="ja-JP"/>
              </w:rPr>
              <w:t>8.1.3  AI</w:t>
            </w:r>
            <w:proofErr w:type="gramEnd"/>
            <w:r w:rsidRPr="0003208B">
              <w:rPr>
                <w:rFonts w:eastAsia="MS Mincho" w:cs="Arial"/>
                <w:bCs/>
                <w:kern w:val="2"/>
                <w:sz w:val="20"/>
                <w:szCs w:val="24"/>
                <w:lang w:val="en-US" w:eastAsia="ja-JP"/>
              </w:rPr>
              <w:t xml:space="preserve"> </w:t>
            </w:r>
          </w:p>
          <w:p w14:paraId="4E106643" w14:textId="1D3974C9" w:rsidR="00F23EAD" w:rsidRPr="0003208B" w:rsidRDefault="00F23EAD" w:rsidP="00C325F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kern w:val="2"/>
                <w:sz w:val="20"/>
                <w:szCs w:val="24"/>
                <w:lang w:eastAsia="ja-JP"/>
              </w:rPr>
            </w:pPr>
            <w:r w:rsidRPr="0003208B">
              <w:rPr>
                <w:rFonts w:eastAsia="MS Mincho" w:cs="Arial"/>
                <w:bCs/>
                <w:kern w:val="2"/>
                <w:sz w:val="20"/>
                <w:szCs w:val="24"/>
                <w:lang w:val="en-US" w:eastAsia="ja-JP"/>
              </w:rPr>
              <w:t>=================</w:t>
            </w:r>
          </w:p>
          <w:p w14:paraId="66300236" w14:textId="77777777" w:rsidR="00F23EAD" w:rsidRPr="0003208B" w:rsidRDefault="00F23EAD" w:rsidP="00C325F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kern w:val="2"/>
                <w:sz w:val="20"/>
                <w:szCs w:val="24"/>
                <w:lang w:eastAsia="ja-JP"/>
              </w:rPr>
            </w:pPr>
            <w:r w:rsidRPr="0003208B">
              <w:rPr>
                <w:rFonts w:eastAsia="MS Mincho" w:cs="Arial"/>
                <w:b/>
                <w:bCs/>
                <w:kern w:val="2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5AD1C4B5" w14:textId="77777777" w:rsidR="00F23EAD" w:rsidRPr="00480F43" w:rsidRDefault="00F23EAD" w:rsidP="00C325F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kern w:val="2"/>
                <w:sz w:val="20"/>
                <w:szCs w:val="24"/>
                <w:lang w:val="en-US" w:eastAsia="ja-JP"/>
              </w:rPr>
            </w:pPr>
            <w:r w:rsidRPr="0003208B">
              <w:rPr>
                <w:rFonts w:eastAsia="MS Mincho" w:cs="Arial"/>
                <w:sz w:val="20"/>
                <w:szCs w:val="24"/>
                <w:lang w:val="en-US" w:eastAsia="ja-JP"/>
              </w:rPr>
              <w:t>8.1.6 Immersive + 8.1.9 Others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F1D9139" w14:textId="3C57709A" w:rsidR="00F23EAD" w:rsidRPr="00480F43" w:rsidRDefault="00F23EAD" w:rsidP="00C325F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kern w:val="2"/>
                <w:sz w:val="20"/>
                <w:szCs w:val="24"/>
                <w:lang w:val="en-US" w:eastAsia="ja-JP"/>
              </w:rPr>
            </w:pPr>
          </w:p>
        </w:tc>
      </w:tr>
      <w:tr w:rsidR="00F23EAD" w:rsidRPr="00470107" w14:paraId="375FFF78" w14:textId="77777777" w:rsidTr="00F23EAD">
        <w:trPr>
          <w:trHeight w:val="482"/>
        </w:trPr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885AFCA" w14:textId="77777777" w:rsidR="00F23EAD" w:rsidRPr="00AB0F3E" w:rsidRDefault="00F23EAD" w:rsidP="00C325FC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3BB5CACD" w14:textId="77777777" w:rsidR="00F23EAD" w:rsidRPr="00AB0F3E" w:rsidRDefault="00F23EAD" w:rsidP="00C325FC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831DC09" w14:textId="77777777" w:rsidR="00F23EAD" w:rsidRPr="00480F43" w:rsidRDefault="00F23EAD" w:rsidP="00C325F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4"/>
                <w:lang w:eastAsia="ar-SA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BD31CA3" w14:textId="77777777" w:rsidR="00F23EAD" w:rsidRPr="00480F43" w:rsidRDefault="00F23EAD" w:rsidP="00C325F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4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4"/>
                <w:lang w:eastAsia="ar-SA"/>
              </w:rPr>
              <w:t>12:00 – 13:30 1</w:t>
            </w:r>
            <w:r w:rsidRPr="0096752A">
              <w:rPr>
                <w:rFonts w:eastAsia="Times New Roman" w:cs="Arial"/>
                <w:b/>
                <w:sz w:val="20"/>
                <w:szCs w:val="24"/>
                <w:vertAlign w:val="superscript"/>
                <w:lang w:eastAsia="ar-SA"/>
              </w:rPr>
              <w:t>st</w:t>
            </w:r>
            <w:r>
              <w:rPr>
                <w:rFonts w:eastAsia="Times New Roman" w:cs="Arial"/>
                <w:b/>
                <w:sz w:val="20"/>
                <w:szCs w:val="24"/>
                <w:lang w:eastAsia="ar-SA"/>
              </w:rPr>
              <w:t xml:space="preserve"> round VC elections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CFE6B1D" w14:textId="0187976B" w:rsidR="00F23EAD" w:rsidRPr="00470107" w:rsidRDefault="00F23EAD" w:rsidP="00C325F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4"/>
                <w:lang w:val="nl-NL" w:eastAsia="ar-SA"/>
              </w:rPr>
            </w:pPr>
          </w:p>
        </w:tc>
      </w:tr>
      <w:tr w:rsidR="00F23EAD" w:rsidRPr="00480F43" w14:paraId="772FDBD2" w14:textId="77777777" w:rsidTr="00F23EAD">
        <w:trPr>
          <w:trHeight w:val="272"/>
        </w:trPr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8D86074" w14:textId="77777777" w:rsidR="00F23EAD" w:rsidRPr="00AB0F3E" w:rsidRDefault="00F23EAD" w:rsidP="00C325F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FF93562" w14:textId="77777777" w:rsidR="00F23EAD" w:rsidRPr="00AB0F3E" w:rsidRDefault="00F23EAD" w:rsidP="00C325F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3681B22A" w14:textId="77777777" w:rsidR="00F23EAD" w:rsidRPr="00AB0F3E" w:rsidRDefault="00F23EAD" w:rsidP="00C325F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2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89CCCA0" w14:textId="77777777" w:rsidR="00F23EAD" w:rsidRPr="0003208B" w:rsidRDefault="00F23EAD" w:rsidP="00C325F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0"/>
                <w:szCs w:val="24"/>
                <w:lang w:eastAsia="ja-JP"/>
              </w:rPr>
            </w:pPr>
            <w:r w:rsidRPr="0003208B">
              <w:rPr>
                <w:rFonts w:eastAsia="MS Mincho" w:cs="Arial"/>
                <w:b/>
                <w:bCs/>
                <w:color w:val="000000"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2262E806" w14:textId="77777777" w:rsidR="00F23EAD" w:rsidRPr="0003208B" w:rsidRDefault="00F23EAD" w:rsidP="00C325F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0"/>
                <w:szCs w:val="24"/>
                <w:lang w:eastAsia="ja-JP"/>
              </w:rPr>
            </w:pPr>
            <w:proofErr w:type="gramStart"/>
            <w:r w:rsidRPr="0003208B">
              <w:rPr>
                <w:rFonts w:eastAsia="MS Mincho" w:cs="Arial"/>
                <w:color w:val="000000"/>
                <w:kern w:val="24"/>
                <w:sz w:val="20"/>
                <w:szCs w:val="24"/>
                <w:lang w:val="en-US" w:eastAsia="ja-JP"/>
              </w:rPr>
              <w:t>8.1.3  AI</w:t>
            </w:r>
            <w:proofErr w:type="gramEnd"/>
            <w:r w:rsidRPr="0003208B">
              <w:rPr>
                <w:rFonts w:eastAsia="MS Mincho" w:cs="Arial"/>
                <w:color w:val="000000"/>
                <w:kern w:val="24"/>
                <w:sz w:val="20"/>
                <w:szCs w:val="24"/>
                <w:lang w:val="en-US" w:eastAsia="ja-JP"/>
              </w:rPr>
              <w:t xml:space="preserve"> =================</w:t>
            </w:r>
          </w:p>
          <w:p w14:paraId="476BF61C" w14:textId="77777777" w:rsidR="00F23EAD" w:rsidRPr="0003208B" w:rsidRDefault="00F23EAD" w:rsidP="00C325F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0"/>
                <w:szCs w:val="24"/>
                <w:lang w:eastAsia="ja-JP"/>
              </w:rPr>
            </w:pPr>
            <w:r w:rsidRPr="0003208B">
              <w:rPr>
                <w:rFonts w:eastAsia="MS Mincho" w:cs="Arial"/>
                <w:b/>
                <w:bCs/>
                <w:color w:val="00000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13CD7866" w14:textId="77777777" w:rsidR="00F23EAD" w:rsidRPr="00203105" w:rsidRDefault="00F23EAD" w:rsidP="00C325F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0"/>
                <w:szCs w:val="24"/>
                <w:lang w:eastAsia="ja-JP"/>
              </w:rPr>
            </w:pPr>
            <w:r w:rsidRPr="0003208B">
              <w:rPr>
                <w:rFonts w:eastAsia="MS Mincho" w:cs="Arial"/>
                <w:sz w:val="20"/>
                <w:szCs w:val="24"/>
                <w:lang w:val="en-US" w:eastAsia="ja-JP"/>
              </w:rPr>
              <w:t>8.1.6 Immersive + 8.1.9 Others</w:t>
            </w:r>
            <w:r w:rsidRPr="00203105">
              <w:rPr>
                <w:rFonts w:eastAsia="MS Mincho" w:cs="Arial"/>
                <w:color w:val="000000"/>
                <w:kern w:val="24"/>
                <w:sz w:val="20"/>
                <w:szCs w:val="24"/>
                <w:lang w:eastAsia="ja-JP"/>
              </w:rPr>
              <w:t xml:space="preserve"> 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C90ADEE" w14:textId="77777777" w:rsidR="00F23EAD" w:rsidRPr="0003208B" w:rsidRDefault="00F23EAD" w:rsidP="00C325F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sz w:val="20"/>
                <w:szCs w:val="24"/>
                <w:lang w:val="de-AT" w:eastAsia="ja-JP"/>
              </w:rPr>
            </w:pPr>
            <w:r w:rsidRPr="0003208B">
              <w:rPr>
                <w:rFonts w:eastAsia="MS Mincho" w:cs="Arial"/>
                <w:b/>
                <w:bCs/>
                <w:sz w:val="20"/>
                <w:szCs w:val="24"/>
                <w:u w:val="single"/>
                <w:lang w:val="de-AT" w:eastAsia="ja-JP"/>
              </w:rPr>
              <w:t>Drafting 1:</w:t>
            </w:r>
          </w:p>
          <w:p w14:paraId="656D6B3C" w14:textId="77777777" w:rsidR="00F23EAD" w:rsidRPr="0003208B" w:rsidRDefault="00F23EAD" w:rsidP="00C325F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sz w:val="20"/>
                <w:szCs w:val="24"/>
                <w:lang w:val="de-AT" w:eastAsia="ja-JP"/>
              </w:rPr>
            </w:pPr>
            <w:proofErr w:type="gramStart"/>
            <w:r w:rsidRPr="0003208B">
              <w:rPr>
                <w:rFonts w:eastAsia="MS Mincho" w:cs="Arial"/>
                <w:bCs/>
                <w:sz w:val="20"/>
                <w:szCs w:val="24"/>
                <w:lang w:val="de-AT" w:eastAsia="ja-JP"/>
              </w:rPr>
              <w:t>8.1.3  AI</w:t>
            </w:r>
            <w:proofErr w:type="gramEnd"/>
            <w:r w:rsidRPr="0003208B">
              <w:rPr>
                <w:rFonts w:eastAsia="MS Mincho" w:cs="Arial"/>
                <w:bCs/>
                <w:sz w:val="20"/>
                <w:szCs w:val="24"/>
                <w:lang w:val="de-AT" w:eastAsia="ja-JP"/>
              </w:rPr>
              <w:t xml:space="preserve"> </w:t>
            </w:r>
          </w:p>
          <w:p w14:paraId="31B7CC97" w14:textId="77777777" w:rsidR="00F23EAD" w:rsidRPr="0003208B" w:rsidRDefault="00F23EAD" w:rsidP="00C325F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sz w:val="20"/>
                <w:szCs w:val="24"/>
                <w:lang w:val="de-AT" w:eastAsia="ja-JP"/>
              </w:rPr>
            </w:pPr>
            <w:r w:rsidRPr="0003208B">
              <w:rPr>
                <w:rFonts w:eastAsia="MS Mincho" w:cs="Arial"/>
                <w:bCs/>
                <w:sz w:val="20"/>
                <w:szCs w:val="24"/>
                <w:lang w:val="de-AT" w:eastAsia="ja-JP"/>
              </w:rPr>
              <w:t>=================</w:t>
            </w:r>
          </w:p>
          <w:p w14:paraId="733096FE" w14:textId="77777777" w:rsidR="00F23EAD" w:rsidRPr="0003208B" w:rsidRDefault="00F23EAD" w:rsidP="00C325F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sz w:val="20"/>
                <w:szCs w:val="24"/>
                <w:lang w:val="de-AT" w:eastAsia="ja-JP"/>
              </w:rPr>
            </w:pPr>
            <w:r w:rsidRPr="0003208B">
              <w:rPr>
                <w:rFonts w:eastAsia="MS Mincho" w:cs="Arial"/>
                <w:b/>
                <w:bCs/>
                <w:sz w:val="20"/>
                <w:szCs w:val="24"/>
                <w:u w:val="single"/>
                <w:lang w:val="de-AT" w:eastAsia="ja-JP"/>
              </w:rPr>
              <w:t>Drafting 2:</w:t>
            </w:r>
          </w:p>
          <w:p w14:paraId="2A1D7BD2" w14:textId="77777777" w:rsidR="00F23EAD" w:rsidRPr="00B05521" w:rsidRDefault="00F23EAD" w:rsidP="00C325F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0"/>
                <w:szCs w:val="24"/>
                <w:lang w:val="de-AT" w:eastAsia="ja-JP"/>
              </w:rPr>
            </w:pPr>
            <w:r w:rsidRPr="0003208B">
              <w:rPr>
                <w:rFonts w:eastAsia="MS Mincho" w:cs="Arial"/>
                <w:bCs/>
                <w:sz w:val="20"/>
                <w:szCs w:val="24"/>
                <w:lang w:val="en-US" w:eastAsia="ja-JP"/>
              </w:rPr>
              <w:t>8.1.1 General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DF12547" w14:textId="77777777" w:rsidR="00F23EAD" w:rsidRPr="00480F43" w:rsidRDefault="00F23EAD" w:rsidP="00C325F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kern w:val="2"/>
                <w:sz w:val="20"/>
                <w:szCs w:val="24"/>
                <w:lang w:val="en-US" w:eastAsia="ja-JP"/>
              </w:rPr>
            </w:pPr>
          </w:p>
        </w:tc>
      </w:tr>
    </w:tbl>
    <w:p w14:paraId="06A2B98A" w14:textId="77777777" w:rsidR="00F23EAD" w:rsidRDefault="00F23EAD">
      <w:pPr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</w:p>
    <w:p w14:paraId="1CA3C07E" w14:textId="77777777" w:rsidR="00431656" w:rsidRDefault="00431656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</w:p>
    <w:tbl>
      <w:tblPr>
        <w:tblpPr w:leftFromText="141" w:rightFromText="141" w:vertAnchor="text" w:tblpY="1"/>
        <w:tblOverlap w:val="never"/>
        <w:tblW w:w="14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258"/>
        <w:gridCol w:w="2268"/>
        <w:gridCol w:w="3650"/>
      </w:tblGrid>
      <w:tr w:rsidR="00851E96" w:rsidRPr="00745D37" w14:paraId="7DB4BD0E" w14:textId="77777777" w:rsidTr="004334BF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46B9160" w14:textId="5B6F60BA" w:rsidR="00851E96" w:rsidRDefault="00F23EAD" w:rsidP="00851E96">
            <w:pPr>
              <w:pStyle w:val="berschrift3"/>
              <w:numPr>
                <w:ilvl w:val="2"/>
                <w:numId w:val="15"/>
              </w:numPr>
              <w:tabs>
                <w:tab w:val="clear" w:pos="2160"/>
              </w:tabs>
              <w:ind w:left="360"/>
            </w:pPr>
            <w:bookmarkStart w:id="7" w:name="_Hlk214194186"/>
            <w:r>
              <w:t>Artificial Intelligence</w:t>
            </w:r>
          </w:p>
        </w:tc>
      </w:tr>
      <w:tr w:rsidR="00F23EAD" w:rsidRPr="002B5B90" w14:paraId="0B605044" w14:textId="77777777" w:rsidTr="00C325F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622434" w14:textId="77777777" w:rsidR="00F23EAD" w:rsidRPr="0035555A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13AB2A" w14:textId="26F10AB2" w:rsidR="00F23EAD" w:rsidRPr="006E2EB8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hyperlink r:id="rId11" w:history="1">
              <w:r w:rsidRPr="006E2EB8">
                <w:rPr>
                  <w:rStyle w:val="Hyperlink"/>
                  <w:rFonts w:cs="Arial"/>
                  <w:szCs w:val="18"/>
                </w:rPr>
                <w:t>S1-254040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9A6703" w14:textId="77777777" w:rsidR="00F23EAD" w:rsidRPr="006E2EB8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6E2EB8">
              <w:rPr>
                <w:rFonts w:cs="Arial"/>
                <w:szCs w:val="18"/>
              </w:rPr>
              <w:t>Huawei Technologies France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6EC891" w14:textId="77777777" w:rsidR="00F23EAD" w:rsidRPr="006E2EB8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6E2EB8">
              <w:rPr>
                <w:rFonts w:cs="Arial"/>
                <w:szCs w:val="18"/>
              </w:rPr>
              <w:t>new use case on 6GS providing token communication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111A6D" w14:textId="77777777" w:rsidR="00F23EAD" w:rsidRPr="00CF305F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F305F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8.1.3.2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2F8077" w14:textId="77777777" w:rsidR="00F23EAD" w:rsidRPr="00CF305F" w:rsidRDefault="00F23EAD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F23EAD" w:rsidRPr="002B5B90" w14:paraId="3CA45547" w14:textId="77777777" w:rsidTr="00C325F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F3FE13" w14:textId="77777777" w:rsidR="00F23EAD" w:rsidRPr="0035555A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66C951" w14:textId="0051FA20" w:rsidR="00F23EAD" w:rsidRPr="006E2EB8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hyperlink r:id="rId12" w:history="1">
              <w:r w:rsidRPr="006E2EB8">
                <w:rPr>
                  <w:rStyle w:val="Hyperlink"/>
                  <w:rFonts w:cs="Arial"/>
                  <w:szCs w:val="18"/>
                </w:rPr>
                <w:t>S1-254041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45D48E" w14:textId="77777777" w:rsidR="00F23EAD" w:rsidRPr="006E2EB8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6E2EB8">
              <w:rPr>
                <w:rFonts w:cs="Arial"/>
                <w:szCs w:val="18"/>
              </w:rPr>
              <w:t>Huawei Technologies France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F84B44" w14:textId="77777777" w:rsidR="00F23EAD" w:rsidRPr="006E2EB8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6E2EB8">
              <w:rPr>
                <w:rFonts w:cs="Arial"/>
                <w:szCs w:val="18"/>
              </w:rPr>
              <w:t>new use case on 6GS provide secure environment as 6G service enabler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6C36F5" w14:textId="77777777" w:rsidR="00F23EAD" w:rsidRPr="005E3ECE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E3ECE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8.1.3.2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854B3E" w14:textId="77777777" w:rsidR="00F23EAD" w:rsidRPr="005E3ECE" w:rsidRDefault="00F23EAD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F23EAD" w:rsidRPr="002B5B90" w14:paraId="0213097F" w14:textId="77777777" w:rsidTr="00C325F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6850C6" w14:textId="77777777" w:rsidR="00F23EAD" w:rsidRPr="0035555A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EF7673" w14:textId="7120CE72" w:rsidR="00F23EAD" w:rsidRPr="006E2EB8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hyperlink r:id="rId13" w:history="1">
              <w:r w:rsidRPr="006E2EB8">
                <w:rPr>
                  <w:rStyle w:val="Hyperlink"/>
                  <w:rFonts w:cs="Arial"/>
                  <w:szCs w:val="18"/>
                </w:rPr>
                <w:t>S1-254045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9FEE4C" w14:textId="77777777" w:rsidR="00F23EAD" w:rsidRPr="006E2EB8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6E2EB8">
              <w:rPr>
                <w:rFonts w:cs="Arial"/>
                <w:szCs w:val="18"/>
              </w:rPr>
              <w:t>Huawei Technologies France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85AF41" w14:textId="77777777" w:rsidR="00F23EAD" w:rsidRPr="006E2EB8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6E2EB8">
              <w:rPr>
                <w:rFonts w:cs="Arial"/>
                <w:szCs w:val="18"/>
              </w:rPr>
              <w:t>new use case on 6GS assisted physical AI training data generation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A11BB1" w14:textId="77777777" w:rsidR="00F23EAD" w:rsidRPr="005E3ECE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E3ECE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8.1.3.2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B02F4B" w14:textId="77777777" w:rsidR="00F23EAD" w:rsidRPr="005E3ECE" w:rsidRDefault="00F23EAD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F23EAD" w:rsidRPr="002B5B90" w14:paraId="10B50C5C" w14:textId="77777777" w:rsidTr="00C325F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5FF7EC" w14:textId="77777777" w:rsidR="00F23EAD" w:rsidRPr="0035555A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B6F336" w14:textId="5DC83CD5" w:rsidR="00F23EAD" w:rsidRPr="006E2EB8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hyperlink r:id="rId14" w:history="1">
              <w:r w:rsidRPr="006E2EB8">
                <w:rPr>
                  <w:rStyle w:val="Hyperlink"/>
                  <w:rFonts w:cs="Arial"/>
                  <w:szCs w:val="18"/>
                </w:rPr>
                <w:t>S1-254058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9D1AF8" w14:textId="77777777" w:rsidR="00F23EAD" w:rsidRPr="006E2EB8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6E2EB8">
              <w:rPr>
                <w:rFonts w:cs="Arial"/>
                <w:szCs w:val="18"/>
              </w:rPr>
              <w:t>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209511" w14:textId="77777777" w:rsidR="00F23EAD" w:rsidRPr="006E2EB8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6E2EB8">
              <w:rPr>
                <w:rFonts w:cs="Arial"/>
                <w:szCs w:val="18"/>
              </w:rPr>
              <w:t>Updated use case on optimizing user experience for GenAI applications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037DE1" w14:textId="77777777" w:rsidR="00F23EAD" w:rsidRPr="007347FD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47FD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8.1.3.1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00C5E7" w14:textId="77777777" w:rsidR="00F23EAD" w:rsidRPr="007347FD" w:rsidRDefault="00F23EAD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F23EAD" w:rsidRPr="002B5B90" w14:paraId="36537EEC" w14:textId="77777777" w:rsidTr="00C325F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A7DCF2" w14:textId="77777777" w:rsidR="00F23EAD" w:rsidRPr="0035555A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D3FA3F" w14:textId="25C3EB7E" w:rsidR="00F23EAD" w:rsidRPr="006E2EB8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hyperlink r:id="rId15" w:history="1">
              <w:r w:rsidRPr="006E2EB8">
                <w:rPr>
                  <w:rStyle w:val="Hyperlink"/>
                  <w:rFonts w:cs="Arial"/>
                  <w:szCs w:val="18"/>
                </w:rPr>
                <w:t>S1-254111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33FD8E" w14:textId="77777777" w:rsidR="00F23EAD" w:rsidRPr="006E2EB8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6E2EB8">
              <w:rPr>
                <w:rFonts w:cs="Arial"/>
                <w:szCs w:val="18"/>
              </w:rPr>
              <w:t>vivo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93130A" w14:textId="77777777" w:rsidR="00F23EAD" w:rsidRPr="006E2EB8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6E2EB8">
              <w:rPr>
                <w:rFonts w:cs="Arial"/>
                <w:szCs w:val="18"/>
              </w:rPr>
              <w:t>Clarification on 3GPP services utilizing AI technology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4E5A67" w14:textId="77777777" w:rsidR="00F23EAD" w:rsidRPr="007347FD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47FD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8.1.3.1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EEC6F4" w14:textId="77777777" w:rsidR="00F23EAD" w:rsidRPr="007347FD" w:rsidRDefault="00F23EAD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F23EAD" w:rsidRPr="002B5B90" w14:paraId="6887D3B6" w14:textId="77777777" w:rsidTr="00C325F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38ED17" w14:textId="77777777" w:rsidR="00F23EAD" w:rsidRPr="0035555A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EC5E86" w14:textId="30B36976" w:rsidR="00F23EAD" w:rsidRPr="006E2EB8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hyperlink r:id="rId16" w:history="1">
              <w:r w:rsidRPr="006E2EB8">
                <w:rPr>
                  <w:rStyle w:val="Hyperlink"/>
                  <w:rFonts w:cs="Arial"/>
                  <w:szCs w:val="18"/>
                </w:rPr>
                <w:t>S1-254134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F32C58" w14:textId="77777777" w:rsidR="00F23EAD" w:rsidRPr="006E2EB8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6E2EB8">
              <w:rPr>
                <w:rFonts w:cs="Arial"/>
                <w:szCs w:val="18"/>
              </w:rPr>
              <w:t>Pengcheng Laboratory, BUPT, ZGC Institute of Ubiquitous-X Innovation and Application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F91AF1" w14:textId="77777777" w:rsidR="00F23EAD" w:rsidRPr="006E2EB8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6E2EB8">
              <w:rPr>
                <w:rFonts w:cs="Arial"/>
                <w:szCs w:val="18"/>
              </w:rPr>
              <w:t>Use Case on Two-Sided AI Agent Communication with Common Knowledge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8B437A" w14:textId="77777777" w:rsidR="00F23EAD" w:rsidRPr="005E3ECE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E3ECE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8.1.3.2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A87470" w14:textId="77777777" w:rsidR="00F23EAD" w:rsidRPr="005E3ECE" w:rsidRDefault="00F23EAD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F23EAD" w:rsidRPr="002B5B90" w14:paraId="509E01F2" w14:textId="77777777" w:rsidTr="00C325F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D1E3F4" w14:textId="77777777" w:rsidR="00F23EAD" w:rsidRPr="0035555A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22E4A1" w14:textId="00E33A20" w:rsidR="00F23EAD" w:rsidRPr="006E2EB8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hyperlink r:id="rId17" w:history="1">
              <w:r w:rsidRPr="006E2EB8">
                <w:rPr>
                  <w:rStyle w:val="Hyperlink"/>
                  <w:rFonts w:cs="Arial"/>
                  <w:szCs w:val="18"/>
                </w:rPr>
                <w:t>S1-254155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A9B7ED" w14:textId="77777777" w:rsidR="00F23EAD" w:rsidRPr="006E2EB8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6E2EB8">
              <w:rPr>
                <w:rFonts w:cs="Arial"/>
                <w:szCs w:val="18"/>
              </w:rPr>
              <w:t>Pengcheng Laboratory, BUPT, ZGC Institute of Ubiquitous-X Innovation and Application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01C4DB" w14:textId="77777777" w:rsidR="00F23EAD" w:rsidRPr="006E2EB8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6E2EB8">
              <w:rPr>
                <w:rFonts w:cs="Arial"/>
                <w:szCs w:val="18"/>
              </w:rPr>
              <w:t>Use case on knowledge-enhanced disaster rescue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E9E385" w14:textId="77777777" w:rsidR="00F23EAD" w:rsidRPr="005E3ECE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E3ECE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8.1.3.2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CA369E" w14:textId="77777777" w:rsidR="00F23EAD" w:rsidRPr="005E3ECE" w:rsidRDefault="00F23EAD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F23EAD" w:rsidRPr="002B5B90" w14:paraId="7FA2A1B8" w14:textId="77777777" w:rsidTr="00C325F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BD83BE" w14:textId="77777777" w:rsidR="00F23EAD" w:rsidRPr="0035555A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740043" w14:textId="60174EB4" w:rsidR="00F23EAD" w:rsidRPr="006E2EB8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hyperlink r:id="rId18" w:history="1">
              <w:r w:rsidRPr="006E2EB8">
                <w:rPr>
                  <w:rStyle w:val="Hyperlink"/>
                  <w:rFonts w:cs="Arial"/>
                  <w:szCs w:val="18"/>
                </w:rPr>
                <w:t>S1-254183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3B0E49" w14:textId="77777777" w:rsidR="00F23EAD" w:rsidRPr="006E2EB8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6E2EB8">
              <w:rPr>
                <w:rFonts w:cs="Arial"/>
                <w:szCs w:val="18"/>
              </w:rPr>
              <w:t>TURKCELL, 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A001C6" w14:textId="77777777" w:rsidR="00F23EAD" w:rsidRPr="006E2EB8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6E2EB8">
              <w:rPr>
                <w:rFonts w:cs="Arial"/>
                <w:szCs w:val="18"/>
              </w:rPr>
              <w:t>New use case on Multi-MNO Cooperative Service Continuity in Disaster Scenarios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71017D" w14:textId="77777777" w:rsidR="00F23EAD" w:rsidRPr="005E3ECE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E3ECE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8.1.3.2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52FC36" w14:textId="77777777" w:rsidR="00F23EAD" w:rsidRPr="005E3ECE" w:rsidRDefault="00F23EAD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F23EAD" w:rsidRPr="002B5B90" w14:paraId="1B9984D9" w14:textId="77777777" w:rsidTr="00C325F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2304A9" w14:textId="77777777" w:rsidR="00F23EAD" w:rsidRPr="0035555A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7681C3" w14:textId="71EC6D95" w:rsidR="00F23EAD" w:rsidRPr="006E2EB8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hyperlink r:id="rId19" w:history="1">
              <w:r w:rsidRPr="006E2EB8">
                <w:rPr>
                  <w:rStyle w:val="Hyperlink"/>
                  <w:rFonts w:cs="Arial"/>
                  <w:szCs w:val="18"/>
                </w:rPr>
                <w:t>S1-254210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5D02C9" w14:textId="77777777" w:rsidR="00F23EAD" w:rsidRPr="006E2EB8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6E2EB8">
              <w:rPr>
                <w:rFonts w:cs="Arial"/>
                <w:szCs w:val="18"/>
              </w:rPr>
              <w:t>BUPT, Pengcheng Laboratory, CMCC, China Telecom, ZGC Institute of Ubiquitous-X Innovation and Application, 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40B6E8" w14:textId="77777777" w:rsidR="00F23EAD" w:rsidRPr="006E2EB8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6E2EB8">
              <w:rPr>
                <w:rFonts w:cs="Arial"/>
                <w:szCs w:val="18"/>
              </w:rPr>
              <w:t>Use case on AI-enabled satellite-UAV collaborative emergency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B5AC9C" w14:textId="77777777" w:rsidR="00F23EAD" w:rsidRPr="005E3ECE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E3ECE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8.1.3.2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ABBDB5" w14:textId="77777777" w:rsidR="00F23EAD" w:rsidRPr="005E3ECE" w:rsidRDefault="00F23EAD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F23EAD" w:rsidRPr="002B5B90" w14:paraId="1FF51530" w14:textId="77777777" w:rsidTr="00C325F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8A463B" w14:textId="77777777" w:rsidR="00F23EAD" w:rsidRPr="0035555A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B537A0" w14:textId="27F6156F" w:rsidR="00F23EAD" w:rsidRPr="006E2EB8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hyperlink r:id="rId20" w:history="1">
              <w:r w:rsidRPr="006E2EB8">
                <w:rPr>
                  <w:rStyle w:val="Hyperlink"/>
                  <w:rFonts w:cs="Arial"/>
                  <w:szCs w:val="18"/>
                </w:rPr>
                <w:t>S1-254213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23C811" w14:textId="77777777" w:rsidR="00F23EAD" w:rsidRPr="006E2EB8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6E2EB8">
              <w:rPr>
                <w:rFonts w:cs="Arial"/>
                <w:szCs w:val="18"/>
              </w:rPr>
              <w:t>BUPT, Pengcheng Laboratory, ZGC Institute of Ubiquitous-X Innovation and Application, CMCC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BF374E" w14:textId="77777777" w:rsidR="00F23EAD" w:rsidRPr="006E2EB8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6E2EB8">
              <w:rPr>
                <w:rFonts w:cs="Arial"/>
                <w:szCs w:val="18"/>
              </w:rPr>
              <w:t>Use case on 6G AI Agent collaboration for disaster rescue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B95A05" w14:textId="77777777" w:rsidR="00F23EAD" w:rsidRPr="005E3ECE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E3ECE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8.1.3.2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BF2B82" w14:textId="77777777" w:rsidR="00F23EAD" w:rsidRPr="005E3ECE" w:rsidRDefault="00F23EAD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851E96" w:rsidRPr="00745D37" w14:paraId="27BD699C" w14:textId="77777777" w:rsidTr="004334BF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985A951" w14:textId="77777777" w:rsidR="00851E96" w:rsidRDefault="00851E96" w:rsidP="00851E96">
            <w:pPr>
              <w:pStyle w:val="berschrift3"/>
              <w:numPr>
                <w:ilvl w:val="1"/>
                <w:numId w:val="17"/>
              </w:numPr>
              <w:tabs>
                <w:tab w:val="num" w:pos="360"/>
              </w:tabs>
              <w:ind w:left="1440"/>
            </w:pPr>
            <w:r>
              <w:t>Editor’s notes solving</w:t>
            </w:r>
          </w:p>
        </w:tc>
      </w:tr>
      <w:tr w:rsidR="00F23EAD" w:rsidRPr="002B5B90" w14:paraId="32204F6B" w14:textId="77777777" w:rsidTr="00CB64A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59401B" w14:textId="77777777" w:rsidR="00F23EAD" w:rsidRPr="0035555A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bookmarkStart w:id="8" w:name="_Hlk214512017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FD14F0" w14:textId="141AB46D" w:rsidR="00F23EAD" w:rsidRPr="00490A59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hyperlink r:id="rId21" w:history="1">
              <w:r w:rsidRPr="00490A59">
                <w:rPr>
                  <w:rStyle w:val="Hyperlink"/>
                  <w:rFonts w:cs="Arial"/>
                  <w:szCs w:val="18"/>
                </w:rPr>
                <w:t>S1-254079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191FD1" w14:textId="77777777" w:rsidR="00F23EAD" w:rsidRPr="00490A59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490A59">
              <w:rPr>
                <w:rFonts w:cs="Arial"/>
                <w:szCs w:val="18"/>
              </w:rPr>
              <w:t>SHURE Europe GmbH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E66C97" w14:textId="77777777" w:rsidR="00F23EAD" w:rsidRPr="00490A59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490A59">
              <w:rPr>
                <w:rFonts w:cs="Arial"/>
                <w:szCs w:val="18"/>
              </w:rPr>
              <w:t>Pseudo-CR on Use Case on Immersive Audio Production in Live Events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E0CAA0" w14:textId="77777777" w:rsidR="00F23EAD" w:rsidRPr="000A4EA5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A4EA5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8.1.6.1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CA3A02" w14:textId="77777777" w:rsidR="00F23EAD" w:rsidRPr="000A4EA5" w:rsidRDefault="00F23EAD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F23EAD" w:rsidRPr="002B5B90" w14:paraId="573695FF" w14:textId="77777777" w:rsidTr="00A00E3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939CE8" w14:textId="77777777" w:rsidR="00F23EAD" w:rsidRPr="0035555A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F72C5F" w14:textId="0E2AC0A6" w:rsidR="00F23EAD" w:rsidRPr="00490A59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hyperlink r:id="rId22" w:history="1">
              <w:r w:rsidRPr="00490A59">
                <w:rPr>
                  <w:rStyle w:val="Hyperlink"/>
                  <w:rFonts w:cs="Arial"/>
                  <w:szCs w:val="18"/>
                </w:rPr>
                <w:t>S1-254153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6E2C46" w14:textId="77777777" w:rsidR="00F23EAD" w:rsidRPr="00490A59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490A59">
              <w:rPr>
                <w:rFonts w:cs="Arial"/>
                <w:szCs w:val="18"/>
              </w:rPr>
              <w:t>China Telecommunications Corp.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A56B9E" w14:textId="77777777" w:rsidR="00F23EAD" w:rsidRPr="00490A59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490A59">
              <w:rPr>
                <w:rFonts w:cs="Arial"/>
                <w:szCs w:val="18"/>
              </w:rPr>
              <w:t>Pseudo-CR on updating use case 6.53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1E85B4" w14:textId="5436D313" w:rsidR="00F23EAD" w:rsidRPr="00CB64AC" w:rsidRDefault="00CB64AC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 S1-254052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FC4D84" w14:textId="77777777" w:rsidR="00F23EAD" w:rsidRPr="00CB64AC" w:rsidRDefault="00F23EAD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F23EAD" w:rsidRPr="002B5B90" w14:paraId="3E382649" w14:textId="77777777" w:rsidTr="00A00E3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2537B1" w14:textId="77777777" w:rsidR="00F23EAD" w:rsidRPr="0035555A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D67C43" w14:textId="50ACAA99" w:rsidR="00F23EAD" w:rsidRPr="00490A59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hyperlink r:id="rId23" w:history="1">
              <w:r w:rsidRPr="00490A59">
                <w:rPr>
                  <w:rStyle w:val="Hyperlink"/>
                  <w:rFonts w:cs="Arial"/>
                  <w:szCs w:val="18"/>
                </w:rPr>
                <w:t>S1-254157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69CC96" w14:textId="77777777" w:rsidR="00F23EAD" w:rsidRPr="00490A59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490A59">
              <w:rPr>
                <w:rFonts w:cs="Arial"/>
                <w:szCs w:val="18"/>
              </w:rPr>
              <w:t>Ericsson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DA83D0" w14:textId="77777777" w:rsidR="00F23EAD" w:rsidRPr="00490A59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490A59">
              <w:rPr>
                <w:rFonts w:cs="Arial"/>
                <w:szCs w:val="18"/>
              </w:rPr>
              <w:t>PCR for solving editors notes in 6.38 AI for disability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FFB3ED" w14:textId="0EC9CC1F" w:rsidR="00F23EAD" w:rsidRPr="00A00E31" w:rsidRDefault="00A00E31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00E31">
              <w:rPr>
                <w:rFonts w:eastAsia="Times New Roman" w:cs="Arial"/>
                <w:szCs w:val="18"/>
                <w:lang w:eastAsia="ar-SA"/>
              </w:rPr>
              <w:t>Revised to S1-254157r1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A6848E" w14:textId="34648186" w:rsidR="00F23EAD" w:rsidRPr="00AE3C01" w:rsidRDefault="00A00E31" w:rsidP="00F23EA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Comments on additional application latency – to be clarified/modified, bit rate, </w:t>
            </w:r>
          </w:p>
        </w:tc>
      </w:tr>
      <w:tr w:rsidR="00A00E31" w:rsidRPr="002B5B90" w14:paraId="3730A513" w14:textId="77777777" w:rsidTr="00A00E3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EA2912" w14:textId="2C92E8A5" w:rsidR="00A00E31" w:rsidRPr="00A00E31" w:rsidRDefault="00A00E31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00E31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366C5B" w14:textId="03E969F7" w:rsidR="00A00E31" w:rsidRPr="00A00E31" w:rsidRDefault="00A00E31" w:rsidP="00F23EAD">
            <w:pPr>
              <w:snapToGrid w:val="0"/>
              <w:spacing w:after="0" w:line="240" w:lineRule="auto"/>
            </w:pPr>
            <w:hyperlink r:id="rId24" w:history="1">
              <w:r w:rsidRPr="00A00E31">
                <w:rPr>
                  <w:rStyle w:val="Hyperlink"/>
                  <w:rFonts w:cs="Arial"/>
                </w:rPr>
                <w:t>S1-254157r1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E7D093" w14:textId="1DCA2784" w:rsidR="00A00E31" w:rsidRPr="00A00E31" w:rsidRDefault="00A00E31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00E31">
              <w:rPr>
                <w:rFonts w:cs="Arial"/>
                <w:szCs w:val="18"/>
              </w:rPr>
              <w:t>Ericsson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39785C" w14:textId="6F5AC5F9" w:rsidR="00A00E31" w:rsidRPr="00A00E31" w:rsidRDefault="00A00E31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00E31">
              <w:rPr>
                <w:rFonts w:cs="Arial"/>
                <w:szCs w:val="18"/>
              </w:rPr>
              <w:t>PCR for solving editors notes in 6.38 AI for disability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CB3CE8" w14:textId="77777777" w:rsidR="00A00E31" w:rsidRPr="00A00E31" w:rsidRDefault="00A00E31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EC882B" w14:textId="6039A05E" w:rsidR="00A00E31" w:rsidRPr="00A00E31" w:rsidRDefault="00A00E31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A00E31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S1-254157.</w:t>
            </w:r>
          </w:p>
        </w:tc>
      </w:tr>
      <w:tr w:rsidR="00851E96" w:rsidRPr="00745D37" w14:paraId="2751D804" w14:textId="77777777" w:rsidTr="004334BF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2F40ADF" w14:textId="77777777" w:rsidR="00851E96" w:rsidRDefault="00851E96" w:rsidP="00851E96">
            <w:pPr>
              <w:pStyle w:val="berschrift3"/>
              <w:numPr>
                <w:ilvl w:val="1"/>
                <w:numId w:val="16"/>
              </w:numPr>
              <w:tabs>
                <w:tab w:val="num" w:pos="360"/>
              </w:tabs>
              <w:ind w:left="1440"/>
            </w:pPr>
            <w:r>
              <w:t>Resubmission of Use Cases and others</w:t>
            </w:r>
          </w:p>
        </w:tc>
      </w:tr>
      <w:tr w:rsidR="00851E96" w:rsidRPr="002B5B90" w14:paraId="60C1D9AF" w14:textId="77777777" w:rsidTr="004334BF">
        <w:trPr>
          <w:trHeight w:val="141"/>
        </w:trPr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E47A" w14:textId="77777777" w:rsidR="00851E96" w:rsidRPr="00AE3C01" w:rsidRDefault="00851E96" w:rsidP="004334B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Resubmissions</w:t>
            </w:r>
          </w:p>
        </w:tc>
      </w:tr>
      <w:tr w:rsidR="00F23EAD" w:rsidRPr="002B5B90" w14:paraId="3451BC9C" w14:textId="77777777" w:rsidTr="00B7238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242081" w14:textId="77777777" w:rsidR="00F23EAD" w:rsidRPr="0035555A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FFB501" w14:textId="5B5479B8" w:rsidR="00F23EAD" w:rsidRDefault="00F23EAD" w:rsidP="00F23EAD">
            <w:pPr>
              <w:snapToGrid w:val="0"/>
              <w:spacing w:after="0" w:line="240" w:lineRule="auto"/>
            </w:pPr>
            <w:hyperlink r:id="rId25" w:history="1">
              <w:r w:rsidRPr="003C5827">
                <w:rPr>
                  <w:rStyle w:val="Hyperlink"/>
                  <w:rFonts w:cs="Arial"/>
                  <w:szCs w:val="18"/>
                </w:rPr>
                <w:t>S1-254026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CFAD6C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C5827">
              <w:rPr>
                <w:rFonts w:cs="Arial"/>
                <w:szCs w:val="18"/>
              </w:rPr>
              <w:t>LG Electronics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3CDBB4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C5827">
              <w:rPr>
                <w:rFonts w:cs="Arial"/>
                <w:szCs w:val="18"/>
              </w:rPr>
              <w:t>Use case on supporting environmental awareness data management using collaborative service robots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C56F92" w14:textId="77777777" w:rsidR="00F23EAD" w:rsidRPr="00230592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30592">
              <w:rPr>
                <w:rFonts w:eastAsia="Times New Roman" w:cs="Arial"/>
                <w:szCs w:val="18"/>
                <w:lang w:eastAsia="ar-SA"/>
              </w:rPr>
              <w:t>Revised to S1-254103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55EC2A" w14:textId="77777777" w:rsidR="00F23EAD" w:rsidRPr="00AE3C01" w:rsidRDefault="00F23EAD" w:rsidP="00F23EA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Presented on 05 Nov</w:t>
            </w:r>
          </w:p>
        </w:tc>
      </w:tr>
      <w:tr w:rsidR="00F23EAD" w:rsidRPr="002B5B90" w14:paraId="2BCC65E8" w14:textId="77777777" w:rsidTr="00B7238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BD6CBC" w14:textId="77777777" w:rsidR="00F23EAD" w:rsidRPr="00230592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014DC1" w14:textId="500DF82F" w:rsidR="00F23EAD" w:rsidRPr="00230592" w:rsidRDefault="00F23EAD" w:rsidP="00F23EAD">
            <w:pPr>
              <w:snapToGrid w:val="0"/>
              <w:spacing w:after="0" w:line="240" w:lineRule="auto"/>
            </w:pPr>
            <w:hyperlink r:id="rId26" w:history="1">
              <w:r w:rsidRPr="00230592">
                <w:rPr>
                  <w:rStyle w:val="Hyperlink"/>
                  <w:rFonts w:cs="Arial"/>
                </w:rPr>
                <w:t>S1-254103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109657" w14:textId="77777777" w:rsidR="00F23EAD" w:rsidRPr="00230592" w:rsidRDefault="00F23EAD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30592">
              <w:rPr>
                <w:rFonts w:cs="Arial"/>
                <w:szCs w:val="18"/>
              </w:rPr>
              <w:t>LG Electronics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646E68" w14:textId="77777777" w:rsidR="00F23EAD" w:rsidRPr="00230592" w:rsidRDefault="00F23EAD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30592">
              <w:rPr>
                <w:rFonts w:cs="Arial"/>
                <w:szCs w:val="18"/>
              </w:rPr>
              <w:t>Use case on supporting environmental awareness data management using collaborative service robots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EC6DB7" w14:textId="2DA83EC3" w:rsidR="00F23EAD" w:rsidRPr="00B72384" w:rsidRDefault="00B72384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2384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39C878" w14:textId="77777777" w:rsidR="00F23EAD" w:rsidRPr="00B72384" w:rsidRDefault="00F23EAD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B72384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S1-254026.</w:t>
            </w:r>
          </w:p>
        </w:tc>
      </w:tr>
      <w:tr w:rsidR="00F23EAD" w:rsidRPr="002B5B90" w14:paraId="67F8088C" w14:textId="77777777" w:rsidTr="00B7238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6E459A" w14:textId="77777777" w:rsidR="00F23EAD" w:rsidRPr="0035555A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711A5C" w14:textId="32DF27C2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hyperlink r:id="rId27" w:history="1">
              <w:r w:rsidRPr="003C5827">
                <w:rPr>
                  <w:rStyle w:val="Hyperlink"/>
                  <w:rFonts w:cs="Arial"/>
                  <w:szCs w:val="18"/>
                </w:rPr>
                <w:t>S1-254027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0D0719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LG Electronics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D63574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Use case on Supporting dynamic QoS and network resource efficiency considering AI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CD8838" w14:textId="77777777" w:rsidR="00F23EAD" w:rsidRPr="00230592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30592">
              <w:rPr>
                <w:rFonts w:eastAsia="Times New Roman" w:cs="Arial"/>
                <w:szCs w:val="18"/>
                <w:lang w:eastAsia="ar-SA"/>
              </w:rPr>
              <w:t>Revised to S1-254100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EFA775" w14:textId="77777777" w:rsidR="00F23EAD" w:rsidRPr="00AE3C01" w:rsidRDefault="00F23EAD" w:rsidP="00F23EA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Presented on 05 Nov</w:t>
            </w:r>
          </w:p>
        </w:tc>
      </w:tr>
      <w:tr w:rsidR="00F23EAD" w:rsidRPr="002B5B90" w14:paraId="5BC29C6F" w14:textId="77777777" w:rsidTr="00B7238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6CC2EB" w14:textId="77777777" w:rsidR="00F23EAD" w:rsidRPr="00230592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7E85F7" w14:textId="232B6FF1" w:rsidR="00F23EAD" w:rsidRPr="00230592" w:rsidRDefault="00F23EAD" w:rsidP="00F23EAD">
            <w:pPr>
              <w:snapToGrid w:val="0"/>
              <w:spacing w:after="0" w:line="240" w:lineRule="auto"/>
            </w:pPr>
            <w:hyperlink r:id="rId28" w:history="1">
              <w:r w:rsidRPr="00230592">
                <w:rPr>
                  <w:rStyle w:val="Hyperlink"/>
                  <w:rFonts w:cs="Arial"/>
                </w:rPr>
                <w:t>S1-254100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E63157" w14:textId="77777777" w:rsidR="00F23EAD" w:rsidRPr="00230592" w:rsidRDefault="00F23EAD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30592">
              <w:rPr>
                <w:rFonts w:cs="Arial"/>
                <w:szCs w:val="18"/>
              </w:rPr>
              <w:t>LG Electronics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FFC3ED" w14:textId="77777777" w:rsidR="00F23EAD" w:rsidRPr="00230592" w:rsidRDefault="00F23EAD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30592">
              <w:rPr>
                <w:rFonts w:cs="Arial"/>
                <w:szCs w:val="18"/>
              </w:rPr>
              <w:t>Use case on Supporting dynamic QoS and network resource efficiency considering AI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0C358A" w14:textId="35A39EB5" w:rsidR="00F23EAD" w:rsidRPr="00B72384" w:rsidRDefault="00B72384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2384">
              <w:rPr>
                <w:rFonts w:eastAsia="Times New Roman" w:cs="Arial"/>
                <w:szCs w:val="18"/>
                <w:lang w:eastAsia="ar-SA"/>
              </w:rPr>
              <w:t>Revised to S1-254100r1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CC7CCE" w14:textId="77777777" w:rsidR="00F23EAD" w:rsidRDefault="00F23EAD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230592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S1-254027.</w:t>
            </w:r>
          </w:p>
          <w:p w14:paraId="276EABD4" w14:textId="1916865B" w:rsidR="00B72384" w:rsidRPr="00230592" w:rsidRDefault="00B72384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>
              <w:rPr>
                <w:rFonts w:eastAsia="Arial Unicode MS" w:cs="Arial"/>
                <w:color w:val="000000"/>
                <w:szCs w:val="18"/>
                <w:lang w:eastAsia="ar-SA"/>
              </w:rPr>
              <w:t>PR2 – system shall be changed to network, PR3 – to remove (e.g. in brackets)</w:t>
            </w:r>
          </w:p>
        </w:tc>
      </w:tr>
      <w:tr w:rsidR="00B72384" w:rsidRPr="002B5B90" w14:paraId="541A9A74" w14:textId="77777777" w:rsidTr="00B7238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17A228" w14:textId="0435EB1F" w:rsidR="00B72384" w:rsidRPr="00B72384" w:rsidRDefault="00B72384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238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B4C0C1" w14:textId="0EB300E4" w:rsidR="00B72384" w:rsidRPr="00B72384" w:rsidRDefault="00B72384" w:rsidP="00F23EAD">
            <w:pPr>
              <w:snapToGrid w:val="0"/>
              <w:spacing w:after="0" w:line="240" w:lineRule="auto"/>
            </w:pPr>
            <w:hyperlink r:id="rId29" w:history="1">
              <w:r w:rsidRPr="00B72384">
                <w:rPr>
                  <w:rStyle w:val="Hyperlink"/>
                  <w:rFonts w:cs="Arial"/>
                </w:rPr>
                <w:t>S1-254100r1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539F6D" w14:textId="05E37815" w:rsidR="00B72384" w:rsidRPr="00B72384" w:rsidRDefault="00B72384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72384">
              <w:rPr>
                <w:rFonts w:cs="Arial"/>
                <w:szCs w:val="18"/>
              </w:rPr>
              <w:t>LG Electronics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18076B" w14:textId="02826C9D" w:rsidR="00B72384" w:rsidRPr="00B72384" w:rsidRDefault="00B72384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72384">
              <w:rPr>
                <w:rFonts w:cs="Arial"/>
                <w:szCs w:val="18"/>
              </w:rPr>
              <w:t>Use case on Supporting dynamic QoS and network resource efficiency considering AI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E1603A" w14:textId="77777777" w:rsidR="00B72384" w:rsidRPr="00B72384" w:rsidRDefault="00B72384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354811" w14:textId="1BA43720" w:rsidR="00B72384" w:rsidRPr="00B72384" w:rsidRDefault="00B72384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B72384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S1-254100.</w:t>
            </w:r>
          </w:p>
        </w:tc>
      </w:tr>
      <w:tr w:rsidR="00F23EAD" w:rsidRPr="002B5B90" w14:paraId="3B49B213" w14:textId="77777777" w:rsidTr="004F0CF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F845E9" w14:textId="77777777" w:rsidR="00F23EAD" w:rsidRPr="0035555A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9ED196" w14:textId="7EC46E9A" w:rsidR="00F23EAD" w:rsidRPr="006E2EB8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hyperlink r:id="rId30" w:history="1">
              <w:r w:rsidRPr="006E2EB8">
                <w:rPr>
                  <w:rStyle w:val="Hyperlink"/>
                  <w:rFonts w:cs="Arial"/>
                  <w:szCs w:val="18"/>
                </w:rPr>
                <w:t>S1-254040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DB4E72" w14:textId="77777777" w:rsidR="00F23EAD" w:rsidRPr="006E2EB8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6E2EB8">
              <w:rPr>
                <w:rFonts w:cs="Arial"/>
                <w:szCs w:val="18"/>
              </w:rPr>
              <w:t>Huawei Technologies France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5D3512" w14:textId="77777777" w:rsidR="00F23EAD" w:rsidRPr="006E2EB8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6E2EB8">
              <w:rPr>
                <w:rFonts w:cs="Arial"/>
                <w:szCs w:val="18"/>
              </w:rPr>
              <w:t>new use case on 6GS providing token communication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C9BC38" w14:textId="77777777" w:rsidR="00F23EAD" w:rsidRPr="003948F0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948F0">
              <w:rPr>
                <w:rFonts w:eastAsia="Times New Roman" w:cs="Arial"/>
                <w:szCs w:val="18"/>
                <w:lang w:eastAsia="ar-SA"/>
              </w:rPr>
              <w:t>Revised to S1-254222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469186" w14:textId="77777777" w:rsidR="00F23EAD" w:rsidRPr="00AE3C01" w:rsidRDefault="00F23EAD" w:rsidP="00F23EA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Moved from 8.1.3, Presented on 05 Nov</w:t>
            </w:r>
          </w:p>
        </w:tc>
      </w:tr>
      <w:tr w:rsidR="00F23EAD" w:rsidRPr="002B5B90" w14:paraId="3EE64C2C" w14:textId="77777777" w:rsidTr="004F0CF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414810" w14:textId="77777777" w:rsidR="00F23EAD" w:rsidRPr="003948F0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765A65" w14:textId="28705A59" w:rsidR="00F23EAD" w:rsidRPr="003948F0" w:rsidRDefault="00F23EAD" w:rsidP="00F23EAD">
            <w:pPr>
              <w:snapToGrid w:val="0"/>
              <w:spacing w:after="0" w:line="240" w:lineRule="auto"/>
            </w:pPr>
            <w:hyperlink r:id="rId31" w:history="1">
              <w:r w:rsidRPr="003948F0">
                <w:rPr>
                  <w:rStyle w:val="Hyperlink"/>
                  <w:rFonts w:cs="Arial"/>
                </w:rPr>
                <w:t>S1-254222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767A3B" w14:textId="77777777" w:rsidR="00F23EAD" w:rsidRPr="003948F0" w:rsidRDefault="00F23EAD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948F0">
              <w:rPr>
                <w:rFonts w:cs="Arial"/>
                <w:szCs w:val="18"/>
              </w:rPr>
              <w:t>Huawei Technologies France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3C035A" w14:textId="77777777" w:rsidR="00F23EAD" w:rsidRPr="003948F0" w:rsidRDefault="00F23EAD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948F0">
              <w:rPr>
                <w:rFonts w:cs="Arial"/>
                <w:szCs w:val="18"/>
              </w:rPr>
              <w:t>new use case on 6GS providing token communication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5945F8" w14:textId="38D7FA01" w:rsidR="00F23EAD" w:rsidRPr="004F0CF6" w:rsidRDefault="004F0CF6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0CF6">
              <w:rPr>
                <w:rFonts w:eastAsia="Times New Roman" w:cs="Arial"/>
                <w:szCs w:val="18"/>
                <w:lang w:eastAsia="ar-SA"/>
              </w:rPr>
              <w:t>Revised to S1-254222r1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DE36BA" w14:textId="77777777" w:rsidR="00F23EAD" w:rsidRPr="003948F0" w:rsidRDefault="00F23EAD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3948F0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S1-254040.</w:t>
            </w:r>
          </w:p>
        </w:tc>
      </w:tr>
      <w:tr w:rsidR="004F0CF6" w:rsidRPr="002B5B90" w14:paraId="3B95874E" w14:textId="77777777" w:rsidTr="00C252C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B60D12" w14:textId="7EA790E7" w:rsidR="004F0CF6" w:rsidRPr="004F0CF6" w:rsidRDefault="004F0CF6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0CF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202024" w14:textId="21EC3B31" w:rsidR="004F0CF6" w:rsidRPr="004F0CF6" w:rsidRDefault="004F0CF6" w:rsidP="00F23EAD">
            <w:pPr>
              <w:snapToGrid w:val="0"/>
              <w:spacing w:after="0" w:line="240" w:lineRule="auto"/>
            </w:pPr>
            <w:hyperlink r:id="rId32" w:history="1">
              <w:r w:rsidRPr="004F0CF6">
                <w:rPr>
                  <w:rStyle w:val="Hyperlink"/>
                  <w:rFonts w:cs="Arial"/>
                </w:rPr>
                <w:t>S1-254222r1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7DCC2F" w14:textId="7D101694" w:rsidR="004F0CF6" w:rsidRPr="004F0CF6" w:rsidRDefault="004F0CF6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F0CF6">
              <w:rPr>
                <w:rFonts w:cs="Arial"/>
                <w:szCs w:val="18"/>
              </w:rPr>
              <w:t>Huawei Technologies France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0F0F60" w14:textId="6D3F1CFB" w:rsidR="004F0CF6" w:rsidRPr="004F0CF6" w:rsidRDefault="004F0CF6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F0CF6">
              <w:rPr>
                <w:rFonts w:cs="Arial"/>
                <w:szCs w:val="18"/>
              </w:rPr>
              <w:t>new use case on 6GS providing token communication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CDA9B9" w14:textId="7D6EE068" w:rsidR="004F0CF6" w:rsidRPr="004F0CF6" w:rsidRDefault="004F0CF6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0CF6">
              <w:rPr>
                <w:rFonts w:eastAsia="Times New Roman" w:cs="Arial"/>
                <w:szCs w:val="18"/>
                <w:lang w:eastAsia="ar-SA"/>
              </w:rPr>
              <w:t>Revised to S1-254222r2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F4DB80" w14:textId="727491F3" w:rsidR="004F0CF6" w:rsidRPr="004F0CF6" w:rsidRDefault="004F0CF6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4F0CF6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S1-254222.</w:t>
            </w:r>
          </w:p>
        </w:tc>
      </w:tr>
      <w:tr w:rsidR="004F0CF6" w:rsidRPr="002B5B90" w14:paraId="69F8BC0B" w14:textId="77777777" w:rsidTr="00727BC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36ED02" w14:textId="0614F7A7" w:rsidR="004F0CF6" w:rsidRPr="004F0CF6" w:rsidRDefault="004F0CF6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0CF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2F08F3" w14:textId="1620DEED" w:rsidR="004F0CF6" w:rsidRPr="004F0CF6" w:rsidRDefault="004F0CF6" w:rsidP="00F23EAD">
            <w:pPr>
              <w:snapToGrid w:val="0"/>
              <w:spacing w:after="0" w:line="240" w:lineRule="auto"/>
              <w:rPr>
                <w:rFonts w:cs="Arial"/>
              </w:rPr>
            </w:pPr>
            <w:hyperlink r:id="rId33" w:history="1">
              <w:r w:rsidRPr="004F0CF6">
                <w:rPr>
                  <w:rStyle w:val="Hyperlink"/>
                  <w:rFonts w:cs="Arial"/>
                </w:rPr>
                <w:t>S1-254222r2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77049F" w14:textId="339EA8AE" w:rsidR="004F0CF6" w:rsidRPr="004F0CF6" w:rsidRDefault="004F0CF6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F0CF6">
              <w:rPr>
                <w:rFonts w:cs="Arial"/>
                <w:szCs w:val="18"/>
              </w:rPr>
              <w:t>Huawei Technologies France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F914BE" w14:textId="68B9E623" w:rsidR="004F0CF6" w:rsidRPr="004F0CF6" w:rsidRDefault="004F0CF6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F0CF6">
              <w:rPr>
                <w:rFonts w:cs="Arial"/>
                <w:szCs w:val="18"/>
              </w:rPr>
              <w:t>new use case on 6GS providing token communication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9D8CD2" w14:textId="545079F9" w:rsidR="004F0CF6" w:rsidRPr="00C252CA" w:rsidRDefault="00C252CA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252CA">
              <w:rPr>
                <w:rFonts w:eastAsia="Times New Roman" w:cs="Arial"/>
                <w:szCs w:val="18"/>
                <w:lang w:eastAsia="ar-SA"/>
              </w:rPr>
              <w:t>Revised to S1-254222r3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303F4A" w14:textId="0E971014" w:rsidR="004F0CF6" w:rsidRPr="004F0CF6" w:rsidRDefault="004F0CF6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4F0CF6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S1-254222r1.</w:t>
            </w:r>
            <w:r w:rsidR="00C252CA"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 Comment to combine PR1 and 3 together. To generalize the requirements and KPIs. Clarification on PR4 is needed</w:t>
            </w:r>
          </w:p>
        </w:tc>
      </w:tr>
      <w:tr w:rsidR="00C252CA" w:rsidRPr="002B5B90" w14:paraId="791901FB" w14:textId="77777777" w:rsidTr="00727BC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B980FE" w14:textId="20FA504F" w:rsidR="00C252CA" w:rsidRPr="00C252CA" w:rsidRDefault="00C252CA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252CA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964792" w14:textId="769DDB7D" w:rsidR="00C252CA" w:rsidRPr="00C252CA" w:rsidRDefault="00C252CA" w:rsidP="00F23EAD">
            <w:pPr>
              <w:snapToGrid w:val="0"/>
              <w:spacing w:after="0" w:line="240" w:lineRule="auto"/>
            </w:pPr>
            <w:hyperlink r:id="rId34" w:history="1">
              <w:r w:rsidRPr="00C252CA">
                <w:rPr>
                  <w:rStyle w:val="Hyperlink"/>
                  <w:rFonts w:cs="Arial"/>
                </w:rPr>
                <w:t>S1-254222r3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4487D4" w14:textId="474B6F3C" w:rsidR="00C252CA" w:rsidRPr="00C252CA" w:rsidRDefault="00C252CA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252CA">
              <w:rPr>
                <w:rFonts w:cs="Arial"/>
                <w:szCs w:val="18"/>
              </w:rPr>
              <w:t>Huawei Technologies France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1B970C" w14:textId="33F727DD" w:rsidR="00C252CA" w:rsidRPr="00C252CA" w:rsidRDefault="00C252CA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252CA">
              <w:rPr>
                <w:rFonts w:cs="Arial"/>
                <w:szCs w:val="18"/>
              </w:rPr>
              <w:t>new use case on 6GS providing token communication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7E88B1" w14:textId="71158012" w:rsidR="00C252CA" w:rsidRPr="00727BC8" w:rsidRDefault="00727BC8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27BC8">
              <w:rPr>
                <w:rFonts w:eastAsia="Times New Roman" w:cs="Arial"/>
                <w:szCs w:val="18"/>
                <w:lang w:eastAsia="ar-SA"/>
              </w:rPr>
              <w:t>Revised to S1-254222r4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4EC644" w14:textId="4F6DEDDF" w:rsidR="00C252CA" w:rsidRPr="00C252CA" w:rsidRDefault="00C252CA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C252CA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S1-254222r2.</w:t>
            </w:r>
          </w:p>
        </w:tc>
      </w:tr>
      <w:tr w:rsidR="00727BC8" w:rsidRPr="002B5B90" w14:paraId="3697F504" w14:textId="77777777" w:rsidTr="00727BC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88ED5A" w14:textId="2B2F2D24" w:rsidR="00727BC8" w:rsidRPr="00727BC8" w:rsidRDefault="00727BC8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27BC8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068437" w14:textId="17F19D60" w:rsidR="00727BC8" w:rsidRPr="00727BC8" w:rsidRDefault="00727BC8" w:rsidP="00F23EAD">
            <w:pPr>
              <w:snapToGrid w:val="0"/>
              <w:spacing w:after="0" w:line="240" w:lineRule="auto"/>
            </w:pPr>
            <w:hyperlink r:id="rId35" w:history="1">
              <w:r w:rsidRPr="00727BC8">
                <w:rPr>
                  <w:rStyle w:val="Hyperlink"/>
                  <w:rFonts w:cs="Arial"/>
                </w:rPr>
                <w:t>S1-254222r4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0B08C0" w14:textId="444EC929" w:rsidR="00727BC8" w:rsidRPr="00727BC8" w:rsidRDefault="00727BC8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27BC8">
              <w:rPr>
                <w:rFonts w:cs="Arial"/>
                <w:szCs w:val="18"/>
              </w:rPr>
              <w:t>Huawei Technologies France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5B6E43" w14:textId="1D8815B8" w:rsidR="00727BC8" w:rsidRPr="00727BC8" w:rsidRDefault="00727BC8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27BC8">
              <w:rPr>
                <w:rFonts w:cs="Arial"/>
                <w:szCs w:val="18"/>
              </w:rPr>
              <w:t>new use case on 6GS providing token communication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A1E93E" w14:textId="77777777" w:rsidR="00727BC8" w:rsidRPr="00727BC8" w:rsidRDefault="00727BC8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7DAE63" w14:textId="7E9F6767" w:rsidR="00727BC8" w:rsidRPr="00727BC8" w:rsidRDefault="00727BC8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727BC8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S1-254222r3.</w:t>
            </w:r>
          </w:p>
        </w:tc>
      </w:tr>
      <w:tr w:rsidR="00F23EAD" w:rsidRPr="002B5B90" w14:paraId="37FC5E86" w14:textId="77777777" w:rsidTr="00ED0DF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04FC38" w14:textId="77777777" w:rsidR="00F23EAD" w:rsidRPr="0035555A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4CA7B7" w14:textId="0602A71C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hyperlink r:id="rId36" w:history="1">
              <w:r w:rsidRPr="003C5827">
                <w:rPr>
                  <w:rStyle w:val="Hyperlink"/>
                  <w:rFonts w:cs="Arial"/>
                  <w:szCs w:val="18"/>
                </w:rPr>
                <w:t>S1-254195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CAFA3D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Pengcheng Laboratory, BUPT, ZGC Institute of Ubiquitous-X Innovation and Application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EEB939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Use Case on AI Agent enabled Semantic Communication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4488FC" w14:textId="77777777" w:rsidR="00F23EAD" w:rsidRPr="000F14A3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F14A3">
              <w:rPr>
                <w:rFonts w:eastAsia="Times New Roman" w:cs="Arial"/>
                <w:szCs w:val="18"/>
                <w:lang w:eastAsia="ar-SA"/>
              </w:rPr>
              <w:t>Revised to S1-254195r1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481E1D" w14:textId="77777777" w:rsidR="00F23EAD" w:rsidRDefault="00F23EAD" w:rsidP="00F23EA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Presented (13</w:t>
            </w:r>
            <w:r w:rsidRPr="00E30FAA">
              <w:rPr>
                <w:rFonts w:eastAsia="Arial Unicode MS" w:cs="Arial"/>
                <w:szCs w:val="18"/>
                <w:vertAlign w:val="superscript"/>
                <w:lang w:eastAsia="ar-SA"/>
              </w:rPr>
              <w:t>th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Nov)</w:t>
            </w:r>
          </w:p>
          <w:p w14:paraId="28B80DF6" w14:textId="77777777" w:rsidR="00F23EAD" w:rsidRPr="00AE3C01" w:rsidRDefault="00F23EAD" w:rsidP="00F23EA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color w:val="000000"/>
                <w:szCs w:val="18"/>
                <w:lang w:eastAsia="ar-SA"/>
              </w:rPr>
              <w:t>Suggestion to remove user consent, to simplify the use case. Is there a need to use AI agent in requirements?</w:t>
            </w:r>
          </w:p>
        </w:tc>
      </w:tr>
      <w:tr w:rsidR="00F23EAD" w:rsidRPr="002B5B90" w14:paraId="1A433579" w14:textId="77777777" w:rsidTr="00B5069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C31172" w14:textId="77777777" w:rsidR="00F23EAD" w:rsidRPr="000F14A3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F14A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81294A" w14:textId="77777777" w:rsidR="00F23EAD" w:rsidRPr="000F14A3" w:rsidRDefault="00F23EAD" w:rsidP="00F23EAD">
            <w:pPr>
              <w:snapToGrid w:val="0"/>
              <w:spacing w:after="0" w:line="240" w:lineRule="auto"/>
            </w:pPr>
            <w:hyperlink r:id="rId37" w:history="1">
              <w:r w:rsidRPr="000F14A3">
                <w:rPr>
                  <w:rStyle w:val="Hyperlink"/>
                  <w:rFonts w:cs="Arial"/>
                </w:rPr>
                <w:t>S1-254195r1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19E4C9" w14:textId="77777777" w:rsidR="00F23EAD" w:rsidRPr="000F14A3" w:rsidRDefault="00F23EAD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F14A3">
              <w:rPr>
                <w:rFonts w:cs="Arial"/>
                <w:szCs w:val="18"/>
              </w:rPr>
              <w:t>Pengcheng Laboratory, BUPT, ZGC Institute of Ubiquitous-X Innovation and Application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6AB1E2" w14:textId="77777777" w:rsidR="00F23EAD" w:rsidRPr="000F14A3" w:rsidRDefault="00F23EAD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F14A3">
              <w:rPr>
                <w:rFonts w:cs="Arial"/>
                <w:szCs w:val="18"/>
              </w:rPr>
              <w:t>Use Case on AI Agent enabled Semantic Communication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371428" w14:textId="3B86CC56" w:rsidR="00F23EAD" w:rsidRPr="00ED0DFD" w:rsidRDefault="00ED0DF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D0DFD">
              <w:rPr>
                <w:rFonts w:eastAsia="Times New Roman" w:cs="Arial"/>
                <w:szCs w:val="18"/>
                <w:lang w:eastAsia="ar-SA"/>
              </w:rPr>
              <w:t>Revised to S1-254195r2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0CE8F8" w14:textId="77777777" w:rsidR="00F23EAD" w:rsidRDefault="00F23EAD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0F14A3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S1-254195.</w:t>
            </w:r>
          </w:p>
          <w:p w14:paraId="293DB03F" w14:textId="09667AEF" w:rsidR="00ED0DFD" w:rsidRDefault="00ED0DFD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>
              <w:rPr>
                <w:lang w:val="en-US" w:eastAsia="zh-CN"/>
              </w:rPr>
              <w:t>“</w:t>
            </w:r>
            <w:proofErr w:type="gramStart"/>
            <w:r>
              <w:rPr>
                <w:rFonts w:hint="eastAsia"/>
                <w:lang w:val="en-US" w:eastAsia="zh-CN"/>
              </w:rPr>
              <w:t>and</w:t>
            </w:r>
            <w:proofErr w:type="gramEnd"/>
            <w:r>
              <w:rPr>
                <w:rFonts w:hint="eastAsia"/>
                <w:lang w:val="en-US" w:eastAsia="zh-CN"/>
              </w:rPr>
              <w:t xml:space="preserve"> collaboration </w:t>
            </w:r>
            <w:r w:rsidRPr="00D34AEB">
              <w:rPr>
                <w:rFonts w:hint="eastAsia"/>
                <w:lang w:val="en-US" w:eastAsia="zh-CN"/>
              </w:rPr>
              <w:t>mechanism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” is not clear. </w:t>
            </w:r>
            <w:proofErr w:type="gramStart"/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 xml:space="preserve"> data</w:t>
            </w:r>
            <w:proofErr w:type="gramEnd"/>
            <w:r>
              <w:rPr>
                <w:rFonts w:hint="eastAsia"/>
              </w:rPr>
              <w:t xml:space="preserve"> representation </w:t>
            </w:r>
            <w:r>
              <w:rPr>
                <w:rFonts w:hint="eastAsia"/>
                <w:lang w:val="en-US" w:eastAsia="zh-CN"/>
              </w:rPr>
              <w:t>type</w:t>
            </w:r>
            <w:r>
              <w:rPr>
                <w:lang w:val="en-US" w:eastAsia="zh-CN"/>
              </w:rPr>
              <w:t>” needs to be clarified.</w:t>
            </w:r>
          </w:p>
          <w:p w14:paraId="3D5252E7" w14:textId="77777777" w:rsidR="00F23EAD" w:rsidRPr="000F14A3" w:rsidRDefault="00F23EAD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ED0DFD" w:rsidRPr="002B5B90" w14:paraId="761A1780" w14:textId="77777777" w:rsidTr="00B5069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7CADF3" w14:textId="453B2D7A" w:rsidR="00ED0DFD" w:rsidRPr="00ED0DFD" w:rsidRDefault="00ED0DF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D0DFD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2A1FBD" w14:textId="50ED935D" w:rsidR="00ED0DFD" w:rsidRPr="00ED0DFD" w:rsidRDefault="00ED0DFD" w:rsidP="00F23EAD">
            <w:pPr>
              <w:snapToGrid w:val="0"/>
              <w:spacing w:after="0" w:line="240" w:lineRule="auto"/>
            </w:pPr>
            <w:hyperlink r:id="rId38" w:history="1">
              <w:r w:rsidRPr="00ED0DFD">
                <w:rPr>
                  <w:rStyle w:val="Hyperlink"/>
                  <w:rFonts w:cs="Arial"/>
                </w:rPr>
                <w:t>S1-254195r2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10750B" w14:textId="6285772C" w:rsidR="00ED0DFD" w:rsidRPr="00ED0DFD" w:rsidRDefault="00ED0DFD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D0DFD">
              <w:rPr>
                <w:rFonts w:cs="Arial"/>
                <w:szCs w:val="18"/>
              </w:rPr>
              <w:t>Pengcheng Laboratory, BUPT, ZGC Institute of Ubiquitous-X Innovation and Application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67099A" w14:textId="3539CF37" w:rsidR="00ED0DFD" w:rsidRPr="00ED0DFD" w:rsidRDefault="00ED0DFD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D0DFD">
              <w:rPr>
                <w:rFonts w:cs="Arial"/>
                <w:szCs w:val="18"/>
              </w:rPr>
              <w:t>Use Case on AI Agent enabled Semantic Communication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E83449" w14:textId="117040CF" w:rsidR="00ED0DFD" w:rsidRPr="00B50696" w:rsidRDefault="00B50696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0696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2A981B" w14:textId="62048594" w:rsidR="00ED0DFD" w:rsidRPr="00B50696" w:rsidRDefault="00ED0DFD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B50696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S1-254195r1.</w:t>
            </w:r>
          </w:p>
        </w:tc>
      </w:tr>
      <w:tr w:rsidR="00F23EAD" w:rsidRPr="002B5B90" w14:paraId="4E07A26F" w14:textId="77777777" w:rsidTr="00ED0DF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67165C" w14:textId="77777777" w:rsidR="00F23EAD" w:rsidRPr="0035555A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D19220" w14:textId="571158E1" w:rsidR="00F23EAD" w:rsidRPr="006E2EB8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hyperlink r:id="rId39" w:history="1">
              <w:r w:rsidRPr="006E2EB8">
                <w:rPr>
                  <w:rStyle w:val="Hyperlink"/>
                  <w:rFonts w:cs="Arial"/>
                  <w:szCs w:val="18"/>
                </w:rPr>
                <w:t>S1-254210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DFB323" w14:textId="77777777" w:rsidR="00F23EAD" w:rsidRPr="006E2EB8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6E2EB8">
              <w:rPr>
                <w:rFonts w:cs="Arial"/>
                <w:szCs w:val="18"/>
              </w:rPr>
              <w:t>BUPT, Pengcheng Laboratory, CMCC, China Telecom, ZGC Institute of Ubiquitous-X Innovation and Application, 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E81391" w14:textId="77777777" w:rsidR="00F23EAD" w:rsidRPr="006E2EB8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6E2EB8">
              <w:rPr>
                <w:rFonts w:cs="Arial"/>
                <w:szCs w:val="18"/>
              </w:rPr>
              <w:t>Use case on AI-enabled satellite-UAV collaborative emergency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4370F4" w14:textId="77777777" w:rsidR="00F23EAD" w:rsidRPr="00B854A3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854A3">
              <w:rPr>
                <w:rFonts w:eastAsia="Times New Roman" w:cs="Arial"/>
                <w:szCs w:val="18"/>
                <w:lang w:eastAsia="ar-SA"/>
              </w:rPr>
              <w:t>Revised to S1-254210r1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50FADC" w14:textId="77777777" w:rsidR="00F23EAD" w:rsidRDefault="00F23EAD" w:rsidP="00F23EA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Moved from 8.1.3  </w:t>
            </w:r>
          </w:p>
          <w:p w14:paraId="1FB4A8EF" w14:textId="77777777" w:rsidR="00F23EAD" w:rsidRDefault="00F23EAD" w:rsidP="00F23EA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Presented (13</w:t>
            </w:r>
            <w:r w:rsidRPr="00E30FAA">
              <w:rPr>
                <w:rFonts w:eastAsia="Arial Unicode MS" w:cs="Arial"/>
                <w:szCs w:val="18"/>
                <w:vertAlign w:val="superscript"/>
                <w:lang w:eastAsia="ar-SA"/>
              </w:rPr>
              <w:t>th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Nov)</w:t>
            </w:r>
          </w:p>
          <w:p w14:paraId="70C19896" w14:textId="77777777" w:rsidR="00F23EAD" w:rsidRPr="00AE3C01" w:rsidRDefault="00F23EAD" w:rsidP="00F23EA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 on user consent – to be revised, PR1 to be revised to be more general, KPI table may be needed</w:t>
            </w:r>
          </w:p>
        </w:tc>
      </w:tr>
      <w:tr w:rsidR="00F23EAD" w:rsidRPr="002B5B90" w14:paraId="1CEAE62A" w14:textId="77777777" w:rsidTr="00ED0DF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EF648D" w14:textId="77777777" w:rsidR="00F23EAD" w:rsidRPr="00B854A3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854A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F1421A" w14:textId="77777777" w:rsidR="00F23EAD" w:rsidRPr="00B854A3" w:rsidRDefault="00F23EAD" w:rsidP="00F23EAD">
            <w:pPr>
              <w:snapToGrid w:val="0"/>
              <w:spacing w:after="0" w:line="240" w:lineRule="auto"/>
            </w:pPr>
            <w:hyperlink r:id="rId40" w:history="1">
              <w:r w:rsidRPr="00B854A3">
                <w:rPr>
                  <w:rStyle w:val="Hyperlink"/>
                  <w:rFonts w:cs="Arial"/>
                </w:rPr>
                <w:t>S1-254210r1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81A0DC" w14:textId="77777777" w:rsidR="00F23EAD" w:rsidRPr="00B854A3" w:rsidRDefault="00F23EAD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854A3">
              <w:rPr>
                <w:rFonts w:cs="Arial"/>
                <w:szCs w:val="18"/>
              </w:rPr>
              <w:t>BUPT, Pengcheng Laboratory, CMCC, China Telecom, ZGC Institute of Ubiquitous-X Innovation and Application, 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04E15A" w14:textId="77777777" w:rsidR="00F23EAD" w:rsidRPr="00B854A3" w:rsidRDefault="00F23EAD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854A3">
              <w:rPr>
                <w:rFonts w:cs="Arial"/>
                <w:szCs w:val="18"/>
              </w:rPr>
              <w:t>Use case on AI-enabled satellite-UAV collaborative emergency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4613D6" w14:textId="347DFEA6" w:rsidR="00F23EAD" w:rsidRPr="00ED0DFD" w:rsidRDefault="00ED0DF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D0DFD">
              <w:rPr>
                <w:rFonts w:eastAsia="Times New Roman" w:cs="Arial"/>
                <w:szCs w:val="18"/>
                <w:lang w:eastAsia="ar-SA"/>
              </w:rPr>
              <w:t>Revised to S1-254210r2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73BFEC" w14:textId="77777777" w:rsidR="00F23EAD" w:rsidRDefault="00F23EAD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B854A3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S1-254210.</w:t>
            </w:r>
          </w:p>
          <w:p w14:paraId="5196B001" w14:textId="77777777" w:rsidR="00F23EAD" w:rsidRPr="00B854A3" w:rsidRDefault="00F23EAD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ED0DFD" w:rsidRPr="002B5B90" w14:paraId="170BC4BE" w14:textId="77777777" w:rsidTr="00ED0DF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38C540" w14:textId="6BD27219" w:rsidR="00ED0DFD" w:rsidRPr="00ED0DFD" w:rsidRDefault="00ED0DF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D0DF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F3F114" w14:textId="420C457C" w:rsidR="00ED0DFD" w:rsidRPr="00ED0DFD" w:rsidRDefault="00ED0DFD" w:rsidP="00F23EAD">
            <w:pPr>
              <w:snapToGrid w:val="0"/>
              <w:spacing w:after="0" w:line="240" w:lineRule="auto"/>
            </w:pPr>
            <w:hyperlink r:id="rId41" w:history="1">
              <w:r w:rsidRPr="00ED0DFD">
                <w:rPr>
                  <w:rStyle w:val="Hyperlink"/>
                  <w:rFonts w:cs="Arial"/>
                </w:rPr>
                <w:t>S1-254210r2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747B62" w14:textId="19995FA8" w:rsidR="00ED0DFD" w:rsidRPr="00ED0DFD" w:rsidRDefault="00ED0DFD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D0DFD">
              <w:rPr>
                <w:rFonts w:cs="Arial"/>
                <w:szCs w:val="18"/>
              </w:rPr>
              <w:t>BUPT, Pengcheng Laboratory, CMCC, China Telecom, ZGC Institute of Ubiquitous-X Innovation and Application, 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AE46D4" w14:textId="2BF778F0" w:rsidR="00ED0DFD" w:rsidRPr="00ED0DFD" w:rsidRDefault="00ED0DFD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D0DFD">
              <w:rPr>
                <w:rFonts w:cs="Arial"/>
                <w:szCs w:val="18"/>
              </w:rPr>
              <w:t>Use case on AI-enabled satellite-UAV collaborative emergency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DFFFE4" w14:textId="77777777" w:rsidR="00ED0DFD" w:rsidRPr="00ED0DFD" w:rsidRDefault="00ED0DF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68B59B" w14:textId="398760CD" w:rsidR="00ED0DFD" w:rsidRPr="00ED0DFD" w:rsidRDefault="00ED0DFD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ED0DFD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S1-254210r1.</w:t>
            </w:r>
          </w:p>
        </w:tc>
      </w:tr>
      <w:tr w:rsidR="00F23EAD" w:rsidRPr="002B5B90" w14:paraId="571E796C" w14:textId="77777777" w:rsidTr="00ED0DF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8C9DE4" w14:textId="77777777" w:rsidR="00F23EAD" w:rsidRPr="0035555A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921C59" w14:textId="1B641B44" w:rsidR="00F23EAD" w:rsidRPr="006E2EB8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hyperlink r:id="rId42" w:history="1">
              <w:r w:rsidRPr="006E2EB8">
                <w:rPr>
                  <w:rStyle w:val="Hyperlink"/>
                  <w:rFonts w:cs="Arial"/>
                  <w:szCs w:val="18"/>
                </w:rPr>
                <w:t>S1-254213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569186" w14:textId="77777777" w:rsidR="00F23EAD" w:rsidRPr="006E2EB8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6E2EB8">
              <w:rPr>
                <w:rFonts w:cs="Arial"/>
                <w:szCs w:val="18"/>
              </w:rPr>
              <w:t>BUPT, Pengcheng Laboratory, ZGC Institute of Ubiquitous-X Innovation and Application, CMCC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1979A7" w14:textId="77777777" w:rsidR="00F23EAD" w:rsidRPr="006E2EB8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6E2EB8">
              <w:rPr>
                <w:rFonts w:cs="Arial"/>
                <w:szCs w:val="18"/>
              </w:rPr>
              <w:t>Use case on 6G AI Agent collaboration for disaster rescue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5CC972" w14:textId="77777777" w:rsidR="00F23EAD" w:rsidRPr="00B854A3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854A3">
              <w:rPr>
                <w:rFonts w:eastAsia="Times New Roman" w:cs="Arial"/>
                <w:szCs w:val="18"/>
                <w:lang w:eastAsia="ar-SA"/>
              </w:rPr>
              <w:t>Revised to S1-254213r1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A8E2B9" w14:textId="77777777" w:rsidR="00F23EAD" w:rsidRDefault="00F23EAD" w:rsidP="00F23EA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Moved from 8.1.3 </w:t>
            </w:r>
          </w:p>
          <w:p w14:paraId="670E918C" w14:textId="77777777" w:rsidR="00F23EAD" w:rsidRDefault="00F23EAD" w:rsidP="00F23EA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Presented (13</w:t>
            </w:r>
            <w:r w:rsidRPr="00E30FAA">
              <w:rPr>
                <w:rFonts w:eastAsia="Arial Unicode MS" w:cs="Arial"/>
                <w:szCs w:val="18"/>
                <w:vertAlign w:val="superscript"/>
                <w:lang w:eastAsia="ar-SA"/>
              </w:rPr>
              <w:t>th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Nov) </w:t>
            </w:r>
          </w:p>
          <w:p w14:paraId="34F2867F" w14:textId="77777777" w:rsidR="00F23EAD" w:rsidRPr="00AE3C01" w:rsidRDefault="00F23EAD" w:rsidP="00F23EA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color w:val="000000"/>
                <w:szCs w:val="18"/>
                <w:lang w:eastAsia="ar-SA"/>
              </w:rPr>
              <w:t>User consent needs to be revised, seem like 4210, AI traffic better to be used in PRs, more clarification needed, potential merge with 4195.</w:t>
            </w:r>
          </w:p>
        </w:tc>
      </w:tr>
      <w:tr w:rsidR="00F23EAD" w:rsidRPr="002B5B90" w14:paraId="3A5B3714" w14:textId="77777777" w:rsidTr="00ED0DF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25026B" w14:textId="77777777" w:rsidR="00F23EAD" w:rsidRPr="00B854A3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854A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DAA912" w14:textId="77777777" w:rsidR="00F23EAD" w:rsidRPr="00B854A3" w:rsidRDefault="00F23EAD" w:rsidP="00F23EAD">
            <w:pPr>
              <w:snapToGrid w:val="0"/>
              <w:spacing w:after="0" w:line="240" w:lineRule="auto"/>
            </w:pPr>
            <w:hyperlink r:id="rId43" w:history="1">
              <w:r w:rsidRPr="00B854A3">
                <w:rPr>
                  <w:rStyle w:val="Hyperlink"/>
                  <w:rFonts w:cs="Arial"/>
                </w:rPr>
                <w:t>S1-254213r1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950E73" w14:textId="77777777" w:rsidR="00F23EAD" w:rsidRPr="00B854A3" w:rsidRDefault="00F23EAD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854A3">
              <w:rPr>
                <w:rFonts w:cs="Arial"/>
                <w:szCs w:val="18"/>
              </w:rPr>
              <w:t>BUPT, Pengcheng Laboratory, ZGC Institute of Ubiquitous-X Innovation and Application, CMCC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5835CF" w14:textId="77777777" w:rsidR="00F23EAD" w:rsidRPr="00B854A3" w:rsidRDefault="00F23EAD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854A3">
              <w:rPr>
                <w:rFonts w:cs="Arial"/>
                <w:szCs w:val="18"/>
              </w:rPr>
              <w:t>Use case on 6G AI Agent collaboration for disaster rescue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150C8F" w14:textId="5B45188D" w:rsidR="00F23EAD" w:rsidRPr="00ED0DFD" w:rsidRDefault="00ED0DF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 S1-254195r2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8F92EE" w14:textId="77777777" w:rsidR="00F23EAD" w:rsidRPr="00ED0DFD" w:rsidRDefault="00F23EAD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ED0DFD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S1-254213.</w:t>
            </w:r>
          </w:p>
          <w:p w14:paraId="25048B28" w14:textId="77777777" w:rsidR="00F23EAD" w:rsidRPr="00ED0DFD" w:rsidRDefault="00F23EAD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F23EAD" w:rsidRPr="002B5B90" w14:paraId="5DCCD78B" w14:textId="77777777" w:rsidTr="00421E8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5CC0EC" w14:textId="77777777" w:rsidR="00F23EAD" w:rsidRPr="0035555A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620296" w14:textId="656ED7DD" w:rsidR="00F23EAD" w:rsidRPr="006E2EB8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hyperlink r:id="rId44" w:history="1">
              <w:r w:rsidRPr="006E2EB8">
                <w:rPr>
                  <w:rStyle w:val="Hyperlink"/>
                  <w:rFonts w:cs="Arial"/>
                  <w:szCs w:val="18"/>
                </w:rPr>
                <w:t>S1-254041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0A2110" w14:textId="77777777" w:rsidR="00F23EAD" w:rsidRPr="006E2EB8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6E2EB8">
              <w:rPr>
                <w:rFonts w:cs="Arial"/>
                <w:szCs w:val="18"/>
              </w:rPr>
              <w:t>Huawei Technologies France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A3444B" w14:textId="77777777" w:rsidR="00F23EAD" w:rsidRPr="006E2EB8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6E2EB8">
              <w:rPr>
                <w:rFonts w:cs="Arial"/>
                <w:szCs w:val="18"/>
              </w:rPr>
              <w:t>new use case on 6GS provide secure environment as 6G service enabler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7FD727" w14:textId="77777777" w:rsidR="00F23EAD" w:rsidRPr="00484D34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84D34">
              <w:rPr>
                <w:rFonts w:eastAsia="Times New Roman" w:cs="Arial"/>
                <w:szCs w:val="18"/>
                <w:lang w:eastAsia="ar-SA"/>
              </w:rPr>
              <w:t>Revised to S1-254221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6DA7D7" w14:textId="77777777" w:rsidR="00F23EAD" w:rsidRPr="00AE3C01" w:rsidRDefault="00F23EAD" w:rsidP="00F23EA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Moved from 8.1.3, Presented on 05 Nov</w:t>
            </w:r>
          </w:p>
        </w:tc>
      </w:tr>
      <w:tr w:rsidR="00F23EAD" w:rsidRPr="002B5B90" w14:paraId="0BC726F6" w14:textId="77777777" w:rsidTr="004E6AC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75D3AE" w14:textId="77777777" w:rsidR="00F23EAD" w:rsidRPr="00484D34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466811" w14:textId="452643EE" w:rsidR="00F23EAD" w:rsidRPr="00484D34" w:rsidRDefault="00F23EAD" w:rsidP="00F23EAD">
            <w:pPr>
              <w:snapToGrid w:val="0"/>
              <w:spacing w:after="0" w:line="240" w:lineRule="auto"/>
            </w:pPr>
            <w:hyperlink r:id="rId45" w:history="1">
              <w:r w:rsidRPr="00484D34">
                <w:rPr>
                  <w:rStyle w:val="Hyperlink"/>
                  <w:rFonts w:cs="Arial"/>
                </w:rPr>
                <w:t>S1-254221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13344F" w14:textId="77777777" w:rsidR="00F23EAD" w:rsidRPr="00484D34" w:rsidRDefault="00F23EAD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84D34">
              <w:rPr>
                <w:rFonts w:cs="Arial"/>
                <w:szCs w:val="18"/>
              </w:rPr>
              <w:t>Huawei Technologies France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CA9644" w14:textId="77777777" w:rsidR="00F23EAD" w:rsidRPr="00484D34" w:rsidRDefault="00F23EAD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84D34">
              <w:rPr>
                <w:rFonts w:cs="Arial"/>
                <w:szCs w:val="18"/>
              </w:rPr>
              <w:t>new use case on 6GS provide secure environment as 6G service enabler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F360D4" w14:textId="18D856B1" w:rsidR="00F23EAD" w:rsidRPr="00421E8C" w:rsidRDefault="00421E8C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21E8C">
              <w:rPr>
                <w:rFonts w:eastAsia="Times New Roman" w:cs="Arial"/>
                <w:szCs w:val="18"/>
                <w:lang w:eastAsia="ar-SA"/>
              </w:rPr>
              <w:t>Revised to S1-254221r1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D692B6" w14:textId="77777777" w:rsidR="00F23EAD" w:rsidRPr="00484D34" w:rsidRDefault="00F23EAD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484D34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S1-254041.</w:t>
            </w:r>
          </w:p>
        </w:tc>
      </w:tr>
      <w:tr w:rsidR="00421E8C" w:rsidRPr="002B5B90" w14:paraId="1061DDFB" w14:textId="77777777" w:rsidTr="00727BC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076480" w14:textId="4B071007" w:rsidR="00421E8C" w:rsidRPr="00421E8C" w:rsidRDefault="00421E8C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21E8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A764CE" w14:textId="60662E32" w:rsidR="00421E8C" w:rsidRPr="00421E8C" w:rsidRDefault="00421E8C" w:rsidP="00F23EAD">
            <w:pPr>
              <w:snapToGrid w:val="0"/>
              <w:spacing w:after="0" w:line="240" w:lineRule="auto"/>
            </w:pPr>
            <w:hyperlink r:id="rId46" w:history="1">
              <w:r w:rsidRPr="00421E8C">
                <w:rPr>
                  <w:rStyle w:val="Hyperlink"/>
                  <w:rFonts w:cs="Arial"/>
                </w:rPr>
                <w:t>S1-254221r1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D318AA" w14:textId="7294EDDA" w:rsidR="00421E8C" w:rsidRPr="00421E8C" w:rsidRDefault="00421E8C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21E8C">
              <w:rPr>
                <w:rFonts w:cs="Arial"/>
                <w:szCs w:val="18"/>
              </w:rPr>
              <w:t>Huawei Technologies France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6605D3" w14:textId="5675AE4B" w:rsidR="00421E8C" w:rsidRPr="00421E8C" w:rsidRDefault="00421E8C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21E8C">
              <w:rPr>
                <w:rFonts w:cs="Arial"/>
                <w:szCs w:val="18"/>
              </w:rPr>
              <w:t>new use case on 6GS provide secure environment as 6G service enabler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FA6837" w14:textId="069D29A4" w:rsidR="00421E8C" w:rsidRPr="004E6ACF" w:rsidRDefault="004E6ACF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E6ACF">
              <w:rPr>
                <w:rFonts w:eastAsia="Times New Roman" w:cs="Arial"/>
                <w:szCs w:val="18"/>
                <w:lang w:eastAsia="ar-SA"/>
              </w:rPr>
              <w:t>Revised to S1-254221r2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C75B0C" w14:textId="77777777" w:rsidR="00421E8C" w:rsidRDefault="00421E8C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421E8C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S1-254221.</w:t>
            </w:r>
          </w:p>
          <w:p w14:paraId="1F7CC36D" w14:textId="580D7599" w:rsidR="004E6ACF" w:rsidRPr="00421E8C" w:rsidRDefault="004E6ACF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PR5 is solution oriented, clarification is needed for PR1(focus on model training case) and PR2. </w:t>
            </w:r>
          </w:p>
        </w:tc>
      </w:tr>
      <w:tr w:rsidR="004E6ACF" w:rsidRPr="002B5B90" w14:paraId="38F51B2D" w14:textId="77777777" w:rsidTr="00727BC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3310B7" w14:textId="585BCCE9" w:rsidR="004E6ACF" w:rsidRPr="004E6ACF" w:rsidRDefault="004E6ACF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E6AC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1531F8" w14:textId="6246FCC4" w:rsidR="004E6ACF" w:rsidRPr="004E6ACF" w:rsidRDefault="004E6ACF" w:rsidP="00F23EAD">
            <w:pPr>
              <w:snapToGrid w:val="0"/>
              <w:spacing w:after="0" w:line="240" w:lineRule="auto"/>
            </w:pPr>
            <w:hyperlink r:id="rId47" w:history="1">
              <w:r w:rsidRPr="004E6ACF">
                <w:rPr>
                  <w:rStyle w:val="Hyperlink"/>
                  <w:rFonts w:cs="Arial"/>
                </w:rPr>
                <w:t>S1-254221r2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2AC9BC" w14:textId="2D6B1F5E" w:rsidR="004E6ACF" w:rsidRPr="004E6ACF" w:rsidRDefault="004E6ACF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E6ACF">
              <w:rPr>
                <w:rFonts w:cs="Arial"/>
                <w:szCs w:val="18"/>
              </w:rPr>
              <w:t>Huawei Technologies France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8A3EE9" w14:textId="019F291A" w:rsidR="004E6ACF" w:rsidRPr="004E6ACF" w:rsidRDefault="004E6ACF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E6ACF">
              <w:rPr>
                <w:rFonts w:cs="Arial"/>
                <w:szCs w:val="18"/>
              </w:rPr>
              <w:t>new use case on 6GS provide secure environment as 6G service enabler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9C562C" w14:textId="7E87890C" w:rsidR="004E6ACF" w:rsidRPr="00727BC8" w:rsidRDefault="00727BC8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27BC8">
              <w:rPr>
                <w:rFonts w:eastAsia="Times New Roman" w:cs="Arial"/>
                <w:szCs w:val="18"/>
                <w:lang w:eastAsia="ar-SA"/>
              </w:rPr>
              <w:t>Revised to S1-254221r3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A2B48B" w14:textId="2E206FBB" w:rsidR="004E6ACF" w:rsidRPr="004E6ACF" w:rsidRDefault="004E6ACF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4E6ACF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S1-254221r1.</w:t>
            </w:r>
          </w:p>
        </w:tc>
      </w:tr>
      <w:tr w:rsidR="00727BC8" w:rsidRPr="002B5B90" w14:paraId="2F38338D" w14:textId="77777777" w:rsidTr="00727BC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CA68E3" w14:textId="288FF35F" w:rsidR="00727BC8" w:rsidRPr="00727BC8" w:rsidRDefault="00727BC8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27BC8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2686FB" w14:textId="56D79C31" w:rsidR="00727BC8" w:rsidRPr="00727BC8" w:rsidRDefault="00727BC8" w:rsidP="00F23EAD">
            <w:pPr>
              <w:snapToGrid w:val="0"/>
              <w:spacing w:after="0" w:line="240" w:lineRule="auto"/>
            </w:pPr>
            <w:hyperlink r:id="rId48" w:history="1">
              <w:r w:rsidRPr="00727BC8">
                <w:rPr>
                  <w:rStyle w:val="Hyperlink"/>
                  <w:rFonts w:cs="Arial"/>
                </w:rPr>
                <w:t>S1-254221r3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154612" w14:textId="1D59D50B" w:rsidR="00727BC8" w:rsidRPr="00727BC8" w:rsidRDefault="00727BC8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27BC8">
              <w:rPr>
                <w:rFonts w:cs="Arial"/>
                <w:szCs w:val="18"/>
              </w:rPr>
              <w:t>Huawei Technologies France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2DDB5B" w14:textId="1A4EC7ED" w:rsidR="00727BC8" w:rsidRPr="00727BC8" w:rsidRDefault="00727BC8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27BC8">
              <w:rPr>
                <w:rFonts w:cs="Arial"/>
                <w:szCs w:val="18"/>
              </w:rPr>
              <w:t>new use case on 6GS provide secure environment as 6G service enabler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452274" w14:textId="77777777" w:rsidR="00727BC8" w:rsidRPr="00727BC8" w:rsidRDefault="00727BC8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47814E" w14:textId="1A1E7421" w:rsidR="00727BC8" w:rsidRPr="00727BC8" w:rsidRDefault="00727BC8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727BC8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S1-254221r2.</w:t>
            </w:r>
          </w:p>
        </w:tc>
      </w:tr>
      <w:tr w:rsidR="00F23EAD" w:rsidRPr="002B5B90" w14:paraId="4E335C27" w14:textId="77777777" w:rsidTr="00DB497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2E72D9" w14:textId="77777777" w:rsidR="00F23EAD" w:rsidRPr="0035555A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F8D39B" w14:textId="1373AE54" w:rsidR="00F23EAD" w:rsidRPr="006E2EB8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hyperlink r:id="rId49" w:history="1">
              <w:r w:rsidRPr="006E2EB8">
                <w:rPr>
                  <w:rStyle w:val="Hyperlink"/>
                  <w:rFonts w:cs="Arial"/>
                  <w:szCs w:val="18"/>
                </w:rPr>
                <w:t>S1-254045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DAED5A" w14:textId="77777777" w:rsidR="00F23EAD" w:rsidRPr="006E2EB8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6E2EB8">
              <w:rPr>
                <w:rFonts w:cs="Arial"/>
                <w:szCs w:val="18"/>
              </w:rPr>
              <w:t>Huawei Technologies France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D05BE8" w14:textId="77777777" w:rsidR="00F23EAD" w:rsidRPr="006E2EB8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6E2EB8">
              <w:rPr>
                <w:rFonts w:cs="Arial"/>
                <w:szCs w:val="18"/>
              </w:rPr>
              <w:t>new use case on 6GS assisted physical AI training data generation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628E53" w14:textId="77777777" w:rsidR="00F23EAD" w:rsidRPr="00484D34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84D34">
              <w:rPr>
                <w:rFonts w:eastAsia="Times New Roman" w:cs="Arial"/>
                <w:szCs w:val="18"/>
                <w:lang w:eastAsia="ar-SA"/>
              </w:rPr>
              <w:t>Revised to S1-254223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FAE516" w14:textId="77777777" w:rsidR="00F23EAD" w:rsidRPr="00AE3C01" w:rsidRDefault="00F23EAD" w:rsidP="00F23EA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Moved from 8.1.3, Presented on 05 Nov</w:t>
            </w:r>
          </w:p>
        </w:tc>
      </w:tr>
      <w:tr w:rsidR="00F23EAD" w:rsidRPr="002B5B90" w14:paraId="5157D133" w14:textId="77777777" w:rsidTr="004F7E7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6311DF" w14:textId="77777777" w:rsidR="00F23EAD" w:rsidRPr="00484D34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B1595A" w14:textId="050CEBE4" w:rsidR="00F23EAD" w:rsidRPr="00484D34" w:rsidRDefault="00F23EAD" w:rsidP="00F23EAD">
            <w:pPr>
              <w:snapToGrid w:val="0"/>
              <w:spacing w:after="0" w:line="240" w:lineRule="auto"/>
            </w:pPr>
            <w:hyperlink r:id="rId50" w:history="1">
              <w:r w:rsidRPr="00484D34">
                <w:rPr>
                  <w:rStyle w:val="Hyperlink"/>
                  <w:rFonts w:cs="Arial"/>
                </w:rPr>
                <w:t>S1-254223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BD9427" w14:textId="77777777" w:rsidR="00F23EAD" w:rsidRPr="00484D34" w:rsidRDefault="00F23EAD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84D34">
              <w:rPr>
                <w:rFonts w:cs="Arial"/>
                <w:szCs w:val="18"/>
              </w:rPr>
              <w:t>Huawei Technologies France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E9A0CB" w14:textId="77777777" w:rsidR="00F23EAD" w:rsidRPr="00484D34" w:rsidRDefault="00F23EAD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84D34">
              <w:rPr>
                <w:rFonts w:cs="Arial"/>
                <w:szCs w:val="18"/>
              </w:rPr>
              <w:t>new use case on 6GS assisted physical AI training data generation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CA52B5" w14:textId="2EA77941" w:rsidR="00F23EAD" w:rsidRPr="00DB4977" w:rsidRDefault="00DB4977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B4977">
              <w:rPr>
                <w:rFonts w:eastAsia="Times New Roman" w:cs="Arial"/>
                <w:szCs w:val="18"/>
                <w:lang w:eastAsia="ar-SA"/>
              </w:rPr>
              <w:t>Revised to S1-254223r1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D39DC2" w14:textId="77777777" w:rsidR="00F23EAD" w:rsidRPr="00484D34" w:rsidRDefault="00F23EAD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484D34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S1-254045.</w:t>
            </w:r>
          </w:p>
        </w:tc>
      </w:tr>
      <w:tr w:rsidR="00DB4977" w:rsidRPr="002B5B90" w14:paraId="79141C3E" w14:textId="77777777" w:rsidTr="004F7E7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FA4F13" w14:textId="1E873258" w:rsidR="00DB4977" w:rsidRPr="00DB4977" w:rsidRDefault="00DB4977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B497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B86510" w14:textId="4E9AAA61" w:rsidR="00DB4977" w:rsidRPr="00DB4977" w:rsidRDefault="00DB4977" w:rsidP="00F23EAD">
            <w:pPr>
              <w:snapToGrid w:val="0"/>
              <w:spacing w:after="0" w:line="240" w:lineRule="auto"/>
            </w:pPr>
            <w:hyperlink r:id="rId51" w:history="1">
              <w:r w:rsidRPr="00DB4977">
                <w:rPr>
                  <w:rStyle w:val="Hyperlink"/>
                  <w:rFonts w:cs="Arial"/>
                </w:rPr>
                <w:t>S1-254223r1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0A1CDD" w14:textId="0CD384D8" w:rsidR="00DB4977" w:rsidRPr="00DB4977" w:rsidRDefault="00DB4977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B4977">
              <w:rPr>
                <w:rFonts w:cs="Arial"/>
                <w:szCs w:val="18"/>
              </w:rPr>
              <w:t>Huawei Technologies France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01FC1D" w14:textId="299C032D" w:rsidR="00DB4977" w:rsidRPr="00DB4977" w:rsidRDefault="00DB4977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B4977">
              <w:rPr>
                <w:rFonts w:cs="Arial"/>
                <w:szCs w:val="18"/>
              </w:rPr>
              <w:t>new use case on 6GS assisted physical AI training data generation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31B65D" w14:textId="4086E764" w:rsidR="00DB4977" w:rsidRPr="004F7E7C" w:rsidRDefault="004F7E7C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7E7C">
              <w:rPr>
                <w:rFonts w:eastAsia="Times New Roman" w:cs="Arial"/>
                <w:szCs w:val="18"/>
                <w:lang w:eastAsia="ar-SA"/>
              </w:rPr>
              <w:t>Revised to S1-254223r2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2DBF63" w14:textId="138C6A37" w:rsidR="00DB4977" w:rsidRPr="00DB4977" w:rsidRDefault="00DB4977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DB4977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S1-254223.</w:t>
            </w:r>
          </w:p>
        </w:tc>
      </w:tr>
      <w:tr w:rsidR="004F7E7C" w:rsidRPr="002B5B90" w14:paraId="2ED1D884" w14:textId="77777777" w:rsidTr="004F7E7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552D98" w14:textId="203A04B8" w:rsidR="004F7E7C" w:rsidRPr="004F7E7C" w:rsidRDefault="004F7E7C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7E7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C304C6" w14:textId="7D221985" w:rsidR="004F7E7C" w:rsidRPr="004F7E7C" w:rsidRDefault="004F7E7C" w:rsidP="00F23EAD">
            <w:pPr>
              <w:snapToGrid w:val="0"/>
              <w:spacing w:after="0" w:line="240" w:lineRule="auto"/>
            </w:pPr>
            <w:hyperlink r:id="rId52" w:history="1">
              <w:r w:rsidRPr="004F7E7C">
                <w:rPr>
                  <w:rStyle w:val="Hyperlink"/>
                  <w:rFonts w:cs="Arial"/>
                </w:rPr>
                <w:t>S1-254223r2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9AF0A0" w14:textId="205AE9A4" w:rsidR="004F7E7C" w:rsidRPr="004F7E7C" w:rsidRDefault="004F7E7C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F7E7C">
              <w:rPr>
                <w:rFonts w:cs="Arial"/>
                <w:szCs w:val="18"/>
              </w:rPr>
              <w:t>Huawei Technologies France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E1C04" w14:textId="5AC20CF2" w:rsidR="004F7E7C" w:rsidRPr="004F7E7C" w:rsidRDefault="004F7E7C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F7E7C">
              <w:rPr>
                <w:rFonts w:cs="Arial"/>
                <w:szCs w:val="18"/>
              </w:rPr>
              <w:t>new use case on 6GS assisted physical AI training data generation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55A2E3" w14:textId="77777777" w:rsidR="004F7E7C" w:rsidRPr="004F7E7C" w:rsidRDefault="004F7E7C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56CBB6" w14:textId="436BF9CC" w:rsidR="004F7E7C" w:rsidRPr="004F7E7C" w:rsidRDefault="004F7E7C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4F7E7C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S1-254223r1.</w:t>
            </w:r>
          </w:p>
        </w:tc>
      </w:tr>
      <w:tr w:rsidR="00F23EAD" w:rsidRPr="002B5B90" w14:paraId="1C9831DA" w14:textId="77777777" w:rsidTr="00DB497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01746F" w14:textId="77777777" w:rsidR="00F23EAD" w:rsidRPr="0035555A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DCA2A3" w14:textId="0E007AAF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hyperlink r:id="rId53" w:history="1">
              <w:r w:rsidRPr="003C5827">
                <w:rPr>
                  <w:rStyle w:val="Hyperlink"/>
                  <w:rFonts w:cs="Arial"/>
                  <w:szCs w:val="18"/>
                </w:rPr>
                <w:t>S1-254060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5818A9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ZTE Corporation, 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B6F63E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Use case on energy saving of AI-native system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118343" w14:textId="77777777" w:rsidR="00F23EAD" w:rsidRPr="00325F19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25F19">
              <w:rPr>
                <w:rFonts w:eastAsia="Times New Roman" w:cs="Arial"/>
                <w:szCs w:val="18"/>
                <w:lang w:eastAsia="ar-SA"/>
              </w:rPr>
              <w:t>Revised to S1-254060r1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E579E8" w14:textId="77777777" w:rsidR="00F23EAD" w:rsidRDefault="00F23EAD" w:rsidP="00F23EA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Presented (12</w:t>
            </w:r>
            <w:r w:rsidRPr="00E30FAA">
              <w:rPr>
                <w:rFonts w:eastAsia="Arial Unicode MS" w:cs="Arial"/>
                <w:szCs w:val="18"/>
                <w:vertAlign w:val="superscript"/>
                <w:lang w:eastAsia="ar-SA"/>
              </w:rPr>
              <w:t>th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Nov)</w:t>
            </w:r>
          </w:p>
          <w:p w14:paraId="1A828795" w14:textId="77777777" w:rsidR="00F23EAD" w:rsidRPr="00AE3C01" w:rsidRDefault="00F23EAD" w:rsidP="00F23EA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color w:val="000000"/>
                <w:szCs w:val="18"/>
                <w:lang w:eastAsia="ar-SA"/>
              </w:rPr>
              <w:t>to remove user consent, req2 is not clear, req1 needs to be revised</w:t>
            </w:r>
          </w:p>
        </w:tc>
      </w:tr>
      <w:tr w:rsidR="00F23EAD" w:rsidRPr="002B5B90" w14:paraId="259C5158" w14:textId="77777777" w:rsidTr="00DB497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BD400E" w14:textId="77777777" w:rsidR="00F23EAD" w:rsidRPr="00325F19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25F1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4F13FB" w14:textId="77777777" w:rsidR="00F23EAD" w:rsidRPr="00325F19" w:rsidRDefault="00F23EAD" w:rsidP="00F23EAD">
            <w:pPr>
              <w:snapToGrid w:val="0"/>
              <w:spacing w:after="0" w:line="240" w:lineRule="auto"/>
            </w:pPr>
            <w:hyperlink r:id="rId54" w:history="1">
              <w:r w:rsidRPr="00325F19">
                <w:rPr>
                  <w:rStyle w:val="Hyperlink"/>
                  <w:rFonts w:cs="Arial"/>
                </w:rPr>
                <w:t>S1-254060r1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BE552F" w14:textId="77777777" w:rsidR="00F23EAD" w:rsidRPr="00325F19" w:rsidRDefault="00F23EAD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25F19">
              <w:rPr>
                <w:rFonts w:cs="Arial"/>
                <w:szCs w:val="18"/>
              </w:rPr>
              <w:t>ZTE Corporation, 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D6AD1D" w14:textId="77777777" w:rsidR="00F23EAD" w:rsidRPr="00325F19" w:rsidRDefault="00F23EAD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25F19">
              <w:rPr>
                <w:rFonts w:cs="Arial"/>
                <w:szCs w:val="18"/>
              </w:rPr>
              <w:t>Use case on energy saving of AI-native system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BBFE7C" w14:textId="4A690C68" w:rsidR="00F23EAD" w:rsidRPr="00DB4977" w:rsidRDefault="00DB4977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B4977">
              <w:rPr>
                <w:rFonts w:eastAsia="Times New Roman" w:cs="Arial"/>
                <w:szCs w:val="18"/>
                <w:lang w:eastAsia="ar-SA"/>
              </w:rPr>
              <w:t>Revised to S1-254060r2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1EC9CB" w14:textId="77777777" w:rsidR="00F23EAD" w:rsidRDefault="00F23EAD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325F19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S1-254060.</w:t>
            </w:r>
          </w:p>
          <w:p w14:paraId="05303635" w14:textId="77777777" w:rsidR="00F23EAD" w:rsidRPr="00325F19" w:rsidRDefault="00F23EAD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DB4977" w:rsidRPr="002B5B90" w14:paraId="6B77CBB6" w14:textId="77777777" w:rsidTr="00DB497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29A9E9" w14:textId="667228F4" w:rsidR="00DB4977" w:rsidRPr="00DB4977" w:rsidRDefault="00DB4977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B497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6824E9" w14:textId="7D029099" w:rsidR="00DB4977" w:rsidRPr="00DB4977" w:rsidRDefault="00DB4977" w:rsidP="00F23EAD">
            <w:pPr>
              <w:snapToGrid w:val="0"/>
              <w:spacing w:after="0" w:line="240" w:lineRule="auto"/>
            </w:pPr>
            <w:hyperlink r:id="rId55" w:history="1">
              <w:r w:rsidRPr="00DB4977">
                <w:rPr>
                  <w:rStyle w:val="Hyperlink"/>
                  <w:rFonts w:cs="Arial"/>
                </w:rPr>
                <w:t>S1-254060r2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5CF39C" w14:textId="34F2E740" w:rsidR="00DB4977" w:rsidRPr="00DB4977" w:rsidRDefault="00DB4977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B4977">
              <w:rPr>
                <w:rFonts w:cs="Arial"/>
                <w:szCs w:val="18"/>
              </w:rPr>
              <w:t>ZTE Corporation, 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FA6FFA" w14:textId="659E59D7" w:rsidR="00DB4977" w:rsidRPr="00DB4977" w:rsidRDefault="00DB4977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B4977">
              <w:rPr>
                <w:rFonts w:cs="Arial"/>
                <w:szCs w:val="18"/>
              </w:rPr>
              <w:t>Use case on energy saving of AI-native system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A6AE86" w14:textId="77777777" w:rsidR="00DB4977" w:rsidRPr="00DB4977" w:rsidRDefault="00DB4977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822951" w14:textId="284383DE" w:rsidR="00DB4977" w:rsidRPr="00DB4977" w:rsidRDefault="00DB4977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DB4977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S1-254060r1.</w:t>
            </w:r>
            <w:r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 PR1 and PR2 need to be reworded. General concerns raised by E///</w:t>
            </w:r>
          </w:p>
        </w:tc>
      </w:tr>
      <w:tr w:rsidR="00F23EAD" w:rsidRPr="002B5B90" w14:paraId="494678C6" w14:textId="77777777" w:rsidTr="00775F2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E95862" w14:textId="77777777" w:rsidR="00F23EAD" w:rsidRPr="0035555A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F0A961" w14:textId="477A0D86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hyperlink r:id="rId56" w:history="1">
              <w:r w:rsidRPr="003C5827">
                <w:rPr>
                  <w:rStyle w:val="Hyperlink"/>
                  <w:rFonts w:cs="Arial"/>
                  <w:szCs w:val="18"/>
                </w:rPr>
                <w:t>S1-254067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9EB8CA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241351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Resubmission of New use case on AI-driven LCS for Lost Detection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060707" w14:textId="77777777" w:rsidR="00F23EAD" w:rsidRPr="0085260F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260F">
              <w:rPr>
                <w:rFonts w:eastAsia="Times New Roman" w:cs="Arial"/>
                <w:szCs w:val="18"/>
                <w:lang w:eastAsia="ar-SA"/>
              </w:rPr>
              <w:t>Revised to S1-254067r1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489A71" w14:textId="77777777" w:rsidR="00F23EAD" w:rsidRDefault="00F23EAD" w:rsidP="00F23EA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Presented (12</w:t>
            </w:r>
            <w:r w:rsidRPr="00E30FAA">
              <w:rPr>
                <w:rFonts w:eastAsia="Arial Unicode MS" w:cs="Arial"/>
                <w:szCs w:val="18"/>
                <w:vertAlign w:val="superscript"/>
                <w:lang w:eastAsia="ar-SA"/>
              </w:rPr>
              <w:t>th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Nov)</w:t>
            </w:r>
          </w:p>
          <w:p w14:paraId="0259C77B" w14:textId="77777777" w:rsidR="00F23EAD" w:rsidRPr="00AE3C01" w:rsidRDefault="00F23EAD" w:rsidP="00F23EA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To revise user consent, </w:t>
            </w:r>
            <w:proofErr w:type="gramStart"/>
            <w:r>
              <w:rPr>
                <w:rFonts w:eastAsia="Arial Unicode MS" w:cs="Arial"/>
                <w:color w:val="000000"/>
                <w:szCs w:val="18"/>
                <w:lang w:eastAsia="ar-SA"/>
              </w:rPr>
              <w:t>similar to</w:t>
            </w:r>
            <w:proofErr w:type="gramEnd"/>
            <w:r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 use case 6.4 – to clarify the differences, pr1- to clarify further which UEs.</w:t>
            </w:r>
          </w:p>
        </w:tc>
      </w:tr>
      <w:tr w:rsidR="00F23EAD" w:rsidRPr="002B5B90" w14:paraId="33D2954B" w14:textId="77777777" w:rsidTr="00775F2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941B86" w14:textId="77777777" w:rsidR="00F23EAD" w:rsidRPr="0085260F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260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F0BB1F" w14:textId="77777777" w:rsidR="00F23EAD" w:rsidRPr="0085260F" w:rsidRDefault="00F23EAD" w:rsidP="00F23EAD">
            <w:pPr>
              <w:snapToGrid w:val="0"/>
              <w:spacing w:after="0" w:line="240" w:lineRule="auto"/>
            </w:pPr>
            <w:hyperlink r:id="rId57" w:history="1">
              <w:r w:rsidRPr="0085260F">
                <w:rPr>
                  <w:rStyle w:val="Hyperlink"/>
                  <w:rFonts w:cs="Arial"/>
                </w:rPr>
                <w:t>S1-254067r1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476D21" w14:textId="77777777" w:rsidR="00F23EAD" w:rsidRPr="0085260F" w:rsidRDefault="00F23EAD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5260F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324ECD" w14:textId="77777777" w:rsidR="00F23EAD" w:rsidRPr="0085260F" w:rsidRDefault="00F23EAD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5260F">
              <w:rPr>
                <w:rFonts w:cs="Arial"/>
                <w:szCs w:val="18"/>
              </w:rPr>
              <w:t>Resubmission of New use case on AI-driven LCS for Lost Detection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05D0B5" w14:textId="7C1804FE" w:rsidR="00F23EAD" w:rsidRPr="00775F25" w:rsidRDefault="00775F25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75F25">
              <w:rPr>
                <w:rFonts w:eastAsia="Times New Roman" w:cs="Arial"/>
                <w:szCs w:val="18"/>
                <w:lang w:eastAsia="ar-SA"/>
              </w:rPr>
              <w:t>Revised to S1-254067r2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249F78" w14:textId="77777777" w:rsidR="00F23EAD" w:rsidRDefault="00F23EAD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85260F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S1-254067.</w:t>
            </w:r>
          </w:p>
          <w:p w14:paraId="0306B822" w14:textId="77777777" w:rsidR="00F23EAD" w:rsidRPr="0085260F" w:rsidRDefault="00F23EAD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775F25" w:rsidRPr="002B5B90" w14:paraId="37CDEEEC" w14:textId="77777777" w:rsidTr="00775F2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EFD706" w14:textId="313A74C4" w:rsidR="00775F25" w:rsidRPr="00775F25" w:rsidRDefault="00775F25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75F2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18CC30" w14:textId="50BE57C8" w:rsidR="00775F25" w:rsidRPr="00775F25" w:rsidRDefault="00775F25" w:rsidP="00F23EAD">
            <w:pPr>
              <w:snapToGrid w:val="0"/>
              <w:spacing w:after="0" w:line="240" w:lineRule="auto"/>
            </w:pPr>
            <w:hyperlink r:id="rId58" w:history="1">
              <w:r w:rsidRPr="00775F25">
                <w:rPr>
                  <w:rStyle w:val="Hyperlink"/>
                  <w:rFonts w:cs="Arial"/>
                </w:rPr>
                <w:t>S1-254067r2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5DFA18" w14:textId="0BDE189E" w:rsidR="00775F25" w:rsidRPr="00775F25" w:rsidRDefault="00775F25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75F25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504E72" w14:textId="626318DF" w:rsidR="00775F25" w:rsidRPr="00775F25" w:rsidRDefault="00775F25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75F25">
              <w:rPr>
                <w:rFonts w:cs="Arial"/>
                <w:szCs w:val="18"/>
              </w:rPr>
              <w:t>Resubmission of New use case on AI-driven LCS for Lost Detection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DE62A0" w14:textId="77777777" w:rsidR="00775F25" w:rsidRPr="00775F25" w:rsidRDefault="00775F25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7A6DAB" w14:textId="7253973E" w:rsidR="00775F25" w:rsidRPr="00775F25" w:rsidRDefault="00775F25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775F25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S1-254067r1.</w:t>
            </w:r>
          </w:p>
        </w:tc>
      </w:tr>
      <w:tr w:rsidR="00F23EAD" w:rsidRPr="002B5B90" w14:paraId="03EEF765" w14:textId="77777777" w:rsidTr="00775F2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B626C8" w14:textId="77777777" w:rsidR="00F23EAD" w:rsidRPr="0035555A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FA8A8A" w14:textId="04D5A2AA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hyperlink r:id="rId59" w:history="1">
              <w:r w:rsidRPr="003C5827">
                <w:rPr>
                  <w:rStyle w:val="Hyperlink"/>
                  <w:rFonts w:cs="Arial"/>
                  <w:szCs w:val="18"/>
                </w:rPr>
                <w:t>S1-254090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A1BFB3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Xiaomi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4421A0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New use case on group management for AI agents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CACAAB" w14:textId="77777777" w:rsidR="00F23EAD" w:rsidRPr="00E01C75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01C75">
              <w:rPr>
                <w:rFonts w:eastAsia="Times New Roman" w:cs="Arial"/>
                <w:szCs w:val="18"/>
                <w:lang w:eastAsia="ar-SA"/>
              </w:rPr>
              <w:t>Revised to S1-254090r1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CDF045" w14:textId="77777777" w:rsidR="00F23EAD" w:rsidRDefault="00F23EAD" w:rsidP="00F23EA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Presented (12</w:t>
            </w:r>
            <w:r w:rsidRPr="00E30FAA">
              <w:rPr>
                <w:rFonts w:eastAsia="Arial Unicode MS" w:cs="Arial"/>
                <w:szCs w:val="18"/>
                <w:vertAlign w:val="superscript"/>
                <w:lang w:eastAsia="ar-SA"/>
              </w:rPr>
              <w:t>th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Nov)</w:t>
            </w:r>
          </w:p>
          <w:p w14:paraId="69873AFD" w14:textId="77777777" w:rsidR="00F23EAD" w:rsidRPr="00AE3C01" w:rsidRDefault="00F23EAD" w:rsidP="00F23EA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color w:val="000000"/>
                <w:szCs w:val="18"/>
                <w:lang w:eastAsia="ar-SA"/>
              </w:rPr>
              <w:t>To clarify: “check feasibility”, user consent rewording, PR1,2,3 seems already covered and seem to be solution oriented, potentially change name of the use case</w:t>
            </w:r>
          </w:p>
        </w:tc>
      </w:tr>
      <w:tr w:rsidR="00F23EAD" w:rsidRPr="002B5B90" w14:paraId="2FB54522" w14:textId="77777777" w:rsidTr="004F7E7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959E5C" w14:textId="77777777" w:rsidR="00F23EAD" w:rsidRPr="00E01C75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01C7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E8D988" w14:textId="77777777" w:rsidR="00F23EAD" w:rsidRPr="00E01C75" w:rsidRDefault="00F23EAD" w:rsidP="00F23EAD">
            <w:pPr>
              <w:snapToGrid w:val="0"/>
              <w:spacing w:after="0" w:line="240" w:lineRule="auto"/>
            </w:pPr>
            <w:hyperlink r:id="rId60" w:history="1">
              <w:r w:rsidRPr="00E01C75">
                <w:rPr>
                  <w:rStyle w:val="Hyperlink"/>
                  <w:rFonts w:cs="Arial"/>
                </w:rPr>
                <w:t>S1-254090r1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EE1364" w14:textId="77777777" w:rsidR="00F23EAD" w:rsidRPr="00E01C75" w:rsidRDefault="00F23EAD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01C75">
              <w:rPr>
                <w:rFonts w:cs="Arial"/>
                <w:szCs w:val="18"/>
              </w:rPr>
              <w:t>Xiaomi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6AD898" w14:textId="77777777" w:rsidR="00F23EAD" w:rsidRPr="00E01C75" w:rsidRDefault="00F23EAD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01C75">
              <w:rPr>
                <w:rFonts w:cs="Arial"/>
                <w:szCs w:val="18"/>
              </w:rPr>
              <w:t>New use case on group management for AI agents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03FD08" w14:textId="6049EA3A" w:rsidR="00F23EAD" w:rsidRPr="00775F25" w:rsidRDefault="00775F25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75F25">
              <w:rPr>
                <w:rFonts w:eastAsia="Times New Roman" w:cs="Arial"/>
                <w:szCs w:val="18"/>
                <w:lang w:eastAsia="ar-SA"/>
              </w:rPr>
              <w:t>Revised to S1-254090r2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0F167C" w14:textId="063E501F" w:rsidR="00F23EAD" w:rsidRDefault="00F23EAD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E01C75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S1-254090.</w:t>
            </w:r>
            <w:r w:rsidR="00775F25"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 Still solution oriented. PR3 is existing in another contribution. Proposal to merge 4094 into this one.</w:t>
            </w:r>
          </w:p>
          <w:p w14:paraId="0DDE998C" w14:textId="77777777" w:rsidR="00F23EAD" w:rsidRPr="00E01C75" w:rsidRDefault="00F23EAD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775F25" w:rsidRPr="002B5B90" w14:paraId="09CA406B" w14:textId="77777777" w:rsidTr="004F7E7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14C2B0" w14:textId="2DC62CB0" w:rsidR="00775F25" w:rsidRPr="00775F25" w:rsidRDefault="00775F25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75F2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7D97AD" w14:textId="66F3B07A" w:rsidR="00775F25" w:rsidRPr="00775F25" w:rsidRDefault="00775F25" w:rsidP="00F23EAD">
            <w:pPr>
              <w:snapToGrid w:val="0"/>
              <w:spacing w:after="0" w:line="240" w:lineRule="auto"/>
            </w:pPr>
            <w:hyperlink r:id="rId61" w:history="1">
              <w:r w:rsidRPr="00775F25">
                <w:rPr>
                  <w:rStyle w:val="Hyperlink"/>
                  <w:rFonts w:cs="Arial"/>
                </w:rPr>
                <w:t>S1-254090r2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30BB75" w14:textId="784B21D7" w:rsidR="00775F25" w:rsidRPr="00775F25" w:rsidRDefault="00775F25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75F25">
              <w:rPr>
                <w:rFonts w:cs="Arial"/>
                <w:szCs w:val="18"/>
              </w:rPr>
              <w:t>Xiaomi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948232" w14:textId="755E2173" w:rsidR="00775F25" w:rsidRPr="00775F25" w:rsidRDefault="00775F25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75F25">
              <w:rPr>
                <w:rFonts w:cs="Arial"/>
                <w:szCs w:val="18"/>
              </w:rPr>
              <w:t>New use case on group management for AI agents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539A66" w14:textId="05468C72" w:rsidR="00775F25" w:rsidRPr="004F7E7C" w:rsidRDefault="004F7E7C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7E7C">
              <w:rPr>
                <w:rFonts w:eastAsia="Times New Roman" w:cs="Arial"/>
                <w:szCs w:val="18"/>
                <w:lang w:eastAsia="ar-SA"/>
              </w:rPr>
              <w:t>Revised to S1-254090r3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56F38E" w14:textId="2F15F455" w:rsidR="00775F25" w:rsidRPr="00775F25" w:rsidRDefault="00775F25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775F25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S1-254090r1.</w:t>
            </w:r>
          </w:p>
        </w:tc>
      </w:tr>
      <w:tr w:rsidR="004F7E7C" w:rsidRPr="002B5B90" w14:paraId="0870EB14" w14:textId="77777777" w:rsidTr="004F7E7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2FA527" w14:textId="3591DC99" w:rsidR="004F7E7C" w:rsidRPr="004F7E7C" w:rsidRDefault="004F7E7C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7E7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DF8ACE" w14:textId="4EC6A417" w:rsidR="004F7E7C" w:rsidRPr="004F7E7C" w:rsidRDefault="004F7E7C" w:rsidP="00F23EAD">
            <w:pPr>
              <w:snapToGrid w:val="0"/>
              <w:spacing w:after="0" w:line="240" w:lineRule="auto"/>
            </w:pPr>
            <w:hyperlink r:id="rId62" w:history="1">
              <w:r w:rsidRPr="004F7E7C">
                <w:rPr>
                  <w:rStyle w:val="Hyperlink"/>
                  <w:rFonts w:cs="Arial"/>
                </w:rPr>
                <w:t>S1-254090r3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DCDF2D" w14:textId="19CEFC69" w:rsidR="004F7E7C" w:rsidRPr="004F7E7C" w:rsidRDefault="004F7E7C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F7E7C">
              <w:rPr>
                <w:rFonts w:cs="Arial"/>
                <w:szCs w:val="18"/>
              </w:rPr>
              <w:t>Xiaomi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6A68C2" w14:textId="34B6080F" w:rsidR="004F7E7C" w:rsidRPr="004F7E7C" w:rsidRDefault="004F7E7C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F7E7C">
              <w:rPr>
                <w:rFonts w:cs="Arial"/>
                <w:szCs w:val="18"/>
              </w:rPr>
              <w:t>New use case on group management for AI agents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41C926" w14:textId="77777777" w:rsidR="004F7E7C" w:rsidRPr="004F7E7C" w:rsidRDefault="004F7E7C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CE7526" w14:textId="6EF7218C" w:rsidR="004F7E7C" w:rsidRPr="004F7E7C" w:rsidRDefault="004F7E7C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4F7E7C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S1-254090r2.</w:t>
            </w:r>
          </w:p>
        </w:tc>
      </w:tr>
      <w:tr w:rsidR="00F23EAD" w:rsidRPr="002B5B90" w14:paraId="7B7638A8" w14:textId="77777777" w:rsidTr="00775F2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2A08CF" w14:textId="77777777" w:rsidR="00F23EAD" w:rsidRPr="0035555A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A0D6C6" w14:textId="7F2C9651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hyperlink r:id="rId63" w:history="1">
              <w:r w:rsidRPr="003C5827">
                <w:rPr>
                  <w:rStyle w:val="Hyperlink"/>
                  <w:rFonts w:cs="Arial"/>
                  <w:szCs w:val="18"/>
                </w:rPr>
                <w:t>S1-254093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5C4126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Xiaomi, 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3C12C4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New use case on AI agent assisted rescue in the water park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A8B961" w14:textId="77777777" w:rsidR="00F23EAD" w:rsidRPr="00E01C75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01C75">
              <w:rPr>
                <w:rFonts w:eastAsia="Times New Roman" w:cs="Arial"/>
                <w:szCs w:val="18"/>
                <w:lang w:eastAsia="ar-SA"/>
              </w:rPr>
              <w:t>Revised to S1-254093r1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DC7F5A" w14:textId="77777777" w:rsidR="00F23EAD" w:rsidRDefault="00F23EAD" w:rsidP="00F23EA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Presented (12</w:t>
            </w:r>
            <w:r w:rsidRPr="00E30FAA">
              <w:rPr>
                <w:rFonts w:eastAsia="Arial Unicode MS" w:cs="Arial"/>
                <w:szCs w:val="18"/>
                <w:vertAlign w:val="superscript"/>
                <w:lang w:eastAsia="ar-SA"/>
              </w:rPr>
              <w:t>th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Nov)</w:t>
            </w:r>
          </w:p>
          <w:p w14:paraId="2E0E739E" w14:textId="77777777" w:rsidR="00F23EAD" w:rsidRPr="00AE3C01" w:rsidRDefault="00F23EAD" w:rsidP="00F23EA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color w:val="000000"/>
                <w:szCs w:val="18"/>
                <w:lang w:eastAsia="ar-SA"/>
              </w:rPr>
              <w:t>Gap analysis seems to be needed as PRs seem to be covered, preference not to use commercial names.</w:t>
            </w:r>
          </w:p>
        </w:tc>
      </w:tr>
      <w:tr w:rsidR="00F23EAD" w:rsidRPr="002B5B90" w14:paraId="4468B690" w14:textId="77777777" w:rsidTr="004F7E7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687115" w14:textId="77777777" w:rsidR="00F23EAD" w:rsidRPr="00E01C75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01C7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C6E369" w14:textId="77777777" w:rsidR="00F23EAD" w:rsidRPr="00E01C75" w:rsidRDefault="00F23EAD" w:rsidP="00F23EAD">
            <w:pPr>
              <w:snapToGrid w:val="0"/>
              <w:spacing w:after="0" w:line="240" w:lineRule="auto"/>
            </w:pPr>
            <w:hyperlink r:id="rId64" w:history="1">
              <w:r w:rsidRPr="00E01C75">
                <w:rPr>
                  <w:rStyle w:val="Hyperlink"/>
                  <w:rFonts w:cs="Arial"/>
                </w:rPr>
                <w:t>S1-254093r1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0EF023" w14:textId="77777777" w:rsidR="00F23EAD" w:rsidRPr="00E01C75" w:rsidRDefault="00F23EAD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01C75">
              <w:rPr>
                <w:rFonts w:cs="Arial"/>
                <w:szCs w:val="18"/>
              </w:rPr>
              <w:t>Xiaomi, 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1F4E84" w14:textId="77777777" w:rsidR="00F23EAD" w:rsidRPr="00E01C75" w:rsidRDefault="00F23EAD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01C75">
              <w:rPr>
                <w:rFonts w:cs="Arial"/>
                <w:szCs w:val="18"/>
              </w:rPr>
              <w:t>New use case on AI agent assisted rescue in the water park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13C703" w14:textId="5822CAB3" w:rsidR="00F23EAD" w:rsidRPr="00775F25" w:rsidRDefault="00775F25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75F25">
              <w:rPr>
                <w:rFonts w:eastAsia="Times New Roman" w:cs="Arial"/>
                <w:szCs w:val="18"/>
                <w:lang w:eastAsia="ar-SA"/>
              </w:rPr>
              <w:t>Revised to S1-254093r2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C6AC9C" w14:textId="77777777" w:rsidR="00F23EAD" w:rsidRDefault="00F23EAD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E01C75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S1-254093.</w:t>
            </w:r>
          </w:p>
          <w:p w14:paraId="70D8B370" w14:textId="6371CA8C" w:rsidR="00F23EAD" w:rsidRPr="00E01C75" w:rsidRDefault="00775F25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>
              <w:rPr>
                <w:rFonts w:eastAsia="Arial Unicode MS" w:cs="Arial"/>
                <w:color w:val="000000"/>
                <w:szCs w:val="18"/>
                <w:lang w:eastAsia="ar-SA"/>
              </w:rPr>
              <w:t>PR2 is already covered – to be removed</w:t>
            </w:r>
          </w:p>
        </w:tc>
      </w:tr>
      <w:tr w:rsidR="00775F25" w:rsidRPr="002B5B90" w14:paraId="04C38721" w14:textId="77777777" w:rsidTr="004F7E7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C151D2" w14:textId="5C1F7B71" w:rsidR="00775F25" w:rsidRPr="00775F25" w:rsidRDefault="00775F25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75F25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6C9039" w14:textId="5566999A" w:rsidR="00775F25" w:rsidRPr="00775F25" w:rsidRDefault="00775F25" w:rsidP="00F23EAD">
            <w:pPr>
              <w:snapToGrid w:val="0"/>
              <w:spacing w:after="0" w:line="240" w:lineRule="auto"/>
            </w:pPr>
            <w:hyperlink r:id="rId65" w:history="1">
              <w:r w:rsidRPr="00775F25">
                <w:rPr>
                  <w:rStyle w:val="Hyperlink"/>
                  <w:rFonts w:cs="Arial"/>
                </w:rPr>
                <w:t>S1-254093r2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E5B79E" w14:textId="5E023040" w:rsidR="00775F25" w:rsidRPr="00775F25" w:rsidRDefault="00775F25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75F25">
              <w:rPr>
                <w:rFonts w:cs="Arial"/>
                <w:szCs w:val="18"/>
              </w:rPr>
              <w:t>Xiaomi, 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C20B3B" w14:textId="1501E2BE" w:rsidR="00775F25" w:rsidRPr="00775F25" w:rsidRDefault="00775F25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75F25">
              <w:rPr>
                <w:rFonts w:cs="Arial"/>
                <w:szCs w:val="18"/>
              </w:rPr>
              <w:t>New use case on AI agent assisted rescue in the water park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35A050" w14:textId="6836B991" w:rsidR="00775F25" w:rsidRPr="004F7E7C" w:rsidRDefault="004F7E7C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7E7C">
              <w:rPr>
                <w:rFonts w:eastAsia="Times New Roman" w:cs="Arial"/>
                <w:szCs w:val="18"/>
                <w:lang w:eastAsia="ar-SA"/>
              </w:rPr>
              <w:t>Revised to S1-254093r3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53FAA5" w14:textId="7FA0B7A2" w:rsidR="00775F25" w:rsidRPr="00775F25" w:rsidRDefault="00775F25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775F25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S1-254093r1.</w:t>
            </w:r>
            <w:r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 PR1 to be further clarified, PR2 to be removed</w:t>
            </w:r>
          </w:p>
        </w:tc>
      </w:tr>
      <w:tr w:rsidR="004F7E7C" w:rsidRPr="002B5B90" w14:paraId="1992679D" w14:textId="77777777" w:rsidTr="004F7E7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8BF760" w14:textId="60230828" w:rsidR="004F7E7C" w:rsidRPr="004F7E7C" w:rsidRDefault="004F7E7C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7E7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9DC283" w14:textId="22E902F4" w:rsidR="004F7E7C" w:rsidRPr="004F7E7C" w:rsidRDefault="004F7E7C" w:rsidP="00F23EAD">
            <w:pPr>
              <w:snapToGrid w:val="0"/>
              <w:spacing w:after="0" w:line="240" w:lineRule="auto"/>
            </w:pPr>
            <w:hyperlink r:id="rId66" w:history="1">
              <w:r w:rsidRPr="004F7E7C">
                <w:rPr>
                  <w:rStyle w:val="Hyperlink"/>
                  <w:rFonts w:cs="Arial"/>
                </w:rPr>
                <w:t>S1-254093r3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3C14F9" w14:textId="5D4A8896" w:rsidR="004F7E7C" w:rsidRPr="004F7E7C" w:rsidRDefault="004F7E7C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F7E7C">
              <w:rPr>
                <w:rFonts w:cs="Arial"/>
                <w:szCs w:val="18"/>
              </w:rPr>
              <w:t>Xiaomi, 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FD782F" w14:textId="0F66BC56" w:rsidR="004F7E7C" w:rsidRPr="004F7E7C" w:rsidRDefault="004F7E7C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F7E7C">
              <w:rPr>
                <w:rFonts w:cs="Arial"/>
                <w:szCs w:val="18"/>
              </w:rPr>
              <w:t>New use case on AI agent assisted rescue in the water park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F89A4A" w14:textId="77777777" w:rsidR="004F7E7C" w:rsidRPr="004F7E7C" w:rsidRDefault="004F7E7C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43BC0F" w14:textId="209DB58C" w:rsidR="004F7E7C" w:rsidRPr="004F7E7C" w:rsidRDefault="004F7E7C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4F7E7C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S1-254093r2.</w:t>
            </w:r>
          </w:p>
        </w:tc>
      </w:tr>
      <w:tr w:rsidR="00F23EAD" w:rsidRPr="002B5B90" w14:paraId="1E4F2E30" w14:textId="77777777" w:rsidTr="00C325F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0309B4B" w14:textId="77777777" w:rsidR="00F23EAD" w:rsidRPr="0035555A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3C22BB7" w14:textId="7EFE358D" w:rsidR="00F23EAD" w:rsidRPr="006E2EB8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hyperlink r:id="rId67" w:history="1">
              <w:r w:rsidRPr="006E2EB8">
                <w:rPr>
                  <w:rStyle w:val="Hyperlink"/>
                  <w:rFonts w:cs="Arial"/>
                  <w:szCs w:val="18"/>
                </w:rPr>
                <w:t>S1-254134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B13F069" w14:textId="77777777" w:rsidR="00F23EAD" w:rsidRPr="006E2EB8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6E2EB8">
              <w:rPr>
                <w:rFonts w:cs="Arial"/>
                <w:szCs w:val="18"/>
              </w:rPr>
              <w:t>Pengcheng Laboratory, BUPT, ZGC Institute of Ubiquitous-X Innovation and Application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6FAC7B5" w14:textId="77777777" w:rsidR="00F23EAD" w:rsidRPr="006E2EB8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6E2EB8">
              <w:rPr>
                <w:rFonts w:cs="Arial"/>
                <w:szCs w:val="18"/>
              </w:rPr>
              <w:t>Use Case on Two-Sided AI Agent Communication with Common Knowledge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DCC433E" w14:textId="77777777" w:rsidR="00F23EAD" w:rsidRPr="00DB3B7A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B3B7A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03C8F38" w14:textId="77777777" w:rsidR="00F23EAD" w:rsidRPr="00DB3B7A" w:rsidRDefault="00F23EAD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DB3B7A">
              <w:rPr>
                <w:rFonts w:eastAsia="Arial Unicode MS" w:cs="Arial"/>
                <w:color w:val="000000"/>
                <w:szCs w:val="18"/>
                <w:lang w:eastAsia="ar-SA"/>
              </w:rPr>
              <w:t>Moved from 8.1.3</w:t>
            </w:r>
          </w:p>
        </w:tc>
      </w:tr>
      <w:tr w:rsidR="00F23EAD" w:rsidRPr="002B5B90" w14:paraId="5CEA4D9B" w14:textId="77777777" w:rsidTr="00775F2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ABAEEB" w14:textId="77777777" w:rsidR="00F23EAD" w:rsidRPr="0035555A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625225" w14:textId="37F60FE6" w:rsidR="00F23EAD" w:rsidRPr="006E2EB8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hyperlink r:id="rId68" w:history="1">
              <w:r w:rsidRPr="006E2EB8">
                <w:rPr>
                  <w:rStyle w:val="Hyperlink"/>
                  <w:rFonts w:cs="Arial"/>
                  <w:szCs w:val="18"/>
                </w:rPr>
                <w:t>S1-254155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F66169" w14:textId="77777777" w:rsidR="00F23EAD" w:rsidRPr="006E2EB8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6E2EB8">
              <w:rPr>
                <w:rFonts w:cs="Arial"/>
                <w:szCs w:val="18"/>
              </w:rPr>
              <w:t>Pengcheng Laboratory, BUPT, ZGC Institute of Ubiquitous-X Innovation and Application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03B84F" w14:textId="77777777" w:rsidR="00F23EAD" w:rsidRPr="006E2EB8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6E2EB8">
              <w:rPr>
                <w:rFonts w:cs="Arial"/>
                <w:szCs w:val="18"/>
              </w:rPr>
              <w:t>Use case on knowledge-enhanced disaster rescue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C28D43" w14:textId="77777777" w:rsidR="00F23EAD" w:rsidRPr="000F14A3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F14A3">
              <w:rPr>
                <w:rFonts w:eastAsia="Times New Roman" w:cs="Arial"/>
                <w:szCs w:val="18"/>
                <w:lang w:eastAsia="ar-SA"/>
              </w:rPr>
              <w:t>Revised to S1-254155r1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B1FFA8" w14:textId="77777777" w:rsidR="00F23EAD" w:rsidRDefault="00F23EAD" w:rsidP="00F23EA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Moved from 8.1.3 </w:t>
            </w:r>
          </w:p>
          <w:p w14:paraId="2AA9B257" w14:textId="77777777" w:rsidR="00F23EAD" w:rsidRDefault="00F23EAD" w:rsidP="00F23EA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Presented (13</w:t>
            </w:r>
            <w:r w:rsidRPr="00E30FAA">
              <w:rPr>
                <w:rFonts w:eastAsia="Arial Unicode MS" w:cs="Arial"/>
                <w:szCs w:val="18"/>
                <w:vertAlign w:val="superscript"/>
                <w:lang w:eastAsia="ar-SA"/>
              </w:rPr>
              <w:t>th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Nov)</w:t>
            </w:r>
          </w:p>
          <w:p w14:paraId="4B2B7312" w14:textId="77777777" w:rsidR="00F23EAD" w:rsidRPr="00AE3C01" w:rsidRDefault="00F23EAD" w:rsidP="00F23EA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color w:val="000000"/>
                <w:szCs w:val="18"/>
                <w:lang w:eastAsia="ar-SA"/>
              </w:rPr>
              <w:t>Proposal to remove the user consent, PR1 seems already covered, coordination in PR2 is not clear.</w:t>
            </w:r>
          </w:p>
        </w:tc>
      </w:tr>
      <w:tr w:rsidR="00F23EAD" w:rsidRPr="002B5B90" w14:paraId="706CD829" w14:textId="77777777" w:rsidTr="004F7E7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B02BDF" w14:textId="77777777" w:rsidR="00F23EAD" w:rsidRPr="000F14A3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F14A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8FC774" w14:textId="77777777" w:rsidR="00F23EAD" w:rsidRPr="000F14A3" w:rsidRDefault="00F23EAD" w:rsidP="00F23EAD">
            <w:pPr>
              <w:snapToGrid w:val="0"/>
              <w:spacing w:after="0" w:line="240" w:lineRule="auto"/>
            </w:pPr>
            <w:hyperlink r:id="rId69" w:history="1">
              <w:r w:rsidRPr="000F14A3">
                <w:rPr>
                  <w:rStyle w:val="Hyperlink"/>
                  <w:rFonts w:cs="Arial"/>
                </w:rPr>
                <w:t>S1-254155r1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E384E1" w14:textId="77777777" w:rsidR="00F23EAD" w:rsidRPr="000F14A3" w:rsidRDefault="00F23EAD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F14A3">
              <w:rPr>
                <w:rFonts w:cs="Arial"/>
                <w:szCs w:val="18"/>
              </w:rPr>
              <w:t>Pengcheng Laboratory, BUPT, ZGC Institute of Ubiquitous-X Innovation and Application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6DA079" w14:textId="77777777" w:rsidR="00F23EAD" w:rsidRPr="000F14A3" w:rsidRDefault="00F23EAD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F14A3">
              <w:rPr>
                <w:rFonts w:cs="Arial"/>
                <w:szCs w:val="18"/>
              </w:rPr>
              <w:t>Use case on knowledge-enhanced disaster rescue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B24228" w14:textId="53B1B025" w:rsidR="00F23EAD" w:rsidRPr="00775F25" w:rsidRDefault="00775F25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75F25">
              <w:rPr>
                <w:rFonts w:eastAsia="Times New Roman" w:cs="Arial"/>
                <w:szCs w:val="18"/>
                <w:lang w:eastAsia="ar-SA"/>
              </w:rPr>
              <w:t>Revised to S1-254155r2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A0F0A4" w14:textId="77777777" w:rsidR="00F23EAD" w:rsidRDefault="00F23EAD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0F14A3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S1-254155.</w:t>
            </w:r>
          </w:p>
          <w:p w14:paraId="4B3CA403" w14:textId="77777777" w:rsidR="00F23EAD" w:rsidRPr="000F14A3" w:rsidRDefault="00F23EAD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775F25" w:rsidRPr="002B5B90" w14:paraId="4B36254C" w14:textId="77777777" w:rsidTr="004F7E7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C4F9EF" w14:textId="0B1E3ACE" w:rsidR="00775F25" w:rsidRPr="00775F25" w:rsidRDefault="00775F25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75F2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B5158B" w14:textId="4F124642" w:rsidR="00775F25" w:rsidRPr="00775F25" w:rsidRDefault="00775F25" w:rsidP="00F23EAD">
            <w:pPr>
              <w:snapToGrid w:val="0"/>
              <w:spacing w:after="0" w:line="240" w:lineRule="auto"/>
            </w:pPr>
            <w:hyperlink r:id="rId70" w:history="1">
              <w:r w:rsidRPr="00775F25">
                <w:rPr>
                  <w:rStyle w:val="Hyperlink"/>
                  <w:rFonts w:cs="Arial"/>
                </w:rPr>
                <w:t>S1-254155r2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087FE4" w14:textId="2BF9B888" w:rsidR="00775F25" w:rsidRPr="00775F25" w:rsidRDefault="00775F25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75F25">
              <w:rPr>
                <w:rFonts w:cs="Arial"/>
                <w:szCs w:val="18"/>
              </w:rPr>
              <w:t>Pengcheng Laboratory, BUPT, ZGC Institute of Ubiquitous-X Innovation and Application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1F1430" w14:textId="26290011" w:rsidR="00775F25" w:rsidRPr="00775F25" w:rsidRDefault="00775F25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75F25">
              <w:rPr>
                <w:rFonts w:cs="Arial"/>
                <w:szCs w:val="18"/>
              </w:rPr>
              <w:t>Use case on knowledge-enhanced disaster rescue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563E6A" w14:textId="662D7925" w:rsidR="00775F25" w:rsidRPr="004F7E7C" w:rsidRDefault="004F7E7C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7E7C">
              <w:rPr>
                <w:rFonts w:eastAsia="Times New Roman" w:cs="Arial"/>
                <w:szCs w:val="18"/>
                <w:lang w:eastAsia="ar-SA"/>
              </w:rPr>
              <w:t>Revised to S1-254155r3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A56591" w14:textId="7741A23B" w:rsidR="00775F25" w:rsidRPr="00775F25" w:rsidRDefault="00775F25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775F25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S1-254155r1.</w:t>
            </w:r>
          </w:p>
        </w:tc>
      </w:tr>
      <w:tr w:rsidR="004F7E7C" w:rsidRPr="002B5B90" w14:paraId="06796C65" w14:textId="77777777" w:rsidTr="004F7E7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B6345D" w14:textId="1C2E9BF6" w:rsidR="004F7E7C" w:rsidRPr="004F7E7C" w:rsidRDefault="004F7E7C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7E7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03A7B4" w14:textId="16D8F4A8" w:rsidR="004F7E7C" w:rsidRPr="004F7E7C" w:rsidRDefault="004F7E7C" w:rsidP="00F23EAD">
            <w:pPr>
              <w:snapToGrid w:val="0"/>
              <w:spacing w:after="0" w:line="240" w:lineRule="auto"/>
            </w:pPr>
            <w:hyperlink r:id="rId71" w:history="1">
              <w:r w:rsidRPr="004F7E7C">
                <w:rPr>
                  <w:rStyle w:val="Hyperlink"/>
                  <w:rFonts w:cs="Arial"/>
                </w:rPr>
                <w:t>S1-254155r3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458F04" w14:textId="6547BECE" w:rsidR="004F7E7C" w:rsidRPr="004F7E7C" w:rsidRDefault="004F7E7C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F7E7C">
              <w:rPr>
                <w:rFonts w:cs="Arial"/>
                <w:szCs w:val="18"/>
              </w:rPr>
              <w:t>Pengcheng Laboratory, BUPT, ZGC Institute of Ubiquitous-X Innovation and Application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8C5222" w14:textId="0C6FE38B" w:rsidR="004F7E7C" w:rsidRPr="004F7E7C" w:rsidRDefault="004F7E7C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F7E7C">
              <w:rPr>
                <w:rFonts w:cs="Arial"/>
                <w:szCs w:val="18"/>
              </w:rPr>
              <w:t>Use case on knowledge-enhanced disaster rescue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37DFB5" w14:textId="77777777" w:rsidR="004F7E7C" w:rsidRPr="004F7E7C" w:rsidRDefault="004F7E7C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8DF83F" w14:textId="7B401A8E" w:rsidR="004F7E7C" w:rsidRPr="004F7E7C" w:rsidRDefault="004F7E7C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4F7E7C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S1-254155r2.</w:t>
            </w:r>
          </w:p>
        </w:tc>
      </w:tr>
      <w:tr w:rsidR="00F23EAD" w:rsidRPr="002B5B90" w14:paraId="399BAE9F" w14:textId="77777777" w:rsidTr="00775F2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AD8B44" w14:textId="77777777" w:rsidR="00F23EAD" w:rsidRPr="0035555A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C4789D" w14:textId="10D3B57C" w:rsidR="00F23EAD" w:rsidRPr="006E2EB8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hyperlink r:id="rId72" w:history="1">
              <w:r w:rsidRPr="006E2EB8">
                <w:rPr>
                  <w:rStyle w:val="Hyperlink"/>
                  <w:rFonts w:cs="Arial"/>
                  <w:szCs w:val="18"/>
                </w:rPr>
                <w:t>S1-254183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53C866" w14:textId="77777777" w:rsidR="00F23EAD" w:rsidRPr="006E2EB8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6E2EB8">
              <w:rPr>
                <w:rFonts w:cs="Arial"/>
                <w:szCs w:val="18"/>
              </w:rPr>
              <w:t>TURKCELL, 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3BAEBA" w14:textId="77777777" w:rsidR="00F23EAD" w:rsidRPr="006E2EB8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6E2EB8">
              <w:rPr>
                <w:rFonts w:cs="Arial"/>
                <w:szCs w:val="18"/>
              </w:rPr>
              <w:t>New use case on Multi-MNO Cooperative Service Continuity in Disaster Scenarios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AAB57E" w14:textId="77777777" w:rsidR="00F23EAD" w:rsidRPr="00E04828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04828">
              <w:rPr>
                <w:rFonts w:eastAsia="Times New Roman" w:cs="Arial"/>
                <w:szCs w:val="18"/>
                <w:lang w:eastAsia="ar-SA"/>
              </w:rPr>
              <w:t>Revised to S1-254183r1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0164C9" w14:textId="77777777" w:rsidR="00F23EAD" w:rsidRDefault="00F23EAD" w:rsidP="00F23EA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Moved from 8.1.3, </w:t>
            </w:r>
          </w:p>
          <w:p w14:paraId="3B8464D6" w14:textId="77777777" w:rsidR="00F23EAD" w:rsidRDefault="00F23EAD" w:rsidP="00F23EA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Presented (12</w:t>
            </w:r>
            <w:r w:rsidRPr="00E30FAA">
              <w:rPr>
                <w:rFonts w:eastAsia="Arial Unicode MS" w:cs="Arial"/>
                <w:szCs w:val="18"/>
                <w:vertAlign w:val="superscript"/>
                <w:lang w:eastAsia="ar-SA"/>
              </w:rPr>
              <w:t>th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Nov)</w:t>
            </w:r>
          </w:p>
          <w:p w14:paraId="611D3C35" w14:textId="77777777" w:rsidR="00F23EAD" w:rsidRPr="00AE3C01" w:rsidRDefault="00F23EAD" w:rsidP="00F23EA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color w:val="000000"/>
                <w:szCs w:val="18"/>
                <w:lang w:eastAsia="ar-SA"/>
              </w:rPr>
              <w:t>To clarify/ add up to operator policy and regulatory requirements; inter PLMN negotiation is not in scope of 3GPP, PR 1-5 solution oriented and can be minimized, the note is not clear if applies for all PRs.</w:t>
            </w:r>
          </w:p>
        </w:tc>
      </w:tr>
      <w:tr w:rsidR="00F23EAD" w:rsidRPr="002B5B90" w14:paraId="41AAE709" w14:textId="77777777" w:rsidTr="004F7E7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86DCC9" w14:textId="77777777" w:rsidR="00F23EAD" w:rsidRPr="00E04828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04828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D0C862" w14:textId="77777777" w:rsidR="00F23EAD" w:rsidRPr="00E04828" w:rsidRDefault="00F23EAD" w:rsidP="00F23EAD">
            <w:pPr>
              <w:snapToGrid w:val="0"/>
              <w:spacing w:after="0" w:line="240" w:lineRule="auto"/>
            </w:pPr>
            <w:hyperlink r:id="rId73" w:history="1">
              <w:r w:rsidRPr="00E04828">
                <w:rPr>
                  <w:rStyle w:val="Hyperlink"/>
                  <w:rFonts w:cs="Arial"/>
                </w:rPr>
                <w:t>S1-254183r1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A44EBD" w14:textId="77777777" w:rsidR="00F23EAD" w:rsidRPr="00E04828" w:rsidRDefault="00F23EAD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04828">
              <w:rPr>
                <w:rFonts w:cs="Arial"/>
                <w:szCs w:val="18"/>
              </w:rPr>
              <w:t>TURKCELL, 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6D7B29" w14:textId="77777777" w:rsidR="00F23EAD" w:rsidRPr="00E04828" w:rsidRDefault="00F23EAD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04828">
              <w:rPr>
                <w:rFonts w:cs="Arial"/>
                <w:szCs w:val="18"/>
              </w:rPr>
              <w:t>New use case on Multi-MNO Cooperative Service Continuity in Disaster Scenarios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1A86D9" w14:textId="6DF0939E" w:rsidR="00F23EAD" w:rsidRPr="00775F25" w:rsidRDefault="00775F25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75F25">
              <w:rPr>
                <w:rFonts w:eastAsia="Times New Roman" w:cs="Arial"/>
                <w:szCs w:val="18"/>
                <w:lang w:eastAsia="ar-SA"/>
              </w:rPr>
              <w:t>Revised to S1-254183r2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B3FA17" w14:textId="77777777" w:rsidR="00F23EAD" w:rsidRDefault="00F23EAD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E04828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S1-254183.</w:t>
            </w:r>
          </w:p>
          <w:p w14:paraId="0C8E143C" w14:textId="77777777" w:rsidR="00F23EAD" w:rsidRPr="00E04828" w:rsidRDefault="00F23EAD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775F25" w:rsidRPr="002B5B90" w14:paraId="558937BE" w14:textId="77777777" w:rsidTr="004F7E7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74E18F" w14:textId="175F20C2" w:rsidR="00775F25" w:rsidRPr="00775F25" w:rsidRDefault="00775F25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75F2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FDD5E3" w14:textId="4F5F557B" w:rsidR="00775F25" w:rsidRPr="00775F25" w:rsidRDefault="00775F25" w:rsidP="00F23EAD">
            <w:pPr>
              <w:snapToGrid w:val="0"/>
              <w:spacing w:after="0" w:line="240" w:lineRule="auto"/>
            </w:pPr>
            <w:hyperlink r:id="rId74" w:history="1">
              <w:r w:rsidRPr="00775F25">
                <w:rPr>
                  <w:rStyle w:val="Hyperlink"/>
                  <w:rFonts w:cs="Arial"/>
                </w:rPr>
                <w:t>S1-254183r2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031C04" w14:textId="1B606133" w:rsidR="00775F25" w:rsidRPr="00775F25" w:rsidRDefault="00775F25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75F25">
              <w:rPr>
                <w:rFonts w:cs="Arial"/>
                <w:szCs w:val="18"/>
              </w:rPr>
              <w:t>TURKCELL, 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568D6D" w14:textId="5B7DA9D5" w:rsidR="00775F25" w:rsidRPr="00775F25" w:rsidRDefault="00775F25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75F25">
              <w:rPr>
                <w:rFonts w:cs="Arial"/>
                <w:szCs w:val="18"/>
              </w:rPr>
              <w:t>New use case on Multi-MNO Cooperative Service Continuity in Disaster Scenarios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7C40C3" w14:textId="39E078BD" w:rsidR="00775F25" w:rsidRPr="004F7E7C" w:rsidRDefault="004F7E7C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7E7C">
              <w:rPr>
                <w:rFonts w:eastAsia="Times New Roman" w:cs="Arial"/>
                <w:szCs w:val="18"/>
                <w:lang w:eastAsia="ar-SA"/>
              </w:rPr>
              <w:t>Revised to S1-254183r3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CD56D6" w14:textId="0C2C525D" w:rsidR="00775F25" w:rsidRPr="00775F25" w:rsidRDefault="00775F25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775F25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S1-254183r1.</w:t>
            </w:r>
          </w:p>
        </w:tc>
      </w:tr>
      <w:tr w:rsidR="004F7E7C" w:rsidRPr="002B5B90" w14:paraId="77AAD400" w14:textId="77777777" w:rsidTr="004F7E7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EEA6E1" w14:textId="279402FF" w:rsidR="004F7E7C" w:rsidRPr="004F7E7C" w:rsidRDefault="004F7E7C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7E7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84B459" w14:textId="7379ED5D" w:rsidR="004F7E7C" w:rsidRPr="004F7E7C" w:rsidRDefault="004F7E7C" w:rsidP="00F23EAD">
            <w:pPr>
              <w:snapToGrid w:val="0"/>
              <w:spacing w:after="0" w:line="240" w:lineRule="auto"/>
            </w:pPr>
            <w:hyperlink r:id="rId75" w:history="1">
              <w:r w:rsidRPr="004F7E7C">
                <w:rPr>
                  <w:rStyle w:val="Hyperlink"/>
                  <w:rFonts w:cs="Arial"/>
                </w:rPr>
                <w:t>S1-254183r3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076D0E" w14:textId="1C806FEB" w:rsidR="004F7E7C" w:rsidRPr="004F7E7C" w:rsidRDefault="004F7E7C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F7E7C">
              <w:rPr>
                <w:rFonts w:cs="Arial"/>
                <w:szCs w:val="18"/>
              </w:rPr>
              <w:t>TURKCELL, 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EFB12B" w14:textId="06524F3C" w:rsidR="004F7E7C" w:rsidRPr="004F7E7C" w:rsidRDefault="004F7E7C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F7E7C">
              <w:rPr>
                <w:rFonts w:cs="Arial"/>
                <w:szCs w:val="18"/>
              </w:rPr>
              <w:t>New use case on Multi-MNO Cooperative Service Continuity in Disaster Scenarios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6C747F" w14:textId="77777777" w:rsidR="004F7E7C" w:rsidRPr="004F7E7C" w:rsidRDefault="004F7E7C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BDF69E" w14:textId="6F940493" w:rsidR="004F7E7C" w:rsidRPr="004F7E7C" w:rsidRDefault="004F7E7C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4F7E7C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S1-254183r2.</w:t>
            </w:r>
          </w:p>
        </w:tc>
      </w:tr>
      <w:tr w:rsidR="00F23EAD" w:rsidRPr="002B5B90" w14:paraId="22048ED6" w14:textId="77777777" w:rsidTr="00C325F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6E28AC" w14:textId="77777777" w:rsidR="00F23EAD" w:rsidRPr="0035555A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1B379C" w14:textId="0BD0CEA3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hyperlink r:id="rId76" w:history="1">
              <w:r w:rsidRPr="003C5827">
                <w:rPr>
                  <w:rStyle w:val="Hyperlink"/>
                  <w:rFonts w:cs="Arial"/>
                  <w:szCs w:val="18"/>
                </w:rPr>
                <w:t>S1-254170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312F71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F5DEBC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Resubmit new use case on Predictive Maintenance in Smart Factories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6EC695" w14:textId="77777777" w:rsidR="00F23EAD" w:rsidRPr="00A875B4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75B4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8.1.4.2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C53EBC" w14:textId="77777777" w:rsidR="00F23EAD" w:rsidRPr="00A875B4" w:rsidRDefault="00F23EAD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F23EAD" w:rsidRPr="002B5B90" w14:paraId="73354AE1" w14:textId="77777777" w:rsidTr="00775F2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E867BC" w14:textId="77777777" w:rsidR="00F23EAD" w:rsidRPr="0035555A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E04F6C" w14:textId="23A2D4EE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hyperlink r:id="rId77" w:history="1">
              <w:r w:rsidRPr="003C5827">
                <w:rPr>
                  <w:rStyle w:val="Hyperlink"/>
                  <w:rFonts w:cs="Arial"/>
                  <w:szCs w:val="18"/>
                </w:rPr>
                <w:t>S1-254196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539796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 xml:space="preserve">Pengcheng Laboratory, BUPT, ZGC Institute of </w:t>
            </w:r>
            <w:r w:rsidRPr="003C5827">
              <w:rPr>
                <w:rFonts w:cs="Arial"/>
                <w:szCs w:val="18"/>
              </w:rPr>
              <w:lastRenderedPageBreak/>
              <w:t>Ubiquitous-X Innovation and Application, AsiaInfo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EB158F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lastRenderedPageBreak/>
              <w:t>Use case on AI-native joint source-channel optimization for high-rate media and sensing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A6CE0B" w14:textId="77777777" w:rsidR="00F23EAD" w:rsidRPr="0090174A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0174A">
              <w:rPr>
                <w:rFonts w:eastAsia="Times New Roman" w:cs="Arial"/>
                <w:szCs w:val="18"/>
                <w:lang w:eastAsia="ar-SA"/>
              </w:rPr>
              <w:t>Revised to S1-254196r1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3B2D3A" w14:textId="77777777" w:rsidR="00F23EAD" w:rsidRDefault="00F23EAD" w:rsidP="00F23EA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Presented (13</w:t>
            </w:r>
            <w:r w:rsidRPr="00E30FAA">
              <w:rPr>
                <w:rFonts w:eastAsia="Arial Unicode MS" w:cs="Arial"/>
                <w:szCs w:val="18"/>
                <w:vertAlign w:val="superscript"/>
                <w:lang w:eastAsia="ar-SA"/>
              </w:rPr>
              <w:t>th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Nov)</w:t>
            </w:r>
          </w:p>
          <w:p w14:paraId="4642CA82" w14:textId="77777777" w:rsidR="00F23EAD" w:rsidRDefault="00F23EAD" w:rsidP="00F23EA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color w:val="000000"/>
                <w:szCs w:val="18"/>
                <w:lang w:eastAsia="ar-SA"/>
              </w:rPr>
              <w:lastRenderedPageBreak/>
              <w:t>To clarify the difference with 4195. PR2 and 4 seem to be covered. PR1 needs to be clarified it is user data traffic.</w:t>
            </w:r>
          </w:p>
          <w:p w14:paraId="0B5FBF29" w14:textId="77777777" w:rsidR="00F23EAD" w:rsidRPr="00AE3C01" w:rsidRDefault="00F23EAD" w:rsidP="00F23EA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23EAD" w:rsidRPr="002B5B90" w14:paraId="1FD6D37A" w14:textId="77777777" w:rsidTr="004F7E7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868269" w14:textId="77777777" w:rsidR="00F23EAD" w:rsidRPr="0090174A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0174A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45ECE7" w14:textId="77777777" w:rsidR="00F23EAD" w:rsidRPr="0090174A" w:rsidRDefault="00F23EAD" w:rsidP="00F23EAD">
            <w:pPr>
              <w:snapToGrid w:val="0"/>
              <w:spacing w:after="0" w:line="240" w:lineRule="auto"/>
            </w:pPr>
            <w:hyperlink r:id="rId78" w:history="1">
              <w:r w:rsidRPr="0090174A">
                <w:rPr>
                  <w:rStyle w:val="Hyperlink"/>
                  <w:rFonts w:cs="Arial"/>
                </w:rPr>
                <w:t>S1-254196r1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9E564D" w14:textId="77777777" w:rsidR="00F23EAD" w:rsidRPr="0090174A" w:rsidRDefault="00F23EAD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0174A">
              <w:rPr>
                <w:rFonts w:cs="Arial"/>
                <w:szCs w:val="18"/>
              </w:rPr>
              <w:t>Pengcheng Laboratory, BUPT, ZGC Institute of Ubiquitous-X Innovation and Application, AsiaInfo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618F87" w14:textId="77777777" w:rsidR="00F23EAD" w:rsidRPr="0090174A" w:rsidRDefault="00F23EAD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0174A">
              <w:rPr>
                <w:rFonts w:cs="Arial"/>
                <w:szCs w:val="18"/>
              </w:rPr>
              <w:t>Use case on AI-native joint source-channel optimization for high-rate media and sensing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CC19CB" w14:textId="7B5E77C1" w:rsidR="00F23EAD" w:rsidRPr="00775F25" w:rsidRDefault="00775F25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75F25">
              <w:rPr>
                <w:rFonts w:eastAsia="Times New Roman" w:cs="Arial"/>
                <w:szCs w:val="18"/>
                <w:lang w:eastAsia="ar-SA"/>
              </w:rPr>
              <w:t>Revised to S1-254196r2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063BDD" w14:textId="77777777" w:rsidR="00F23EAD" w:rsidRDefault="00F23EAD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90174A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S1-254196.</w:t>
            </w:r>
          </w:p>
          <w:p w14:paraId="1B337331" w14:textId="77777777" w:rsidR="00F23EAD" w:rsidRPr="0090174A" w:rsidRDefault="00F23EAD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775F25" w:rsidRPr="002B5B90" w14:paraId="1D8FB54F" w14:textId="77777777" w:rsidTr="004F7E7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A3424C" w14:textId="55A43F9A" w:rsidR="00775F25" w:rsidRPr="00775F25" w:rsidRDefault="00775F25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75F2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334143" w14:textId="4A846F07" w:rsidR="00775F25" w:rsidRPr="00775F25" w:rsidRDefault="00775F25" w:rsidP="00F23EAD">
            <w:pPr>
              <w:snapToGrid w:val="0"/>
              <w:spacing w:after="0" w:line="240" w:lineRule="auto"/>
            </w:pPr>
            <w:hyperlink r:id="rId79" w:history="1">
              <w:r w:rsidRPr="00775F25">
                <w:rPr>
                  <w:rStyle w:val="Hyperlink"/>
                  <w:rFonts w:cs="Arial"/>
                </w:rPr>
                <w:t>S1-254196r2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5B9781" w14:textId="73CCCE0A" w:rsidR="00775F25" w:rsidRPr="00775F25" w:rsidRDefault="00775F25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75F25">
              <w:rPr>
                <w:rFonts w:cs="Arial"/>
                <w:szCs w:val="18"/>
              </w:rPr>
              <w:t>Pengcheng Laboratory, BUPT, ZGC Institute of Ubiquitous-X Innovation and Application, AsiaInfo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D02CEC" w14:textId="13094654" w:rsidR="00775F25" w:rsidRPr="00775F25" w:rsidRDefault="00775F25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75F25">
              <w:rPr>
                <w:rFonts w:cs="Arial"/>
                <w:szCs w:val="18"/>
              </w:rPr>
              <w:t>Use case on AI-native joint source-channel optimization for high-rate media and sensing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58135B" w14:textId="2C47ED63" w:rsidR="00775F25" w:rsidRPr="004F7E7C" w:rsidRDefault="004F7E7C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7E7C">
              <w:rPr>
                <w:rFonts w:eastAsia="Times New Roman" w:cs="Arial"/>
                <w:szCs w:val="18"/>
                <w:lang w:eastAsia="ar-SA"/>
              </w:rPr>
              <w:t>Revised to S1-254196r3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EB57AF" w14:textId="2D2B5E48" w:rsidR="00775F25" w:rsidRPr="00775F25" w:rsidRDefault="00775F25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775F25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S1-254196r1.</w:t>
            </w:r>
          </w:p>
        </w:tc>
      </w:tr>
      <w:tr w:rsidR="004F7E7C" w:rsidRPr="002B5B90" w14:paraId="7900D7BF" w14:textId="77777777" w:rsidTr="004F7E7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05EE53" w14:textId="2AA13D15" w:rsidR="004F7E7C" w:rsidRPr="004F7E7C" w:rsidRDefault="004F7E7C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7E7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94CDED" w14:textId="0E7E9EDD" w:rsidR="004F7E7C" w:rsidRPr="004F7E7C" w:rsidRDefault="004F7E7C" w:rsidP="00F23EAD">
            <w:pPr>
              <w:snapToGrid w:val="0"/>
              <w:spacing w:after="0" w:line="240" w:lineRule="auto"/>
            </w:pPr>
            <w:hyperlink r:id="rId80" w:history="1">
              <w:r w:rsidRPr="004F7E7C">
                <w:rPr>
                  <w:rStyle w:val="Hyperlink"/>
                  <w:rFonts w:cs="Arial"/>
                </w:rPr>
                <w:t>S1-254196r3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ACECE4" w14:textId="31C6F304" w:rsidR="004F7E7C" w:rsidRPr="004F7E7C" w:rsidRDefault="004F7E7C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F7E7C">
              <w:rPr>
                <w:rFonts w:cs="Arial"/>
                <w:szCs w:val="18"/>
              </w:rPr>
              <w:t>Pengcheng Laboratory, BUPT, ZGC Institute of Ubiquitous-X Innovation and Application, AsiaInfo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08C0F8" w14:textId="3865A96F" w:rsidR="004F7E7C" w:rsidRPr="004F7E7C" w:rsidRDefault="004F7E7C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F7E7C">
              <w:rPr>
                <w:rFonts w:cs="Arial"/>
                <w:szCs w:val="18"/>
              </w:rPr>
              <w:t>Use case on AI-native joint source-channel optimization for high-rate media and sensing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DFB146" w14:textId="77777777" w:rsidR="004F7E7C" w:rsidRPr="004F7E7C" w:rsidRDefault="004F7E7C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A0B9B2" w14:textId="431F77BA" w:rsidR="004F7E7C" w:rsidRPr="004F7E7C" w:rsidRDefault="004F7E7C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4F7E7C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S1-254196r2.</w:t>
            </w:r>
            <w:r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 Rewording of PR1 is needed, the other PRs need to be deleted.</w:t>
            </w:r>
          </w:p>
        </w:tc>
      </w:tr>
      <w:tr w:rsidR="00F23EAD" w:rsidRPr="002B5B90" w14:paraId="74EE24FF" w14:textId="77777777" w:rsidTr="003F423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7BBD66" w14:textId="77777777" w:rsidR="00F23EAD" w:rsidRPr="0035555A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1DAFE0" w14:textId="2ACB0D43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hyperlink r:id="rId81" w:history="1">
              <w:r w:rsidRPr="003C5827">
                <w:rPr>
                  <w:rStyle w:val="Hyperlink"/>
                  <w:rFonts w:cs="Arial"/>
                  <w:szCs w:val="18"/>
                </w:rPr>
                <w:t>S1-254198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F0D23C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Tejas Network Limited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BE0192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Use case on AI Explainability framework for 6G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4EF33E" w14:textId="26A0FEC0" w:rsidR="00F23EAD" w:rsidRPr="00AC3B50" w:rsidRDefault="00AC3B50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C3B50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D643A6" w14:textId="205075D1" w:rsidR="00F23EAD" w:rsidRPr="00AC3B50" w:rsidRDefault="00F2747D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>
              <w:rPr>
                <w:rFonts w:eastAsia="Arial Unicode MS" w:cs="Arial"/>
                <w:color w:val="000000"/>
                <w:szCs w:val="18"/>
                <w:lang w:eastAsia="ar-SA"/>
              </w:rPr>
              <w:t>Based on author company request to note this paper</w:t>
            </w:r>
          </w:p>
        </w:tc>
      </w:tr>
      <w:tr w:rsidR="00F23EAD" w:rsidRPr="002B5B90" w14:paraId="42BCA82E" w14:textId="77777777" w:rsidTr="00775F2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0E47D7" w14:textId="77777777" w:rsidR="00F23EAD" w:rsidRPr="0035555A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E6F107" w14:textId="07866DA9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hyperlink r:id="rId82" w:history="1">
              <w:r w:rsidRPr="003C5827">
                <w:rPr>
                  <w:rStyle w:val="Hyperlink"/>
                  <w:rFonts w:cs="Arial"/>
                  <w:szCs w:val="18"/>
                </w:rPr>
                <w:t>S1-254208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B95F00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Pengcheng Laboratory, BUPT, ZGC Institute of Ubiquitous-X Innovation and Application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7E6B73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Use Case on Two-Sided AI Agent Communication with Common Knowledge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ECFC8F" w14:textId="77777777" w:rsidR="00F23EAD" w:rsidRPr="001E4184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4184">
              <w:rPr>
                <w:rFonts w:eastAsia="Times New Roman" w:cs="Arial"/>
                <w:szCs w:val="18"/>
                <w:lang w:eastAsia="ar-SA"/>
              </w:rPr>
              <w:t>Revised to S1-254208r1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A1D55C" w14:textId="77777777" w:rsidR="00F23EAD" w:rsidRDefault="00F23EAD" w:rsidP="00F23EA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Presented (13</w:t>
            </w:r>
            <w:r w:rsidRPr="00E30FAA">
              <w:rPr>
                <w:rFonts w:eastAsia="Arial Unicode MS" w:cs="Arial"/>
                <w:szCs w:val="18"/>
                <w:vertAlign w:val="superscript"/>
                <w:lang w:eastAsia="ar-SA"/>
              </w:rPr>
              <w:t>th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Nov)</w:t>
            </w:r>
          </w:p>
          <w:p w14:paraId="6A831B56" w14:textId="77777777" w:rsidR="00F23EAD" w:rsidRPr="00AE3C01" w:rsidRDefault="00F23EAD" w:rsidP="00F23EA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color w:val="000000"/>
                <w:szCs w:val="18"/>
                <w:lang w:eastAsia="ar-SA"/>
              </w:rPr>
              <w:t>PR2 and 3 seems to be covered already, PR1 to be clarified, user consent needs to be removed.</w:t>
            </w:r>
          </w:p>
        </w:tc>
      </w:tr>
      <w:tr w:rsidR="00F23EAD" w:rsidRPr="002B5B90" w14:paraId="6B3233D1" w14:textId="77777777" w:rsidTr="004F7E7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8CC2CD" w14:textId="77777777" w:rsidR="00F23EAD" w:rsidRPr="001E4184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418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1A275C" w14:textId="77777777" w:rsidR="00F23EAD" w:rsidRPr="001E4184" w:rsidRDefault="00F23EAD" w:rsidP="00F23EAD">
            <w:pPr>
              <w:snapToGrid w:val="0"/>
              <w:spacing w:after="0" w:line="240" w:lineRule="auto"/>
            </w:pPr>
            <w:hyperlink r:id="rId83" w:history="1">
              <w:r w:rsidRPr="001E4184">
                <w:rPr>
                  <w:rStyle w:val="Hyperlink"/>
                  <w:rFonts w:cs="Arial"/>
                </w:rPr>
                <w:t>S1-254208r1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64DC0C" w14:textId="77777777" w:rsidR="00F23EAD" w:rsidRPr="001E4184" w:rsidRDefault="00F23EAD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E4184">
              <w:rPr>
                <w:rFonts w:cs="Arial"/>
                <w:szCs w:val="18"/>
              </w:rPr>
              <w:t>Pengcheng Laboratory, BUPT, ZGC Institute of Ubiquitous-X Innovation and Application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5A9A38" w14:textId="77777777" w:rsidR="00F23EAD" w:rsidRPr="001E4184" w:rsidRDefault="00F23EAD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E4184">
              <w:rPr>
                <w:rFonts w:cs="Arial"/>
                <w:szCs w:val="18"/>
              </w:rPr>
              <w:t>Use Case on Two-Sided AI Agent Communication with Common Knowledge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DB125D" w14:textId="30C9E484" w:rsidR="00F23EAD" w:rsidRPr="00775F25" w:rsidRDefault="00775F25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75F25">
              <w:rPr>
                <w:rFonts w:eastAsia="Times New Roman" w:cs="Arial"/>
                <w:szCs w:val="18"/>
                <w:lang w:eastAsia="ar-SA"/>
              </w:rPr>
              <w:t>Revised to S1-254208r2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5C4038" w14:textId="09FA0586" w:rsidR="00F23EAD" w:rsidRDefault="00F23EAD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1E4184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S1-254208.</w:t>
            </w:r>
            <w:r w:rsidR="00775F25"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 PR3 – to remove the user consent. To clarify the other PRs.</w:t>
            </w:r>
          </w:p>
          <w:p w14:paraId="5E18744A" w14:textId="77777777" w:rsidR="00F23EAD" w:rsidRPr="001E4184" w:rsidRDefault="00F23EAD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775F25" w:rsidRPr="002B5B90" w14:paraId="2832559D" w14:textId="77777777" w:rsidTr="004F7E7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DB6236" w14:textId="067543C1" w:rsidR="00775F25" w:rsidRPr="00775F25" w:rsidRDefault="00775F25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75F2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538370" w14:textId="258F5324" w:rsidR="00775F25" w:rsidRPr="00775F25" w:rsidRDefault="00775F25" w:rsidP="00F23EAD">
            <w:pPr>
              <w:snapToGrid w:val="0"/>
              <w:spacing w:after="0" w:line="240" w:lineRule="auto"/>
            </w:pPr>
            <w:hyperlink r:id="rId84" w:history="1">
              <w:r w:rsidRPr="00775F25">
                <w:rPr>
                  <w:rStyle w:val="Hyperlink"/>
                  <w:rFonts w:cs="Arial"/>
                </w:rPr>
                <w:t>S1-254208r2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E64704" w14:textId="7B75FEE5" w:rsidR="00775F25" w:rsidRPr="00775F25" w:rsidRDefault="00775F25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75F25">
              <w:rPr>
                <w:rFonts w:cs="Arial"/>
                <w:szCs w:val="18"/>
              </w:rPr>
              <w:t>Pengcheng Laboratory, BUPT, ZGC Institute of Ubiquitous-X Innovation and Application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3F2A84" w14:textId="78C09EE2" w:rsidR="00775F25" w:rsidRPr="00775F25" w:rsidRDefault="00775F25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75F25">
              <w:rPr>
                <w:rFonts w:cs="Arial"/>
                <w:szCs w:val="18"/>
              </w:rPr>
              <w:t>Use Case on Two-Sided AI Agent Communication with Common Knowledge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4EB70F" w14:textId="4D26D377" w:rsidR="00775F25" w:rsidRPr="004F7E7C" w:rsidRDefault="004F7E7C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7E7C">
              <w:rPr>
                <w:rFonts w:eastAsia="Times New Roman" w:cs="Arial"/>
                <w:szCs w:val="18"/>
                <w:lang w:eastAsia="ar-SA"/>
              </w:rPr>
              <w:t>Revised to S1-254208r3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D1A19F" w14:textId="2E0B1D76" w:rsidR="00775F25" w:rsidRPr="00775F25" w:rsidRDefault="00775F25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775F25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S1-254208r1.</w:t>
            </w:r>
          </w:p>
        </w:tc>
      </w:tr>
      <w:tr w:rsidR="004F7E7C" w:rsidRPr="002B5B90" w14:paraId="32EAF702" w14:textId="77777777" w:rsidTr="004F7E7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BEF770" w14:textId="45E26E52" w:rsidR="004F7E7C" w:rsidRPr="004F7E7C" w:rsidRDefault="004F7E7C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7E7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2776EE" w14:textId="25A85570" w:rsidR="004F7E7C" w:rsidRPr="004F7E7C" w:rsidRDefault="004F7E7C" w:rsidP="00F23EAD">
            <w:pPr>
              <w:snapToGrid w:val="0"/>
              <w:spacing w:after="0" w:line="240" w:lineRule="auto"/>
            </w:pPr>
            <w:hyperlink r:id="rId85" w:history="1">
              <w:r w:rsidRPr="004F7E7C">
                <w:rPr>
                  <w:rStyle w:val="Hyperlink"/>
                  <w:rFonts w:cs="Arial"/>
                </w:rPr>
                <w:t>S1-254208r3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0A4A07" w14:textId="1C72FFB9" w:rsidR="004F7E7C" w:rsidRPr="004F7E7C" w:rsidRDefault="004F7E7C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F7E7C">
              <w:rPr>
                <w:rFonts w:cs="Arial"/>
                <w:szCs w:val="18"/>
              </w:rPr>
              <w:t>Pengcheng Laboratory, BUPT, ZGC Institute of Ubiquitous-X Innovation and Application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C69F8B" w14:textId="02C925B7" w:rsidR="004F7E7C" w:rsidRPr="004F7E7C" w:rsidRDefault="004F7E7C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F7E7C">
              <w:rPr>
                <w:rFonts w:cs="Arial"/>
                <w:szCs w:val="18"/>
              </w:rPr>
              <w:t>Use Case on Two-Sided AI Agent Communication with Common Knowledge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E38FC2" w14:textId="77777777" w:rsidR="004F7E7C" w:rsidRPr="004F7E7C" w:rsidRDefault="004F7E7C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0ECD68" w14:textId="7B12D49A" w:rsidR="004F7E7C" w:rsidRPr="004F7E7C" w:rsidRDefault="004F7E7C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4F7E7C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S1-254208r2.</w:t>
            </w:r>
          </w:p>
        </w:tc>
      </w:tr>
      <w:tr w:rsidR="00F23EAD" w:rsidRPr="002B5B90" w14:paraId="776A6DEE" w14:textId="77777777" w:rsidTr="00775F2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FAB934" w14:textId="77777777" w:rsidR="00F23EAD" w:rsidRPr="0035555A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A00FD4" w14:textId="7D69F342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hyperlink r:id="rId86" w:history="1">
              <w:r w:rsidRPr="003C5827">
                <w:rPr>
                  <w:rStyle w:val="Hyperlink"/>
                  <w:rFonts w:cs="Arial"/>
                  <w:szCs w:val="18"/>
                </w:rPr>
                <w:t>S1-254224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8C0F4F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3414A1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New use case on 6G provide companion robot on-demand customized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08308A" w14:textId="77777777" w:rsidR="00F23EAD" w:rsidRPr="000B5BCB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B5BCB">
              <w:rPr>
                <w:rFonts w:eastAsia="Times New Roman" w:cs="Arial"/>
                <w:szCs w:val="18"/>
                <w:lang w:eastAsia="ar-SA"/>
              </w:rPr>
              <w:t>Revised to S1-254301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3B05FD" w14:textId="77777777" w:rsidR="00F23EAD" w:rsidRDefault="00F23EAD" w:rsidP="00F23EA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Presented (12</w:t>
            </w:r>
            <w:r w:rsidRPr="00E30FAA">
              <w:rPr>
                <w:rFonts w:eastAsia="Arial Unicode MS" w:cs="Arial"/>
                <w:szCs w:val="18"/>
                <w:vertAlign w:val="superscript"/>
                <w:lang w:eastAsia="ar-SA"/>
              </w:rPr>
              <w:t>th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Nov)</w:t>
            </w:r>
          </w:p>
          <w:p w14:paraId="146164F3" w14:textId="77777777" w:rsidR="00F23EAD" w:rsidRPr="00AE3C01" w:rsidRDefault="00F23EAD" w:rsidP="00F23EA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color w:val="000000"/>
                <w:szCs w:val="18"/>
                <w:lang w:eastAsia="ar-SA"/>
              </w:rPr>
              <w:t>Clarification on 3GPP scope needed, more clarity is needed on “on demand customized service”; clean-up of notes numbering;</w:t>
            </w:r>
          </w:p>
        </w:tc>
      </w:tr>
      <w:tr w:rsidR="00F23EAD" w:rsidRPr="002B5B90" w14:paraId="66EF6F78" w14:textId="77777777" w:rsidTr="004F7E7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083161" w14:textId="77777777" w:rsidR="00F23EAD" w:rsidRPr="000B5BCB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B5BC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5B420F" w14:textId="3D85185B" w:rsidR="00F23EAD" w:rsidRPr="000B5BCB" w:rsidRDefault="00F23EAD" w:rsidP="00F23EAD">
            <w:pPr>
              <w:snapToGrid w:val="0"/>
              <w:spacing w:after="0" w:line="240" w:lineRule="auto"/>
            </w:pPr>
            <w:hyperlink r:id="rId87" w:history="1">
              <w:r w:rsidRPr="000B5BCB">
                <w:rPr>
                  <w:rStyle w:val="Hyperlink"/>
                  <w:rFonts w:cs="Arial"/>
                </w:rPr>
                <w:t>S1-254301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0221E5" w14:textId="77777777" w:rsidR="00F23EAD" w:rsidRPr="000B5BCB" w:rsidRDefault="00F23EAD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B5BCB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DB5656" w14:textId="77777777" w:rsidR="00F23EAD" w:rsidRPr="000B5BCB" w:rsidRDefault="00F23EAD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B5BCB">
              <w:rPr>
                <w:rFonts w:cs="Arial"/>
                <w:szCs w:val="18"/>
              </w:rPr>
              <w:t>New use case on 6G provide companion robot on-demand customized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8BFCBA" w14:textId="68F38D57" w:rsidR="00F23EAD" w:rsidRPr="00775F25" w:rsidRDefault="00775F25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75F25">
              <w:rPr>
                <w:rFonts w:eastAsia="Times New Roman" w:cs="Arial"/>
                <w:szCs w:val="18"/>
                <w:lang w:eastAsia="ar-SA"/>
              </w:rPr>
              <w:t>Revised to S1-254301r1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6B6375" w14:textId="5EF036F5" w:rsidR="00F23EAD" w:rsidRDefault="00F23EAD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0B5BCB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S1-254224.</w:t>
            </w:r>
            <w:r w:rsidR="00775F25"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 PR3 needs to be clarified. Proposed notes contain a lot of text.</w:t>
            </w:r>
          </w:p>
          <w:p w14:paraId="0AD34AF6" w14:textId="77777777" w:rsidR="00F23EAD" w:rsidRPr="000B5BCB" w:rsidRDefault="00F23EAD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775F25" w:rsidRPr="002B5B90" w14:paraId="4CAB86CC" w14:textId="77777777" w:rsidTr="004F7E7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514669" w14:textId="54E037C5" w:rsidR="00775F25" w:rsidRPr="00775F25" w:rsidRDefault="00775F25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75F25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0702CA" w14:textId="1C85D244" w:rsidR="00775F25" w:rsidRPr="00775F25" w:rsidRDefault="00775F25" w:rsidP="00F23EAD">
            <w:pPr>
              <w:snapToGrid w:val="0"/>
              <w:spacing w:after="0" w:line="240" w:lineRule="auto"/>
            </w:pPr>
            <w:hyperlink r:id="rId88" w:history="1">
              <w:r w:rsidRPr="00775F25">
                <w:rPr>
                  <w:rStyle w:val="Hyperlink"/>
                  <w:rFonts w:cs="Arial"/>
                </w:rPr>
                <w:t>S1-254301r1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02AE4B" w14:textId="3CC3764F" w:rsidR="00775F25" w:rsidRPr="00775F25" w:rsidRDefault="00775F25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75F25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E51B7B" w14:textId="319E8925" w:rsidR="00775F25" w:rsidRPr="00775F25" w:rsidRDefault="00775F25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75F25">
              <w:rPr>
                <w:rFonts w:cs="Arial"/>
                <w:szCs w:val="18"/>
              </w:rPr>
              <w:t>New use case on 6G provide companion robot on-demand customized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5C2C48" w14:textId="2D6DE729" w:rsidR="00775F25" w:rsidRPr="004F7E7C" w:rsidRDefault="004F7E7C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7E7C">
              <w:rPr>
                <w:rFonts w:eastAsia="Times New Roman" w:cs="Arial"/>
                <w:szCs w:val="18"/>
                <w:lang w:eastAsia="ar-SA"/>
              </w:rPr>
              <w:t>Revised to S1-254301r2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1B7D88" w14:textId="6B5F2962" w:rsidR="00775F25" w:rsidRPr="00775F25" w:rsidRDefault="00775F25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775F25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S1-254301.</w:t>
            </w:r>
          </w:p>
        </w:tc>
      </w:tr>
      <w:tr w:rsidR="004F7E7C" w:rsidRPr="002B5B90" w14:paraId="20D0383C" w14:textId="77777777" w:rsidTr="004F7E7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C21DC4" w14:textId="3EB28602" w:rsidR="004F7E7C" w:rsidRPr="004F7E7C" w:rsidRDefault="004F7E7C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7E7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FCD2D4" w14:textId="3EBEF464" w:rsidR="004F7E7C" w:rsidRPr="004F7E7C" w:rsidRDefault="004F7E7C" w:rsidP="00F23EAD">
            <w:pPr>
              <w:snapToGrid w:val="0"/>
              <w:spacing w:after="0" w:line="240" w:lineRule="auto"/>
            </w:pPr>
            <w:hyperlink r:id="rId89" w:history="1">
              <w:r w:rsidRPr="004F7E7C">
                <w:rPr>
                  <w:rStyle w:val="Hyperlink"/>
                  <w:rFonts w:cs="Arial"/>
                </w:rPr>
                <w:t>S1-254301r2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0D4B3" w14:textId="6FC4CC15" w:rsidR="004F7E7C" w:rsidRPr="004F7E7C" w:rsidRDefault="004F7E7C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F7E7C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5CAE06" w14:textId="6BD6280E" w:rsidR="004F7E7C" w:rsidRPr="004F7E7C" w:rsidRDefault="004F7E7C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F7E7C">
              <w:rPr>
                <w:rFonts w:cs="Arial"/>
                <w:szCs w:val="18"/>
              </w:rPr>
              <w:t>New use case on 6G provide companion robot on-demand customized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8CCB3C" w14:textId="77777777" w:rsidR="004F7E7C" w:rsidRPr="004F7E7C" w:rsidRDefault="004F7E7C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5D9956" w14:textId="6F0A0DEA" w:rsidR="004F7E7C" w:rsidRPr="004F7E7C" w:rsidRDefault="004F7E7C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4F7E7C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S1-254301r1.</w:t>
            </w:r>
          </w:p>
        </w:tc>
      </w:tr>
      <w:tr w:rsidR="00F23EAD" w:rsidRPr="002B5B90" w14:paraId="06ECB0BD" w14:textId="77777777" w:rsidTr="00775F2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943FF7" w14:textId="77777777" w:rsidR="00F23EAD" w:rsidRPr="0035555A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669363" w14:textId="7FFC8876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hyperlink r:id="rId90" w:history="1">
              <w:r w:rsidRPr="003C5827">
                <w:rPr>
                  <w:rStyle w:val="Hyperlink"/>
                  <w:rFonts w:cs="Arial"/>
                  <w:szCs w:val="18"/>
                </w:rPr>
                <w:t>S1-254225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3120B2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C01D83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New use case on 6GS support network-assisted decentralized federated learning among multiple UEs or Servers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39040E" w14:textId="77777777" w:rsidR="00F23EAD" w:rsidRPr="00534EB5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34EB5">
              <w:rPr>
                <w:rFonts w:eastAsia="Times New Roman" w:cs="Arial"/>
                <w:szCs w:val="18"/>
                <w:lang w:eastAsia="ar-SA"/>
              </w:rPr>
              <w:t>Revised to S1-254225r1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5D6247" w14:textId="77777777" w:rsidR="00F23EAD" w:rsidRDefault="00F23EAD" w:rsidP="00F23EA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Presented (12</w:t>
            </w:r>
            <w:r w:rsidRPr="00E30FAA">
              <w:rPr>
                <w:rFonts w:eastAsia="Arial Unicode MS" w:cs="Arial"/>
                <w:szCs w:val="18"/>
                <w:vertAlign w:val="superscript"/>
                <w:lang w:eastAsia="ar-SA"/>
              </w:rPr>
              <w:t>th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Nov)</w:t>
            </w:r>
          </w:p>
          <w:p w14:paraId="05902BCB" w14:textId="77777777" w:rsidR="00F23EAD" w:rsidRPr="00AE3C01" w:rsidRDefault="00F23EAD" w:rsidP="00F23EA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color w:val="000000"/>
                <w:szCs w:val="18"/>
                <w:lang w:eastAsia="ar-SA"/>
              </w:rPr>
              <w:t>Revise “user consent”, requirements seem to be already covered, what is the gap with Rel18?</w:t>
            </w:r>
          </w:p>
        </w:tc>
      </w:tr>
      <w:tr w:rsidR="00F23EAD" w:rsidRPr="002B5B90" w14:paraId="70F0CA88" w14:textId="77777777" w:rsidTr="00775F2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44F9A8" w14:textId="77777777" w:rsidR="00F23EAD" w:rsidRPr="00534EB5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34EB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2A8850" w14:textId="77777777" w:rsidR="00F23EAD" w:rsidRPr="00534EB5" w:rsidRDefault="00F23EAD" w:rsidP="00F23EAD">
            <w:pPr>
              <w:snapToGrid w:val="0"/>
              <w:spacing w:after="0" w:line="240" w:lineRule="auto"/>
            </w:pPr>
            <w:hyperlink r:id="rId91" w:history="1">
              <w:r w:rsidRPr="00534EB5">
                <w:rPr>
                  <w:rStyle w:val="Hyperlink"/>
                  <w:rFonts w:cs="Arial"/>
                </w:rPr>
                <w:t>S1-254225r1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BC1638" w14:textId="77777777" w:rsidR="00F23EAD" w:rsidRPr="00534EB5" w:rsidRDefault="00F23EAD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34EB5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AD1BD1" w14:textId="77777777" w:rsidR="00F23EAD" w:rsidRPr="00534EB5" w:rsidRDefault="00F23EAD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34EB5">
              <w:rPr>
                <w:rFonts w:cs="Arial"/>
                <w:szCs w:val="18"/>
              </w:rPr>
              <w:t>New use case on 6GS support network-assisted decentralized federated learning among multiple UEs or Servers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10E09D" w14:textId="16774A0E" w:rsidR="00F23EAD" w:rsidRPr="00775F25" w:rsidRDefault="00775F25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75F25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85D002" w14:textId="77777777" w:rsidR="00F23EAD" w:rsidRPr="00775F25" w:rsidRDefault="00F23EAD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775F25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S1-254225.</w:t>
            </w:r>
          </w:p>
          <w:p w14:paraId="7089C8FF" w14:textId="77777777" w:rsidR="00F23EAD" w:rsidRPr="00775F25" w:rsidRDefault="00F23EAD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F23EAD" w:rsidRPr="002B5B90" w14:paraId="67551EC8" w14:textId="77777777" w:rsidTr="004F7E7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96B2D3" w14:textId="77777777" w:rsidR="00F23EAD" w:rsidRPr="0035555A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572664" w14:textId="2004AEE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hyperlink r:id="rId92" w:history="1">
              <w:r w:rsidRPr="003C5827">
                <w:rPr>
                  <w:rStyle w:val="Hyperlink"/>
                  <w:rFonts w:cs="Arial"/>
                  <w:szCs w:val="18"/>
                </w:rPr>
                <w:t>S1-254226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6886B8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052A1F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New use case on 6GS support of distributed AI model inferencing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2DA2AE" w14:textId="77777777" w:rsidR="00F23EAD" w:rsidRPr="00534EB5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34EB5">
              <w:rPr>
                <w:rFonts w:eastAsia="Times New Roman" w:cs="Arial"/>
                <w:szCs w:val="18"/>
                <w:lang w:eastAsia="ar-SA"/>
              </w:rPr>
              <w:t>Revised to S1-254226r1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C6C8A0" w14:textId="77777777" w:rsidR="00F23EAD" w:rsidRDefault="00F23EAD" w:rsidP="00F23EA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Presented (12</w:t>
            </w:r>
            <w:r w:rsidRPr="00E30FAA">
              <w:rPr>
                <w:rFonts w:eastAsia="Arial Unicode MS" w:cs="Arial"/>
                <w:szCs w:val="18"/>
                <w:vertAlign w:val="superscript"/>
                <w:lang w:eastAsia="ar-SA"/>
              </w:rPr>
              <w:t>th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Nov) </w:t>
            </w:r>
          </w:p>
          <w:p w14:paraId="0E0B6CAF" w14:textId="77777777" w:rsidR="00F23EAD" w:rsidRPr="00AE3C01" w:rsidRDefault="00F23EAD" w:rsidP="00F23EA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color w:val="000000"/>
                <w:szCs w:val="18"/>
                <w:lang w:eastAsia="ar-SA"/>
              </w:rPr>
              <w:t>“</w:t>
            </w:r>
            <w:proofErr w:type="gramStart"/>
            <w:r>
              <w:rPr>
                <w:rFonts w:eastAsia="Arial Unicode MS" w:cs="Arial"/>
                <w:color w:val="000000"/>
                <w:szCs w:val="18"/>
                <w:lang w:eastAsia="ar-SA"/>
              </w:rPr>
              <w:t>user</w:t>
            </w:r>
            <w:proofErr w:type="gramEnd"/>
            <w:r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 consent” on PR3 needs to be removed.</w:t>
            </w:r>
          </w:p>
        </w:tc>
      </w:tr>
      <w:tr w:rsidR="00F23EAD" w:rsidRPr="002B5B90" w14:paraId="140A934D" w14:textId="77777777" w:rsidTr="004F7E7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8ADB1D" w14:textId="77777777" w:rsidR="00F23EAD" w:rsidRPr="00534EB5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34EB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04B610" w14:textId="77777777" w:rsidR="00F23EAD" w:rsidRPr="00534EB5" w:rsidRDefault="00F23EAD" w:rsidP="00F23EAD">
            <w:pPr>
              <w:snapToGrid w:val="0"/>
              <w:spacing w:after="0" w:line="240" w:lineRule="auto"/>
            </w:pPr>
            <w:hyperlink r:id="rId93" w:history="1">
              <w:r w:rsidRPr="00534EB5">
                <w:rPr>
                  <w:rStyle w:val="Hyperlink"/>
                  <w:rFonts w:cs="Arial"/>
                </w:rPr>
                <w:t>S1-254226r1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C94514" w14:textId="77777777" w:rsidR="00F23EAD" w:rsidRPr="00534EB5" w:rsidRDefault="00F23EAD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34EB5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6BCBC3" w14:textId="77777777" w:rsidR="00F23EAD" w:rsidRPr="00534EB5" w:rsidRDefault="00F23EAD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34EB5">
              <w:rPr>
                <w:rFonts w:cs="Arial"/>
                <w:szCs w:val="18"/>
              </w:rPr>
              <w:t>New use case on 6GS support of distributed AI model inferencing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74B3DC" w14:textId="66F8A0AE" w:rsidR="00F23EAD" w:rsidRPr="004F7E7C" w:rsidRDefault="004F7E7C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7E7C">
              <w:rPr>
                <w:rFonts w:eastAsia="Times New Roman" w:cs="Arial"/>
                <w:szCs w:val="18"/>
                <w:lang w:eastAsia="ar-SA"/>
              </w:rPr>
              <w:t>Revised to S1-254226r2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24C55B" w14:textId="77777777" w:rsidR="00F23EAD" w:rsidRDefault="00F23EAD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34EB5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S1-254226.</w:t>
            </w:r>
          </w:p>
          <w:p w14:paraId="0BB40403" w14:textId="77777777" w:rsidR="00F23EAD" w:rsidRPr="00534EB5" w:rsidRDefault="00F23EAD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4F7E7C" w:rsidRPr="002B5B90" w14:paraId="48D937DC" w14:textId="77777777" w:rsidTr="004F7E7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D52C19" w14:textId="0A6C8A52" w:rsidR="004F7E7C" w:rsidRPr="004F7E7C" w:rsidRDefault="004F7E7C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7E7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09B465" w14:textId="3C3CFAC1" w:rsidR="004F7E7C" w:rsidRPr="004F7E7C" w:rsidRDefault="004F7E7C" w:rsidP="00F23EAD">
            <w:pPr>
              <w:snapToGrid w:val="0"/>
              <w:spacing w:after="0" w:line="240" w:lineRule="auto"/>
            </w:pPr>
            <w:hyperlink r:id="rId94" w:history="1">
              <w:r w:rsidRPr="004F7E7C">
                <w:rPr>
                  <w:rStyle w:val="Hyperlink"/>
                  <w:rFonts w:cs="Arial"/>
                </w:rPr>
                <w:t>S1-254226r2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5A3D2B" w14:textId="61FEDADF" w:rsidR="004F7E7C" w:rsidRPr="004F7E7C" w:rsidRDefault="004F7E7C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F7E7C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9501E" w14:textId="091F8325" w:rsidR="004F7E7C" w:rsidRPr="004F7E7C" w:rsidRDefault="004F7E7C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F7E7C">
              <w:rPr>
                <w:rFonts w:cs="Arial"/>
                <w:szCs w:val="18"/>
              </w:rPr>
              <w:t>New use case on 6GS support of distributed AI model inferencing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B38344" w14:textId="77777777" w:rsidR="004F7E7C" w:rsidRPr="004F7E7C" w:rsidRDefault="004F7E7C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BF958D" w14:textId="5040D381" w:rsidR="004F7E7C" w:rsidRPr="004F7E7C" w:rsidRDefault="004F7E7C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4F7E7C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S1-254226r1.</w:t>
            </w:r>
          </w:p>
        </w:tc>
      </w:tr>
      <w:tr w:rsidR="00F23EAD" w:rsidRPr="002B5B90" w14:paraId="003549AD" w14:textId="77777777" w:rsidTr="00DE788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C1AAE4" w14:textId="77777777" w:rsidR="00F23EAD" w:rsidRPr="0035555A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C5D654" w14:textId="78E4BAED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hyperlink r:id="rId95" w:history="1">
              <w:r w:rsidRPr="003C5827">
                <w:rPr>
                  <w:rStyle w:val="Hyperlink"/>
                  <w:rFonts w:cs="Arial"/>
                  <w:szCs w:val="18"/>
                </w:rPr>
                <w:t>S1-254277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BC24C3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Philips International B.V.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DB3B48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New use case on AI agent assisted backward compatibility enhancement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7E2F78" w14:textId="77777777" w:rsidR="00F23EAD" w:rsidRPr="00B854A3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854A3">
              <w:rPr>
                <w:rFonts w:eastAsia="Times New Roman" w:cs="Arial"/>
                <w:szCs w:val="18"/>
                <w:lang w:eastAsia="ar-SA"/>
              </w:rPr>
              <w:t>Revised to S1-254277r1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EFE13D" w14:textId="77777777" w:rsidR="00F23EAD" w:rsidRDefault="00F23EAD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E147AA"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Presented </w:t>
            </w:r>
            <w:r>
              <w:rPr>
                <w:rFonts w:eastAsia="Arial Unicode MS" w:cs="Arial"/>
                <w:color w:val="000000"/>
                <w:szCs w:val="18"/>
                <w:lang w:eastAsia="ar-SA"/>
              </w:rPr>
              <w:t>(</w:t>
            </w:r>
            <w:r w:rsidRPr="00E147AA"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Nov </w:t>
            </w:r>
            <w:r>
              <w:rPr>
                <w:rFonts w:eastAsia="Arial Unicode MS" w:cs="Arial"/>
                <w:color w:val="000000"/>
                <w:szCs w:val="18"/>
                <w:lang w:eastAsia="ar-SA"/>
              </w:rPr>
              <w:t>13</w:t>
            </w:r>
            <w:r w:rsidRPr="00E147AA">
              <w:rPr>
                <w:rFonts w:eastAsia="Arial Unicode MS" w:cs="Arial"/>
                <w:color w:val="000000"/>
                <w:szCs w:val="18"/>
                <w:vertAlign w:val="superscript"/>
                <w:lang w:eastAsia="ar-SA"/>
              </w:rPr>
              <w:t>th</w:t>
            </w:r>
            <w:r>
              <w:rPr>
                <w:rFonts w:eastAsia="Arial Unicode MS" w:cs="Arial"/>
                <w:color w:val="000000"/>
                <w:szCs w:val="18"/>
                <w:vertAlign w:val="superscript"/>
                <w:lang w:eastAsia="ar-SA"/>
              </w:rPr>
              <w:t>)</w:t>
            </w:r>
            <w:r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 </w:t>
            </w:r>
          </w:p>
          <w:p w14:paraId="31A0C86A" w14:textId="77777777" w:rsidR="00F23EAD" w:rsidRPr="00AE3C01" w:rsidRDefault="00F23EAD" w:rsidP="00F23EA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color w:val="000000"/>
                <w:szCs w:val="18"/>
                <w:lang w:eastAsia="ar-SA"/>
              </w:rPr>
              <w:t>User consent to be removed, E/// has general concerns with this use case, very implementation specific.</w:t>
            </w:r>
          </w:p>
        </w:tc>
      </w:tr>
      <w:tr w:rsidR="00F23EAD" w:rsidRPr="002B5B90" w14:paraId="2151FB57" w14:textId="77777777" w:rsidTr="00DE788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582A0C" w14:textId="77777777" w:rsidR="00F23EAD" w:rsidRPr="00B854A3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854A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51CAAE" w14:textId="77777777" w:rsidR="00F23EAD" w:rsidRPr="00B854A3" w:rsidRDefault="00F23EAD" w:rsidP="00F23EAD">
            <w:pPr>
              <w:snapToGrid w:val="0"/>
              <w:spacing w:after="0" w:line="240" w:lineRule="auto"/>
            </w:pPr>
            <w:hyperlink r:id="rId96" w:history="1">
              <w:r w:rsidRPr="00B854A3">
                <w:rPr>
                  <w:rStyle w:val="Hyperlink"/>
                  <w:rFonts w:cs="Arial"/>
                </w:rPr>
                <w:t>S1-254277r1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D93F85" w14:textId="77777777" w:rsidR="00F23EAD" w:rsidRPr="00B854A3" w:rsidRDefault="00F23EAD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854A3">
              <w:rPr>
                <w:rFonts w:cs="Arial"/>
                <w:szCs w:val="18"/>
              </w:rPr>
              <w:t>Philips International B.V.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66BA38" w14:textId="77777777" w:rsidR="00F23EAD" w:rsidRPr="00B854A3" w:rsidRDefault="00F23EAD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854A3">
              <w:rPr>
                <w:rFonts w:cs="Arial"/>
                <w:szCs w:val="18"/>
              </w:rPr>
              <w:t>New use case on AI agent assisted backward compatibility enhancement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02B535" w14:textId="299B4B0F" w:rsidR="00F23EAD" w:rsidRPr="00DE7880" w:rsidRDefault="00DE7880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E7880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EE9B4D" w14:textId="77777777" w:rsidR="00F23EAD" w:rsidRPr="00DE7880" w:rsidRDefault="00F23EAD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DE7880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S1-254277.</w:t>
            </w:r>
          </w:p>
          <w:p w14:paraId="3BC8CC4A" w14:textId="77777777" w:rsidR="00F23EAD" w:rsidRPr="00DE7880" w:rsidRDefault="00F23EAD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F23EAD" w:rsidRPr="002B5B90" w14:paraId="3DDC287F" w14:textId="77777777" w:rsidTr="008934D5">
        <w:trPr>
          <w:trHeight w:val="141"/>
        </w:trPr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04E1" w14:textId="77777777" w:rsidR="00F23EAD" w:rsidRPr="00AE3C01" w:rsidRDefault="00F23EAD" w:rsidP="00F23EA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Updates</w:t>
            </w:r>
          </w:p>
        </w:tc>
      </w:tr>
      <w:tr w:rsidR="00F23EAD" w:rsidRPr="002B5B90" w14:paraId="61847E9A" w14:textId="77777777" w:rsidTr="00B7238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0A542C" w14:textId="77777777" w:rsidR="00F23EAD" w:rsidRPr="0035555A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4BF321" w14:textId="7595FFFE" w:rsidR="00F23EAD" w:rsidRPr="00021DA4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hyperlink r:id="rId97" w:history="1">
              <w:r w:rsidRPr="00021DA4">
                <w:rPr>
                  <w:rStyle w:val="Hyperlink"/>
                  <w:rFonts w:cs="Arial"/>
                  <w:szCs w:val="18"/>
                </w:rPr>
                <w:t>S1-254066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BAF5FA" w14:textId="77777777" w:rsidR="00F23EAD" w:rsidRPr="00021DA4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021DA4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7B727B" w14:textId="77777777" w:rsidR="00F23EAD" w:rsidRPr="00021DA4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021DA4">
              <w:rPr>
                <w:rFonts w:cs="Arial"/>
                <w:szCs w:val="18"/>
              </w:rPr>
              <w:t>pCR on solving EN in intent definition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E3997F" w14:textId="2F63BC8F" w:rsidR="00F23EAD" w:rsidRPr="008934D5" w:rsidRDefault="008934D5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34D5">
              <w:rPr>
                <w:rFonts w:eastAsia="Times New Roman" w:cs="Arial"/>
                <w:szCs w:val="18"/>
                <w:lang w:eastAsia="ar-SA"/>
              </w:rPr>
              <w:t>Revised to S1-254066r1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847B8C" w14:textId="77777777" w:rsidR="00F23EAD" w:rsidRPr="004F66D9" w:rsidRDefault="00F23EAD" w:rsidP="00F23EA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730B7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from 8.1.1, definition of intent</w:t>
            </w:r>
          </w:p>
        </w:tc>
      </w:tr>
      <w:tr w:rsidR="008934D5" w:rsidRPr="002B5B90" w14:paraId="58C0D33C" w14:textId="77777777" w:rsidTr="004F7E7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90111A" w14:textId="2DBA5FF3" w:rsidR="008934D5" w:rsidRPr="008934D5" w:rsidRDefault="008934D5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34D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ECF7E7" w14:textId="758295D1" w:rsidR="008934D5" w:rsidRPr="008934D5" w:rsidRDefault="008934D5" w:rsidP="00F23EAD">
            <w:pPr>
              <w:snapToGrid w:val="0"/>
              <w:spacing w:after="0" w:line="240" w:lineRule="auto"/>
            </w:pPr>
            <w:hyperlink r:id="rId98" w:history="1">
              <w:r w:rsidRPr="008934D5">
                <w:rPr>
                  <w:rStyle w:val="Hyperlink"/>
                  <w:rFonts w:cs="Arial"/>
                </w:rPr>
                <w:t>S1-254066r1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EF0A26" w14:textId="28D77D21" w:rsidR="008934D5" w:rsidRPr="008934D5" w:rsidRDefault="008934D5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934D5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65143F" w14:textId="6DE82371" w:rsidR="008934D5" w:rsidRPr="008934D5" w:rsidRDefault="008934D5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934D5">
              <w:rPr>
                <w:rFonts w:cs="Arial"/>
                <w:szCs w:val="18"/>
              </w:rPr>
              <w:t>pCR on solving EN in intent definition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C67074" w14:textId="6436B8B6" w:rsidR="008934D5" w:rsidRPr="00B72384" w:rsidRDefault="00B72384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2384">
              <w:rPr>
                <w:rFonts w:eastAsia="Times New Roman" w:cs="Arial"/>
                <w:szCs w:val="18"/>
                <w:lang w:eastAsia="ar-SA"/>
              </w:rPr>
              <w:t>Revised to S1-254066r2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D4FB7D" w14:textId="78748321" w:rsidR="008934D5" w:rsidRPr="008934D5" w:rsidRDefault="008934D5" w:rsidP="00F23EAD">
            <w:pPr>
              <w:spacing w:after="0" w:line="240" w:lineRule="auto"/>
              <w:rPr>
                <w:rFonts w:eastAsia="Times New Roman" w:cs="Arial"/>
                <w:color w:val="000000"/>
                <w:szCs w:val="18"/>
                <w:lang w:eastAsia="ar-SA"/>
              </w:rPr>
            </w:pPr>
            <w:r w:rsidRPr="008934D5">
              <w:rPr>
                <w:rFonts w:eastAsia="Times New Roman" w:cs="Arial"/>
                <w:color w:val="000000"/>
                <w:szCs w:val="18"/>
                <w:lang w:eastAsia="ar-SA"/>
              </w:rPr>
              <w:t>Revision of S1-254066.</w:t>
            </w:r>
          </w:p>
        </w:tc>
      </w:tr>
      <w:tr w:rsidR="00B72384" w:rsidRPr="002B5B90" w14:paraId="6FF0A4F0" w14:textId="77777777" w:rsidTr="004F7E7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1F063A" w14:textId="52368480" w:rsidR="00B72384" w:rsidRPr="00B72384" w:rsidRDefault="00B72384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238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3ED815" w14:textId="0598CE7F" w:rsidR="00B72384" w:rsidRPr="00B72384" w:rsidRDefault="00B72384" w:rsidP="00F23EAD">
            <w:pPr>
              <w:snapToGrid w:val="0"/>
              <w:spacing w:after="0" w:line="240" w:lineRule="auto"/>
            </w:pPr>
            <w:hyperlink r:id="rId99" w:history="1">
              <w:r w:rsidRPr="00B72384">
                <w:rPr>
                  <w:rStyle w:val="Hyperlink"/>
                  <w:rFonts w:cs="Arial"/>
                </w:rPr>
                <w:t>S1-254066r2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F45E97" w14:textId="2974AE6D" w:rsidR="00B72384" w:rsidRPr="00B72384" w:rsidRDefault="00B72384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72384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DDB333" w14:textId="7C5445AA" w:rsidR="00B72384" w:rsidRPr="00B72384" w:rsidRDefault="00B72384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72384">
              <w:rPr>
                <w:rFonts w:cs="Arial"/>
                <w:szCs w:val="18"/>
              </w:rPr>
              <w:t>pCR on solving EN in intent definition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309E8B" w14:textId="64D5F0CC" w:rsidR="00B72384" w:rsidRPr="004F7E7C" w:rsidRDefault="004F7E7C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7E7C">
              <w:rPr>
                <w:rFonts w:eastAsia="Times New Roman" w:cs="Arial"/>
                <w:szCs w:val="18"/>
                <w:lang w:eastAsia="ar-SA"/>
              </w:rPr>
              <w:t>Revised to S1-254066r3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3F0D5E" w14:textId="7DF48A90" w:rsidR="00B72384" w:rsidRPr="00B72384" w:rsidRDefault="00B72384" w:rsidP="00F23EAD">
            <w:pPr>
              <w:spacing w:after="0" w:line="240" w:lineRule="auto"/>
              <w:rPr>
                <w:rFonts w:eastAsia="Times New Roman" w:cs="Arial"/>
                <w:color w:val="000000"/>
                <w:szCs w:val="18"/>
                <w:lang w:eastAsia="ar-SA"/>
              </w:rPr>
            </w:pPr>
            <w:r w:rsidRPr="00B72384">
              <w:rPr>
                <w:rFonts w:eastAsia="Times New Roman" w:cs="Arial"/>
                <w:color w:val="000000"/>
                <w:szCs w:val="18"/>
                <w:lang w:eastAsia="ar-SA"/>
              </w:rPr>
              <w:t>Revision of S1-254066r1.</w:t>
            </w:r>
          </w:p>
        </w:tc>
      </w:tr>
      <w:tr w:rsidR="004F7E7C" w:rsidRPr="002B5B90" w14:paraId="5246C41E" w14:textId="77777777" w:rsidTr="004F7E7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0E6554" w14:textId="55F316A5" w:rsidR="004F7E7C" w:rsidRPr="004F7E7C" w:rsidRDefault="004F7E7C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7E7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522A45" w14:textId="4EC77C29" w:rsidR="004F7E7C" w:rsidRPr="004F7E7C" w:rsidRDefault="004F7E7C" w:rsidP="00F23EAD">
            <w:pPr>
              <w:snapToGrid w:val="0"/>
              <w:spacing w:after="0" w:line="240" w:lineRule="auto"/>
            </w:pPr>
            <w:hyperlink r:id="rId100" w:history="1">
              <w:r w:rsidRPr="004F7E7C">
                <w:rPr>
                  <w:rStyle w:val="Hyperlink"/>
                  <w:rFonts w:cs="Arial"/>
                </w:rPr>
                <w:t>S1-254066r3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2C8257" w14:textId="17C160B9" w:rsidR="004F7E7C" w:rsidRPr="004F7E7C" w:rsidRDefault="004F7E7C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F7E7C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912551" w14:textId="70A858AB" w:rsidR="004F7E7C" w:rsidRPr="004F7E7C" w:rsidRDefault="004F7E7C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F7E7C">
              <w:rPr>
                <w:rFonts w:cs="Arial"/>
                <w:szCs w:val="18"/>
              </w:rPr>
              <w:t>pCR on solving EN in intent definition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514281" w14:textId="77777777" w:rsidR="004F7E7C" w:rsidRPr="004F7E7C" w:rsidRDefault="004F7E7C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7143E6" w14:textId="7FDE8C82" w:rsidR="004F7E7C" w:rsidRPr="004F7E7C" w:rsidRDefault="004F7E7C" w:rsidP="00F23EAD">
            <w:pPr>
              <w:spacing w:after="0" w:line="240" w:lineRule="auto"/>
              <w:rPr>
                <w:rFonts w:eastAsia="Times New Roman" w:cs="Arial"/>
                <w:color w:val="000000"/>
                <w:szCs w:val="18"/>
                <w:lang w:eastAsia="ar-SA"/>
              </w:rPr>
            </w:pPr>
            <w:r w:rsidRPr="004F7E7C">
              <w:rPr>
                <w:rFonts w:eastAsia="Times New Roman" w:cs="Arial"/>
                <w:color w:val="000000"/>
                <w:szCs w:val="18"/>
                <w:lang w:eastAsia="ar-SA"/>
              </w:rPr>
              <w:t>Revision of S1-254066r2.</w:t>
            </w:r>
          </w:p>
        </w:tc>
      </w:tr>
      <w:tr w:rsidR="00F23EAD" w:rsidRPr="002B5B90" w14:paraId="0F0E95C0" w14:textId="77777777" w:rsidTr="005A322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F9C47F" w14:textId="77777777" w:rsidR="00F23EAD" w:rsidRPr="0035555A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F3FADA" w14:textId="0476CC3E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hyperlink r:id="rId101" w:history="1">
              <w:r w:rsidRPr="003C5827">
                <w:rPr>
                  <w:rStyle w:val="Hyperlink"/>
                  <w:rFonts w:cs="Arial"/>
                  <w:szCs w:val="18"/>
                </w:rPr>
                <w:t>S1-254087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EB584F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Qualcomm Korea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A7A3BE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 xml:space="preserve">Revised Definition of AI Service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419015" w14:textId="044347E1" w:rsidR="00F23EAD" w:rsidRPr="008934D5" w:rsidRDefault="008934D5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34D5">
              <w:rPr>
                <w:rFonts w:eastAsia="Times New Roman" w:cs="Arial"/>
                <w:szCs w:val="18"/>
                <w:lang w:eastAsia="ar-SA"/>
              </w:rPr>
              <w:t>Revised to S1-254087r1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414A39" w14:textId="6D758903" w:rsidR="00F23EAD" w:rsidRDefault="00F23EAD" w:rsidP="00F23EA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939B4">
              <w:rPr>
                <w:rFonts w:eastAsia="Arial Unicode MS" w:cs="Arial"/>
                <w:szCs w:val="18"/>
                <w:lang w:eastAsia="ar-SA"/>
              </w:rPr>
              <w:t>General AI</w:t>
            </w:r>
            <w:r w:rsidR="008934D5">
              <w:rPr>
                <w:rFonts w:eastAsia="Arial Unicode MS" w:cs="Arial"/>
                <w:szCs w:val="18"/>
                <w:lang w:eastAsia="ar-SA"/>
              </w:rPr>
              <w:t>, HW has fundamental concerns with this change</w:t>
            </w:r>
          </w:p>
          <w:p w14:paraId="52C94951" w14:textId="77777777" w:rsidR="00F23EAD" w:rsidRPr="00AE3C01" w:rsidRDefault="00F23EAD" w:rsidP="00F23EA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934D5" w:rsidRPr="002B5B90" w14:paraId="4993F067" w14:textId="77777777" w:rsidTr="005A322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C05EA8" w14:textId="55C8A03F" w:rsidR="008934D5" w:rsidRPr="008934D5" w:rsidRDefault="008934D5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34D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FC0B99" w14:textId="202C1259" w:rsidR="008934D5" w:rsidRPr="008934D5" w:rsidRDefault="008934D5" w:rsidP="00F23EAD">
            <w:pPr>
              <w:snapToGrid w:val="0"/>
              <w:spacing w:after="0" w:line="240" w:lineRule="auto"/>
            </w:pPr>
            <w:hyperlink r:id="rId102" w:history="1">
              <w:r w:rsidRPr="008934D5">
                <w:rPr>
                  <w:rStyle w:val="Hyperlink"/>
                  <w:rFonts w:cs="Arial"/>
                </w:rPr>
                <w:t>S1-254087r1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55F21B" w14:textId="35064517" w:rsidR="008934D5" w:rsidRPr="008934D5" w:rsidRDefault="008934D5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934D5">
              <w:rPr>
                <w:rFonts w:cs="Arial"/>
                <w:szCs w:val="18"/>
              </w:rPr>
              <w:t>Qualcomm Korea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35C3AA" w14:textId="4C9544FE" w:rsidR="008934D5" w:rsidRPr="008934D5" w:rsidRDefault="008934D5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934D5">
              <w:rPr>
                <w:rFonts w:cs="Arial"/>
                <w:szCs w:val="18"/>
              </w:rPr>
              <w:t xml:space="preserve">Revised Definition of AI Service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9FF9AB" w14:textId="2242095B" w:rsidR="008934D5" w:rsidRPr="005A3225" w:rsidRDefault="005A3225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A3225">
              <w:rPr>
                <w:rFonts w:eastAsia="Times New Roman" w:cs="Arial"/>
                <w:szCs w:val="18"/>
                <w:lang w:eastAsia="ar-SA"/>
              </w:rPr>
              <w:t>Revised to S1-254087r2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39F5B6" w14:textId="4B7A7C7B" w:rsidR="008934D5" w:rsidRPr="008934D5" w:rsidRDefault="008934D5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8934D5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S1-254087.</w:t>
            </w:r>
          </w:p>
        </w:tc>
      </w:tr>
      <w:tr w:rsidR="005A3225" w:rsidRPr="002B5B90" w14:paraId="772B47B4" w14:textId="77777777" w:rsidTr="005A322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820D41" w14:textId="4C1AE0DF" w:rsidR="005A3225" w:rsidRPr="005A3225" w:rsidRDefault="005A3225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A322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437A57" w14:textId="02E5FCAB" w:rsidR="005A3225" w:rsidRPr="005A3225" w:rsidRDefault="005A3225" w:rsidP="00F23EAD">
            <w:pPr>
              <w:snapToGrid w:val="0"/>
              <w:spacing w:after="0" w:line="240" w:lineRule="auto"/>
            </w:pPr>
            <w:hyperlink r:id="rId103" w:history="1">
              <w:r w:rsidRPr="005A3225">
                <w:rPr>
                  <w:rStyle w:val="Hyperlink"/>
                  <w:rFonts w:cs="Arial"/>
                </w:rPr>
                <w:t>S1-254087r2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B91BAB" w14:textId="60F9FB85" w:rsidR="005A3225" w:rsidRPr="005A3225" w:rsidRDefault="005A3225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A3225">
              <w:rPr>
                <w:rFonts w:cs="Arial"/>
                <w:szCs w:val="18"/>
              </w:rPr>
              <w:t>Qualcomm Korea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675492" w14:textId="71331772" w:rsidR="005A3225" w:rsidRPr="005A3225" w:rsidRDefault="005A3225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A3225">
              <w:rPr>
                <w:rFonts w:cs="Arial"/>
                <w:szCs w:val="18"/>
              </w:rPr>
              <w:t xml:space="preserve">Revised Definition of AI Service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2462FF" w14:textId="77777777" w:rsidR="005A3225" w:rsidRPr="005A3225" w:rsidRDefault="005A3225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F69126" w14:textId="526AA99E" w:rsidR="005A3225" w:rsidRPr="005A3225" w:rsidRDefault="005A3225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A3225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S1-254087r1.</w:t>
            </w:r>
          </w:p>
        </w:tc>
      </w:tr>
      <w:tr w:rsidR="00F23EAD" w:rsidRPr="002B5B90" w14:paraId="523F78FD" w14:textId="77777777" w:rsidTr="00E120F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939AC0" w14:textId="77777777" w:rsidR="00F23EAD" w:rsidRPr="0035555A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A493D6" w14:textId="1E84721A" w:rsidR="00F23EAD" w:rsidRPr="006E2EB8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hyperlink r:id="rId104" w:history="1">
              <w:r w:rsidRPr="006E2EB8">
                <w:rPr>
                  <w:rStyle w:val="Hyperlink"/>
                  <w:rFonts w:cs="Arial"/>
                  <w:szCs w:val="18"/>
                </w:rPr>
                <w:t>S1-254111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C85BA5" w14:textId="77777777" w:rsidR="00F23EAD" w:rsidRPr="006E2EB8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6E2EB8">
              <w:rPr>
                <w:rFonts w:cs="Arial"/>
                <w:szCs w:val="18"/>
              </w:rPr>
              <w:t>vivo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70C027" w14:textId="77777777" w:rsidR="00F23EAD" w:rsidRPr="006E2EB8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6E2EB8">
              <w:rPr>
                <w:rFonts w:cs="Arial"/>
                <w:szCs w:val="18"/>
              </w:rPr>
              <w:t>Clarification on 3GPP services utilizing AI technology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8871A2" w14:textId="64602E02" w:rsidR="00F23EAD" w:rsidRPr="00E120F4" w:rsidRDefault="00E120F4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120F4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7C290B" w14:textId="77777777" w:rsidR="00F23EAD" w:rsidRPr="00E120F4" w:rsidRDefault="00F23EAD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E120F4">
              <w:rPr>
                <w:rFonts w:eastAsia="Arial Unicode MS" w:cs="Arial"/>
                <w:color w:val="000000"/>
                <w:szCs w:val="18"/>
                <w:lang w:eastAsia="ar-SA"/>
              </w:rPr>
              <w:t>Moved from 8.1.3, General AI</w:t>
            </w:r>
          </w:p>
        </w:tc>
      </w:tr>
      <w:tr w:rsidR="00F23EAD" w:rsidRPr="002B5B90" w14:paraId="286699B3" w14:textId="77777777" w:rsidTr="00E120F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1174A0" w14:textId="77777777" w:rsidR="00F23EAD" w:rsidRPr="0035555A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B3FB7D" w14:textId="720337B3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hyperlink r:id="rId105" w:history="1">
              <w:r w:rsidRPr="003C5827">
                <w:rPr>
                  <w:rStyle w:val="Hyperlink"/>
                  <w:rFonts w:cs="Arial"/>
                  <w:szCs w:val="18"/>
                </w:rPr>
                <w:t>S1-254129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C3AA54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NTT DOCOMO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6A09AB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Pseudo-CR on Alignment of AI Agent Terminology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01D076" w14:textId="2F95BB1D" w:rsidR="00F23EAD" w:rsidRPr="00E120F4" w:rsidRDefault="00E120F4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120F4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A6E6E0" w14:textId="77777777" w:rsidR="00F23EAD" w:rsidRPr="00E120F4" w:rsidRDefault="00F23EAD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E120F4">
              <w:rPr>
                <w:rFonts w:eastAsia="Arial Unicode MS" w:cs="Arial"/>
                <w:color w:val="000000"/>
                <w:szCs w:val="18"/>
                <w:lang w:eastAsia="ar-SA"/>
              </w:rPr>
              <w:t>General AI</w:t>
            </w:r>
          </w:p>
          <w:p w14:paraId="58F41F6E" w14:textId="77777777" w:rsidR="00F23EAD" w:rsidRPr="00E120F4" w:rsidRDefault="00F23EAD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E120F4">
              <w:rPr>
                <w:rFonts w:eastAsia="Arial Unicode MS" w:cs="Arial"/>
                <w:color w:val="000000"/>
                <w:szCs w:val="18"/>
                <w:lang w:eastAsia="ar-SA"/>
              </w:rPr>
              <w:lastRenderedPageBreak/>
              <w:t>6.6, 6.21, 6.44, 6.54, W.4</w:t>
            </w:r>
          </w:p>
        </w:tc>
      </w:tr>
      <w:tr w:rsidR="00F23EAD" w:rsidRPr="002B5B90" w14:paraId="79D7DC96" w14:textId="77777777" w:rsidTr="00E120F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234099" w14:textId="77777777" w:rsidR="00F23EAD" w:rsidRPr="0035555A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71D584" w14:textId="64C9A78E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hyperlink r:id="rId106" w:history="1">
              <w:r w:rsidRPr="003C5827">
                <w:rPr>
                  <w:rStyle w:val="Hyperlink"/>
                  <w:rFonts w:cs="Arial"/>
                  <w:szCs w:val="18"/>
                </w:rPr>
                <w:t>S1-254268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192209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3BB891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AI use cases summary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2471E8" w14:textId="33D24C26" w:rsidR="00F23EAD" w:rsidRPr="00E120F4" w:rsidRDefault="00E120F4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120F4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32CC64" w14:textId="77777777" w:rsidR="00F23EAD" w:rsidRPr="00E120F4" w:rsidRDefault="00F23EAD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E120F4">
              <w:rPr>
                <w:rFonts w:eastAsia="Arial Unicode MS" w:cs="Arial"/>
                <w:color w:val="000000"/>
                <w:szCs w:val="18"/>
                <w:lang w:eastAsia="ar-SA"/>
              </w:rPr>
              <w:t>General AI</w:t>
            </w:r>
          </w:p>
        </w:tc>
      </w:tr>
      <w:tr w:rsidR="00F23EAD" w:rsidRPr="002B5B90" w14:paraId="36C85401" w14:textId="77777777" w:rsidTr="00AD14C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365289" w14:textId="77777777" w:rsidR="00F23EAD" w:rsidRPr="0035555A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094F46" w14:textId="3AC7C02A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hyperlink r:id="rId107" w:history="1">
              <w:r w:rsidRPr="003C5827">
                <w:rPr>
                  <w:rStyle w:val="Hyperlink"/>
                  <w:rFonts w:cs="Arial"/>
                  <w:szCs w:val="18"/>
                </w:rPr>
                <w:t>S1-254242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3313C9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8ADA50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pCR on updating definition of SHE (Service Hosting Environment)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E6162A" w14:textId="77777777" w:rsidR="00F23EAD" w:rsidRPr="002E598D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598D">
              <w:rPr>
                <w:rFonts w:eastAsia="Times New Roman" w:cs="Arial"/>
                <w:szCs w:val="18"/>
                <w:lang w:eastAsia="ar-SA"/>
              </w:rPr>
              <w:t>Revised to S1-254303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ED20B3" w14:textId="77777777" w:rsidR="00F23EAD" w:rsidRDefault="00F23EAD" w:rsidP="00F23EA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71309">
              <w:rPr>
                <w:rFonts w:eastAsia="Arial Unicode MS" w:cs="Arial"/>
                <w:szCs w:val="18"/>
                <w:lang w:eastAsia="ar-SA"/>
              </w:rPr>
              <w:t>General AI</w:t>
            </w:r>
          </w:p>
          <w:p w14:paraId="140C4BE5" w14:textId="77777777" w:rsidR="00F23EAD" w:rsidRPr="00AE3C01" w:rsidRDefault="00F23EAD" w:rsidP="00F23EA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30E97">
              <w:rPr>
                <w:rFonts w:eastAsia="Arial Unicode MS" w:cs="Arial"/>
                <w:szCs w:val="18"/>
                <w:lang w:eastAsia="ar-SA"/>
              </w:rPr>
              <w:t xml:space="preserve">Clause 3.1 changes </w:t>
            </w:r>
          </w:p>
        </w:tc>
      </w:tr>
      <w:tr w:rsidR="00F23EAD" w:rsidRPr="002B5B90" w14:paraId="3DF7CAF7" w14:textId="77777777" w:rsidTr="009C263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4B6C9A" w14:textId="77777777" w:rsidR="00F23EAD" w:rsidRPr="002E598D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598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92194C" w14:textId="5A9D1889" w:rsidR="00F23EAD" w:rsidRPr="002E598D" w:rsidRDefault="00F23EAD" w:rsidP="00F23EAD">
            <w:pPr>
              <w:snapToGrid w:val="0"/>
              <w:spacing w:after="0" w:line="240" w:lineRule="auto"/>
            </w:pPr>
            <w:hyperlink r:id="rId108" w:history="1">
              <w:r w:rsidRPr="002E598D">
                <w:rPr>
                  <w:rStyle w:val="Hyperlink"/>
                  <w:rFonts w:cs="Arial"/>
                </w:rPr>
                <w:t>S1-254303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E17224" w14:textId="77777777" w:rsidR="00F23EAD" w:rsidRPr="002E598D" w:rsidRDefault="00F23EAD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E598D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E4C0E4" w14:textId="77777777" w:rsidR="00F23EAD" w:rsidRPr="002E598D" w:rsidRDefault="00F23EAD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E598D">
              <w:rPr>
                <w:rFonts w:cs="Arial"/>
                <w:szCs w:val="18"/>
              </w:rPr>
              <w:t>pCR on updating definition of SHE (Service Hosting Environment)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C8E7BC" w14:textId="5DBC6C61" w:rsidR="00F23EAD" w:rsidRPr="00AD14CA" w:rsidRDefault="00AD14CA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D14CA">
              <w:rPr>
                <w:rFonts w:eastAsia="Times New Roman" w:cs="Arial"/>
                <w:szCs w:val="18"/>
                <w:lang w:eastAsia="ar-SA"/>
              </w:rPr>
              <w:t>Revised to S1-254303r1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6EE944" w14:textId="43D66D2F" w:rsidR="00F23EAD" w:rsidRPr="003E08DD" w:rsidRDefault="00F23EAD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3E08DD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S1-254242.</w:t>
            </w:r>
            <w:r w:rsidR="006D1742" w:rsidRPr="003E08DD"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 Major concerns raised from Samsung, QC, Ericsson, Nokia</w:t>
            </w:r>
          </w:p>
        </w:tc>
      </w:tr>
      <w:tr w:rsidR="00AD14CA" w:rsidRPr="002B5B90" w14:paraId="71510A85" w14:textId="77777777" w:rsidTr="009C263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2400C5" w14:textId="2A2AEAA0" w:rsidR="00AD14CA" w:rsidRPr="00AD14CA" w:rsidRDefault="00AD14CA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D14CA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3E7271" w14:textId="476288E7" w:rsidR="00AD14CA" w:rsidRPr="00AD14CA" w:rsidRDefault="00AD14CA" w:rsidP="00F23EAD">
            <w:pPr>
              <w:snapToGrid w:val="0"/>
              <w:spacing w:after="0" w:line="240" w:lineRule="auto"/>
            </w:pPr>
            <w:hyperlink r:id="rId109" w:history="1">
              <w:r w:rsidRPr="00AD14CA">
                <w:rPr>
                  <w:rStyle w:val="Hyperlink"/>
                  <w:rFonts w:cs="Arial"/>
                </w:rPr>
                <w:t>S1-254303r1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B9099C" w14:textId="1A0CAB7C" w:rsidR="00AD14CA" w:rsidRPr="00AD14CA" w:rsidRDefault="00AD14CA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D14CA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B24DC2" w14:textId="731B6559" w:rsidR="00AD14CA" w:rsidRPr="00AD14CA" w:rsidRDefault="00AD14CA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D14CA">
              <w:rPr>
                <w:rFonts w:cs="Arial"/>
                <w:szCs w:val="18"/>
              </w:rPr>
              <w:t>pCR on updating definition of SHE (Service Hosting Environment)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5DEC23" w14:textId="79304532" w:rsidR="00AD14CA" w:rsidRPr="009C2632" w:rsidRDefault="009C2632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C2632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38BA54" w14:textId="1EE30FB3" w:rsidR="00AD14CA" w:rsidRPr="009C2632" w:rsidRDefault="00AD14CA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9C2632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S1-254303. This revision will contain the original definition with the only addition of “excluding ran”</w:t>
            </w:r>
          </w:p>
        </w:tc>
      </w:tr>
      <w:tr w:rsidR="00F23EAD" w:rsidRPr="002B5B90" w14:paraId="259D1C8E" w14:textId="77777777" w:rsidTr="007F298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3249D5" w14:textId="77777777" w:rsidR="00F23EAD" w:rsidRPr="0035555A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4763FF" w14:textId="122E385F" w:rsidR="00F23EAD" w:rsidRPr="00021DA4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hyperlink r:id="rId110" w:history="1">
              <w:r w:rsidRPr="00021DA4">
                <w:rPr>
                  <w:rStyle w:val="Hyperlink"/>
                  <w:rFonts w:cs="Arial"/>
                  <w:szCs w:val="18"/>
                </w:rPr>
                <w:t>S1-254033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D3EB86" w14:textId="77777777" w:rsidR="00F23EAD" w:rsidRPr="00021DA4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021DA4">
              <w:rPr>
                <w:rFonts w:cs="Arial"/>
                <w:szCs w:val="18"/>
              </w:rPr>
              <w:t>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FF753C" w14:textId="77777777" w:rsidR="00F23EAD" w:rsidRPr="00021DA4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021DA4">
              <w:rPr>
                <w:rFonts w:cs="Arial"/>
                <w:szCs w:val="18"/>
              </w:rPr>
              <w:t>Introduction and proposal for Token communication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413485" w14:textId="77777777" w:rsidR="00F23EAD" w:rsidRPr="003D33EC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D33EC">
              <w:rPr>
                <w:rFonts w:eastAsia="Times New Roman" w:cs="Arial"/>
                <w:szCs w:val="18"/>
                <w:lang w:eastAsia="ar-SA"/>
              </w:rPr>
              <w:t>Revised to S1-254206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88B538" w14:textId="77777777" w:rsidR="00F23EAD" w:rsidRPr="00E147AA" w:rsidRDefault="00F23EAD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E147AA">
              <w:rPr>
                <w:rFonts w:eastAsia="Arial Unicode MS" w:cs="Arial"/>
                <w:color w:val="000000"/>
                <w:szCs w:val="18"/>
                <w:lang w:eastAsia="ar-SA"/>
              </w:rPr>
              <w:t>Presented in call Nov 05</w:t>
            </w:r>
            <w:r w:rsidRPr="00E147AA">
              <w:rPr>
                <w:rFonts w:eastAsia="Arial Unicode MS" w:cs="Arial"/>
                <w:color w:val="000000"/>
                <w:szCs w:val="18"/>
                <w:vertAlign w:val="superscript"/>
                <w:lang w:eastAsia="ar-SA"/>
              </w:rPr>
              <w:t>th</w:t>
            </w:r>
            <w:r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, </w:t>
            </w:r>
            <w:r>
              <w:rPr>
                <w:rFonts w:eastAsia="Times New Roman" w:cs="Arial"/>
                <w:szCs w:val="18"/>
                <w:lang w:eastAsia="ar-SA"/>
              </w:rPr>
              <w:t>Moved from 8.1.1</w:t>
            </w:r>
          </w:p>
        </w:tc>
      </w:tr>
      <w:tr w:rsidR="00F23EAD" w:rsidRPr="002B5B90" w14:paraId="7111671D" w14:textId="77777777" w:rsidTr="007F298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5D4D0E" w14:textId="77777777" w:rsidR="00F23EAD" w:rsidRPr="003D33EC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61C0EA" w14:textId="2A4BF4BF" w:rsidR="00F23EAD" w:rsidRPr="003D33EC" w:rsidRDefault="00F23EAD" w:rsidP="00F23EAD">
            <w:pPr>
              <w:snapToGrid w:val="0"/>
              <w:spacing w:after="0" w:line="240" w:lineRule="auto"/>
            </w:pPr>
            <w:hyperlink r:id="rId111" w:history="1">
              <w:r w:rsidRPr="003D33EC">
                <w:rPr>
                  <w:rStyle w:val="Hyperlink"/>
                  <w:rFonts w:cs="Arial"/>
                </w:rPr>
                <w:t>S1-254206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32BF01" w14:textId="77777777" w:rsidR="00F23EAD" w:rsidRPr="003D33EC" w:rsidRDefault="00F23EAD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D33EC">
              <w:rPr>
                <w:rFonts w:cs="Arial"/>
                <w:szCs w:val="18"/>
              </w:rPr>
              <w:t>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D655B8" w14:textId="77777777" w:rsidR="00F23EAD" w:rsidRPr="003D33EC" w:rsidRDefault="00F23EAD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D33EC">
              <w:rPr>
                <w:rFonts w:cs="Arial"/>
                <w:szCs w:val="18"/>
              </w:rPr>
              <w:t>Introduction and proposal for Token communication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A32AD8" w14:textId="024B5FC7" w:rsidR="00F23EAD" w:rsidRPr="007F2988" w:rsidRDefault="007F2988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F2988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AF6061" w14:textId="77777777" w:rsidR="00F23EAD" w:rsidRPr="007F2988" w:rsidRDefault="00F23EAD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7F2988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S1-254033. DP</w:t>
            </w:r>
          </w:p>
        </w:tc>
      </w:tr>
      <w:tr w:rsidR="00F23EAD" w:rsidRPr="002B5B90" w14:paraId="2AA71799" w14:textId="77777777" w:rsidTr="007F298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ADC9BB" w14:textId="77777777" w:rsidR="00F23EAD" w:rsidRPr="0035555A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20F10F" w14:textId="3DAEEBFD" w:rsidR="00F23EAD" w:rsidRPr="006E2EB8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hyperlink r:id="rId112" w:history="1">
              <w:r w:rsidRPr="006E2EB8">
                <w:rPr>
                  <w:rStyle w:val="Hyperlink"/>
                  <w:rFonts w:cs="Arial"/>
                  <w:szCs w:val="18"/>
                </w:rPr>
                <w:t>S1-254058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CCBC64" w14:textId="77777777" w:rsidR="00F23EAD" w:rsidRPr="006E2EB8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6E2EB8">
              <w:rPr>
                <w:rFonts w:cs="Arial"/>
                <w:szCs w:val="18"/>
              </w:rPr>
              <w:t>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64308E" w14:textId="77777777" w:rsidR="00F23EAD" w:rsidRPr="006E2EB8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6E2EB8">
              <w:rPr>
                <w:rFonts w:cs="Arial"/>
                <w:szCs w:val="18"/>
              </w:rPr>
              <w:t>Updated use case on optimizing user experience for GenAI applications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A78489" w14:textId="77777777" w:rsidR="00F23EAD" w:rsidRPr="00C61DAB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61DAB">
              <w:rPr>
                <w:rFonts w:eastAsia="Times New Roman" w:cs="Arial"/>
                <w:szCs w:val="18"/>
                <w:lang w:eastAsia="ar-SA"/>
              </w:rPr>
              <w:t>Revised to S1-254304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946A84" w14:textId="77777777" w:rsidR="00F23EAD" w:rsidRDefault="00F23EAD" w:rsidP="00F23EA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Moved from 8.1.3, Presented in call Nov 05</w:t>
            </w:r>
            <w:r w:rsidRPr="003820A4">
              <w:rPr>
                <w:rFonts w:eastAsia="Arial Unicode MS" w:cs="Arial"/>
                <w:szCs w:val="18"/>
                <w:vertAlign w:val="superscript"/>
                <w:lang w:eastAsia="ar-SA"/>
              </w:rPr>
              <w:t>th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</w:t>
            </w:r>
          </w:p>
          <w:p w14:paraId="77C70F69" w14:textId="77777777" w:rsidR="00F23EAD" w:rsidRPr="00AE3C01" w:rsidRDefault="00F23EAD" w:rsidP="00F23EA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71309">
              <w:rPr>
                <w:rFonts w:eastAsia="Arial Unicode MS" w:cs="Arial"/>
                <w:szCs w:val="18"/>
                <w:lang w:eastAsia="ar-SA"/>
              </w:rPr>
              <w:t>6.26</w:t>
            </w:r>
          </w:p>
        </w:tc>
      </w:tr>
      <w:tr w:rsidR="00F23EAD" w:rsidRPr="002B5B90" w14:paraId="6286C643" w14:textId="77777777" w:rsidTr="004F7E7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410426" w14:textId="77777777" w:rsidR="00F23EAD" w:rsidRPr="00C61DAB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61DA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490F27" w14:textId="19A48ED4" w:rsidR="00F23EAD" w:rsidRPr="00C61DAB" w:rsidRDefault="00F23EAD" w:rsidP="00F23EAD">
            <w:pPr>
              <w:snapToGrid w:val="0"/>
              <w:spacing w:after="0" w:line="240" w:lineRule="auto"/>
            </w:pPr>
            <w:hyperlink r:id="rId113" w:history="1">
              <w:r w:rsidRPr="00C61DAB">
                <w:rPr>
                  <w:rStyle w:val="Hyperlink"/>
                  <w:rFonts w:cs="Arial"/>
                </w:rPr>
                <w:t>S1-254304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D733D8" w14:textId="77777777" w:rsidR="00F23EAD" w:rsidRPr="00C61DAB" w:rsidRDefault="00F23EAD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61DAB">
              <w:rPr>
                <w:rFonts w:cs="Arial"/>
                <w:szCs w:val="18"/>
              </w:rPr>
              <w:t>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ECB5CA" w14:textId="77777777" w:rsidR="00F23EAD" w:rsidRPr="00C61DAB" w:rsidRDefault="00F23EAD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61DAB">
              <w:rPr>
                <w:rFonts w:cs="Arial"/>
                <w:szCs w:val="18"/>
              </w:rPr>
              <w:t>Updated use case on optimizing user experience for GenAI applications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06FBCB" w14:textId="7DD894CB" w:rsidR="00F23EAD" w:rsidRPr="007F2988" w:rsidRDefault="007F2988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F2988">
              <w:rPr>
                <w:rFonts w:eastAsia="Times New Roman" w:cs="Arial"/>
                <w:szCs w:val="18"/>
                <w:lang w:eastAsia="ar-SA"/>
              </w:rPr>
              <w:t>Revised to S1-254304r1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F68CDC" w14:textId="53D6D457" w:rsidR="00F23EAD" w:rsidRPr="00C61DAB" w:rsidRDefault="00F23EAD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C61DAB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S1-254058.</w:t>
            </w:r>
          </w:p>
        </w:tc>
      </w:tr>
      <w:tr w:rsidR="007F2988" w:rsidRPr="002B5B90" w14:paraId="66F7B930" w14:textId="77777777" w:rsidTr="004F7E7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EE0710" w14:textId="18F732E1" w:rsidR="007F2988" w:rsidRPr="007F2988" w:rsidRDefault="007F2988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F2988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91BBE5" w14:textId="4EF1452A" w:rsidR="007F2988" w:rsidRPr="007F2988" w:rsidRDefault="007F2988" w:rsidP="00F23EAD">
            <w:pPr>
              <w:snapToGrid w:val="0"/>
              <w:spacing w:after="0" w:line="240" w:lineRule="auto"/>
            </w:pPr>
            <w:hyperlink r:id="rId114" w:history="1">
              <w:r w:rsidRPr="007F2988">
                <w:rPr>
                  <w:rStyle w:val="Hyperlink"/>
                  <w:rFonts w:cs="Arial"/>
                </w:rPr>
                <w:t>S1-254304r1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E1F3D1" w14:textId="336C1809" w:rsidR="007F2988" w:rsidRPr="007F2988" w:rsidRDefault="007F2988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F2988">
              <w:rPr>
                <w:rFonts w:cs="Arial"/>
                <w:szCs w:val="18"/>
              </w:rPr>
              <w:t>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537889" w14:textId="54E2E9AF" w:rsidR="007F2988" w:rsidRPr="007F2988" w:rsidRDefault="007F2988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F2988">
              <w:rPr>
                <w:rFonts w:cs="Arial"/>
                <w:szCs w:val="18"/>
              </w:rPr>
              <w:t>Updated use case on optimizing user experience for GenAI applications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43F0EA" w14:textId="286248A8" w:rsidR="007F2988" w:rsidRPr="004F7E7C" w:rsidRDefault="004F7E7C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7E7C">
              <w:rPr>
                <w:rFonts w:eastAsia="Times New Roman" w:cs="Arial"/>
                <w:szCs w:val="18"/>
                <w:lang w:eastAsia="ar-SA"/>
              </w:rPr>
              <w:t>Revised to S1-254304r2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7E3658" w14:textId="488863DE" w:rsidR="007F2988" w:rsidRPr="007F2988" w:rsidRDefault="007F2988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7F2988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S1-254304.</w:t>
            </w:r>
          </w:p>
        </w:tc>
      </w:tr>
      <w:tr w:rsidR="004F7E7C" w:rsidRPr="002B5B90" w14:paraId="212C2A3D" w14:textId="77777777" w:rsidTr="004F7E7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AA015D" w14:textId="3704A08B" w:rsidR="004F7E7C" w:rsidRPr="004F7E7C" w:rsidRDefault="004F7E7C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7E7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034679" w14:textId="3B7FF5C7" w:rsidR="004F7E7C" w:rsidRPr="004F7E7C" w:rsidRDefault="004F7E7C" w:rsidP="00F23EAD">
            <w:pPr>
              <w:snapToGrid w:val="0"/>
              <w:spacing w:after="0" w:line="240" w:lineRule="auto"/>
            </w:pPr>
            <w:hyperlink r:id="rId115" w:history="1">
              <w:r w:rsidRPr="004F7E7C">
                <w:rPr>
                  <w:rStyle w:val="Hyperlink"/>
                  <w:rFonts w:cs="Arial"/>
                </w:rPr>
                <w:t>S1-254304r2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B342D6" w14:textId="3170340F" w:rsidR="004F7E7C" w:rsidRPr="004F7E7C" w:rsidRDefault="004F7E7C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F7E7C">
              <w:rPr>
                <w:rFonts w:cs="Arial"/>
                <w:szCs w:val="18"/>
              </w:rPr>
              <w:t>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17CC07" w14:textId="3889DECB" w:rsidR="004F7E7C" w:rsidRPr="004F7E7C" w:rsidRDefault="004F7E7C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F7E7C">
              <w:rPr>
                <w:rFonts w:cs="Arial"/>
                <w:szCs w:val="18"/>
              </w:rPr>
              <w:t>Updated use case on optimizing user experience for GenAI applications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FB22E8" w14:textId="77777777" w:rsidR="004F7E7C" w:rsidRPr="004F7E7C" w:rsidRDefault="004F7E7C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76C33A" w14:textId="365D3969" w:rsidR="004F7E7C" w:rsidRPr="004F7E7C" w:rsidRDefault="004F7E7C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4F7E7C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S1-254304r1.</w:t>
            </w:r>
          </w:p>
        </w:tc>
      </w:tr>
      <w:tr w:rsidR="00F23EAD" w:rsidRPr="002B5B90" w14:paraId="7F6DCD75" w14:textId="77777777" w:rsidTr="00CD267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70D938" w14:textId="77777777" w:rsidR="00F23EAD" w:rsidRPr="0035555A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4A3439" w14:textId="691FDCAC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hyperlink r:id="rId116" w:history="1">
              <w:r w:rsidRPr="003C5827">
                <w:rPr>
                  <w:rStyle w:val="Hyperlink"/>
                  <w:rFonts w:cs="Arial"/>
                  <w:szCs w:val="18"/>
                </w:rPr>
                <w:t>S1-254059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C26AB8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ZTE Corporation, China Telecom, China Unicom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84B9A3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pCR on update of use case 6.48 on service robot for power grid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D25CD0" w14:textId="4D67480B" w:rsidR="00F23EAD" w:rsidRPr="007F2988" w:rsidRDefault="007F2988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F2988">
              <w:rPr>
                <w:rFonts w:eastAsia="Times New Roman" w:cs="Arial"/>
                <w:szCs w:val="18"/>
                <w:lang w:eastAsia="ar-SA"/>
              </w:rPr>
              <w:t>Revised to S1-254059r1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3F4CB1" w14:textId="77777777" w:rsidR="00F23EAD" w:rsidRPr="00AE3C01" w:rsidRDefault="00F23EAD" w:rsidP="00F23EA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71309">
              <w:rPr>
                <w:rFonts w:eastAsia="Arial Unicode MS" w:cs="Arial"/>
                <w:szCs w:val="18"/>
                <w:lang w:eastAsia="ar-SA"/>
              </w:rPr>
              <w:t>6.48</w:t>
            </w:r>
          </w:p>
        </w:tc>
      </w:tr>
      <w:tr w:rsidR="007F2988" w:rsidRPr="002B5B90" w14:paraId="686AB8D0" w14:textId="77777777" w:rsidTr="00CD267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39012E" w14:textId="2315517E" w:rsidR="007F2988" w:rsidRPr="007F2988" w:rsidRDefault="007F2988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F2988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EF066C" w14:textId="133CEB23" w:rsidR="007F2988" w:rsidRPr="007F2988" w:rsidRDefault="007F2988" w:rsidP="00F23EAD">
            <w:pPr>
              <w:snapToGrid w:val="0"/>
              <w:spacing w:after="0" w:line="240" w:lineRule="auto"/>
            </w:pPr>
            <w:hyperlink r:id="rId117" w:history="1">
              <w:r w:rsidRPr="007F2988">
                <w:rPr>
                  <w:rStyle w:val="Hyperlink"/>
                  <w:rFonts w:cs="Arial"/>
                </w:rPr>
                <w:t>S1-254059r1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D6265C" w14:textId="12EA4E07" w:rsidR="007F2988" w:rsidRPr="007F2988" w:rsidRDefault="007F2988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F2988">
              <w:rPr>
                <w:rFonts w:cs="Arial"/>
                <w:szCs w:val="18"/>
              </w:rPr>
              <w:t>ZTE Corporation, China Telecom, China Unicom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8AA26B" w14:textId="41C03005" w:rsidR="007F2988" w:rsidRPr="007F2988" w:rsidRDefault="007F2988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F2988">
              <w:rPr>
                <w:rFonts w:cs="Arial"/>
                <w:szCs w:val="18"/>
              </w:rPr>
              <w:t>pCR on update of use case 6.48 on service robot for power grid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859440" w14:textId="2C9536AE" w:rsidR="007F2988" w:rsidRPr="00CD2672" w:rsidRDefault="00CD2672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D2672">
              <w:rPr>
                <w:rFonts w:eastAsia="Times New Roman" w:cs="Arial"/>
                <w:szCs w:val="18"/>
                <w:lang w:eastAsia="ar-SA"/>
              </w:rPr>
              <w:t>Revised to S1-2543</w:t>
            </w:r>
            <w:r w:rsidR="00362C75">
              <w:rPr>
                <w:rFonts w:eastAsia="Times New Roman" w:cs="Arial"/>
                <w:szCs w:val="18"/>
                <w:lang w:eastAsia="ar-SA"/>
              </w:rPr>
              <w:t>42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9529A1" w14:textId="6140EDA9" w:rsidR="007F2988" w:rsidRPr="007F2988" w:rsidRDefault="007F2988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7F2988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S1-254059.</w:t>
            </w:r>
          </w:p>
        </w:tc>
      </w:tr>
      <w:tr w:rsidR="00CD2672" w:rsidRPr="002B5B90" w14:paraId="00E1F279" w14:textId="77777777" w:rsidTr="00CD267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F167544" w14:textId="660BE000" w:rsidR="00CD2672" w:rsidRPr="00CD2672" w:rsidRDefault="00CD2672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D267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B9D96EE" w14:textId="0D504106" w:rsidR="00CD2672" w:rsidRPr="00CD2672" w:rsidRDefault="00362C75" w:rsidP="00F23EAD">
            <w:pPr>
              <w:snapToGrid w:val="0"/>
              <w:spacing w:after="0" w:line="240" w:lineRule="auto"/>
            </w:pPr>
            <w:hyperlink r:id="rId118" w:history="1">
              <w:r>
                <w:rPr>
                  <w:rStyle w:val="Hyperlink"/>
                  <w:rFonts w:cs="Arial"/>
                </w:rPr>
                <w:t>S1-254342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7B41183" w14:textId="15C0F0DE" w:rsidR="00CD2672" w:rsidRPr="00CD2672" w:rsidRDefault="00CD2672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D2672">
              <w:rPr>
                <w:rFonts w:cs="Arial"/>
                <w:szCs w:val="18"/>
              </w:rPr>
              <w:t>ZTE Corporation, China Telecom, China Unicom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2109B64" w14:textId="25E51F6F" w:rsidR="00CD2672" w:rsidRPr="00CD2672" w:rsidRDefault="00CD2672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D2672">
              <w:rPr>
                <w:rFonts w:cs="Arial"/>
                <w:szCs w:val="18"/>
              </w:rPr>
              <w:t>pCR on update of use case 6.48 on service robot for power grid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2262C23" w14:textId="6ABD8D15" w:rsidR="00CD2672" w:rsidRPr="00CD2672" w:rsidRDefault="00CD2672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Pre-</w:t>
            </w:r>
            <w:r w:rsidRPr="00CD2672">
              <w:rPr>
                <w:rFonts w:eastAsia="Times New Roman" w:cs="Arial"/>
                <w:szCs w:val="18"/>
                <w:lang w:eastAsia="ar-SA"/>
              </w:rPr>
              <w:t>Approved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C72CB3F" w14:textId="77777777" w:rsidR="00CD2672" w:rsidRPr="00CD2672" w:rsidRDefault="00CD2672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CD2672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S1-254059r1.</w:t>
            </w:r>
          </w:p>
          <w:p w14:paraId="7D780843" w14:textId="709D4527" w:rsidR="00CD2672" w:rsidRPr="00CD2672" w:rsidRDefault="00CD2672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F23EAD" w:rsidRPr="002B5B90" w14:paraId="32056840" w14:textId="77777777" w:rsidTr="004F7E7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6FF352" w14:textId="77777777" w:rsidR="00F23EAD" w:rsidRPr="0035555A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D66756" w14:textId="018285C5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hyperlink r:id="rId119" w:history="1">
              <w:r w:rsidRPr="003C5827">
                <w:rPr>
                  <w:rStyle w:val="Hyperlink"/>
                  <w:rFonts w:cs="Arial"/>
                  <w:szCs w:val="18"/>
                </w:rPr>
                <w:t>S1-254068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46F9DA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EBEF19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pCR on updating 6.11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404FD2" w14:textId="15BCF5AB" w:rsidR="00F23EAD" w:rsidRPr="001211D0" w:rsidRDefault="001211D0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11D0">
              <w:rPr>
                <w:rFonts w:eastAsia="Times New Roman" w:cs="Arial"/>
                <w:szCs w:val="18"/>
                <w:lang w:eastAsia="ar-SA"/>
              </w:rPr>
              <w:t>Revised to S1-254068r1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431EE8" w14:textId="77777777" w:rsidR="00F23EAD" w:rsidRPr="00AE3C01" w:rsidRDefault="00F23EAD" w:rsidP="00F23EA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71309">
              <w:rPr>
                <w:rFonts w:eastAsia="Arial Unicode MS" w:cs="Arial"/>
                <w:szCs w:val="18"/>
                <w:lang w:eastAsia="ar-SA"/>
              </w:rPr>
              <w:t>6.11</w:t>
            </w:r>
          </w:p>
        </w:tc>
      </w:tr>
      <w:tr w:rsidR="001211D0" w:rsidRPr="002B5B90" w14:paraId="08365487" w14:textId="77777777" w:rsidTr="004F7E7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E3F94F" w14:textId="10578A1C" w:rsidR="001211D0" w:rsidRPr="001211D0" w:rsidRDefault="001211D0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11D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E00CF7" w14:textId="6663739F" w:rsidR="001211D0" w:rsidRPr="001211D0" w:rsidRDefault="001211D0" w:rsidP="00F23EAD">
            <w:pPr>
              <w:snapToGrid w:val="0"/>
              <w:spacing w:after="0" w:line="240" w:lineRule="auto"/>
            </w:pPr>
            <w:hyperlink r:id="rId120" w:history="1">
              <w:r w:rsidRPr="001211D0">
                <w:rPr>
                  <w:rStyle w:val="Hyperlink"/>
                  <w:rFonts w:cs="Arial"/>
                </w:rPr>
                <w:t>S1-254068r1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5E1B3A" w14:textId="1619B2D8" w:rsidR="001211D0" w:rsidRPr="001211D0" w:rsidRDefault="001211D0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211D0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473C17" w14:textId="72EEB2BA" w:rsidR="001211D0" w:rsidRPr="001211D0" w:rsidRDefault="001211D0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211D0">
              <w:rPr>
                <w:rFonts w:cs="Arial"/>
                <w:szCs w:val="18"/>
              </w:rPr>
              <w:t>pCR on updating 6.11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D904C9" w14:textId="340A0581" w:rsidR="001211D0" w:rsidRPr="004F7E7C" w:rsidRDefault="004F7E7C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7E7C">
              <w:rPr>
                <w:rFonts w:eastAsia="Times New Roman" w:cs="Arial"/>
                <w:szCs w:val="18"/>
                <w:lang w:eastAsia="ar-SA"/>
              </w:rPr>
              <w:t>Revised to S1-254068r2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998954" w14:textId="27557FEF" w:rsidR="001211D0" w:rsidRPr="001211D0" w:rsidRDefault="001211D0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1211D0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S1-254068.</w:t>
            </w:r>
          </w:p>
        </w:tc>
      </w:tr>
      <w:tr w:rsidR="004F7E7C" w:rsidRPr="002B5B90" w14:paraId="62FCB3F0" w14:textId="77777777" w:rsidTr="004F7E7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7AC358" w14:textId="014387FE" w:rsidR="004F7E7C" w:rsidRPr="004F7E7C" w:rsidRDefault="004F7E7C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7E7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A4C575" w14:textId="77B54C78" w:rsidR="004F7E7C" w:rsidRPr="004F7E7C" w:rsidRDefault="004F7E7C" w:rsidP="00F23EAD">
            <w:pPr>
              <w:snapToGrid w:val="0"/>
              <w:spacing w:after="0" w:line="240" w:lineRule="auto"/>
            </w:pPr>
            <w:hyperlink r:id="rId121" w:history="1">
              <w:r w:rsidRPr="004F7E7C">
                <w:rPr>
                  <w:rStyle w:val="Hyperlink"/>
                  <w:rFonts w:cs="Arial"/>
                </w:rPr>
                <w:t>S1-254068r2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380614" w14:textId="1489C63D" w:rsidR="004F7E7C" w:rsidRPr="004F7E7C" w:rsidRDefault="004F7E7C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F7E7C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4DE84F" w14:textId="0486CACF" w:rsidR="004F7E7C" w:rsidRPr="004F7E7C" w:rsidRDefault="004F7E7C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F7E7C">
              <w:rPr>
                <w:rFonts w:cs="Arial"/>
                <w:szCs w:val="18"/>
              </w:rPr>
              <w:t>pCR on updating 6.11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D5FDA1" w14:textId="77777777" w:rsidR="004F7E7C" w:rsidRPr="004F7E7C" w:rsidRDefault="004F7E7C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700F03" w14:textId="138FF3D4" w:rsidR="004F7E7C" w:rsidRPr="004F7E7C" w:rsidRDefault="004F7E7C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4F7E7C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S1-254068r1.</w:t>
            </w:r>
          </w:p>
        </w:tc>
      </w:tr>
      <w:tr w:rsidR="00F23EAD" w:rsidRPr="002B5B90" w14:paraId="1BE24D8F" w14:textId="77777777" w:rsidTr="001211D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47D1B0C" w14:textId="77777777" w:rsidR="00F23EAD" w:rsidRPr="0035555A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E834CE4" w14:textId="57A06FF0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hyperlink r:id="rId122" w:history="1">
              <w:r w:rsidRPr="003C5827">
                <w:rPr>
                  <w:rStyle w:val="Hyperlink"/>
                  <w:rFonts w:cs="Arial"/>
                  <w:szCs w:val="18"/>
                </w:rPr>
                <w:t>S1-254235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E297CC7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8A4AFBE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Update to clause 6.11 Use case on built-in Intelligent Communication Assistant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0F6D082" w14:textId="77777777" w:rsidR="00F23EAD" w:rsidRPr="0061786C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1786C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7A9E5D2" w14:textId="77777777" w:rsidR="00F23EAD" w:rsidRPr="0061786C" w:rsidRDefault="00F23EAD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61786C">
              <w:rPr>
                <w:rFonts w:eastAsia="Arial Unicode MS" w:cs="Arial"/>
                <w:color w:val="000000"/>
                <w:szCs w:val="18"/>
                <w:lang w:eastAsia="ar-SA"/>
              </w:rPr>
              <w:t>6.11, proposed to be merged with 4068 before Friday</w:t>
            </w:r>
          </w:p>
        </w:tc>
      </w:tr>
      <w:tr w:rsidR="00F23EAD" w:rsidRPr="002B5B90" w14:paraId="4200764C" w14:textId="77777777" w:rsidTr="00DD4F0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C61721" w14:textId="77777777" w:rsidR="00F23EAD" w:rsidRPr="0035555A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721EF5" w14:textId="6FC2133D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hyperlink r:id="rId123" w:history="1">
              <w:r w:rsidRPr="003C5827">
                <w:rPr>
                  <w:rStyle w:val="Hyperlink"/>
                  <w:rFonts w:cs="Arial"/>
                  <w:szCs w:val="18"/>
                </w:rPr>
                <w:t>S1-254236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1A9244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6A1EE3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Update of clause 6.6 and 6.11 with invoking the capabilities provided by the 3rd Party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2F9852" w14:textId="220DC7F6" w:rsidR="00F23EAD" w:rsidRPr="001211D0" w:rsidRDefault="001211D0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11D0">
              <w:rPr>
                <w:rFonts w:eastAsia="Times New Roman" w:cs="Arial"/>
                <w:szCs w:val="18"/>
                <w:lang w:eastAsia="ar-SA"/>
              </w:rPr>
              <w:t>Revised to S1-254236r1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F361ED" w14:textId="77777777" w:rsidR="00F23EAD" w:rsidRPr="00AE3C01" w:rsidRDefault="00F23EAD" w:rsidP="00F23EA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71309">
              <w:rPr>
                <w:rFonts w:eastAsia="Arial Unicode MS" w:cs="Arial"/>
                <w:szCs w:val="18"/>
                <w:lang w:eastAsia="ar-SA"/>
              </w:rPr>
              <w:t>6.6, 6.11, 6.11 part propose</w:t>
            </w:r>
            <w:r>
              <w:rPr>
                <w:rFonts w:eastAsia="Arial Unicode MS" w:cs="Arial"/>
                <w:szCs w:val="18"/>
                <w:lang w:eastAsia="ar-SA"/>
              </w:rPr>
              <w:t>d</w:t>
            </w:r>
            <w:r w:rsidRPr="00271309">
              <w:rPr>
                <w:rFonts w:eastAsia="Arial Unicode MS" w:cs="Arial"/>
                <w:szCs w:val="18"/>
                <w:lang w:eastAsia="ar-SA"/>
              </w:rPr>
              <w:t xml:space="preserve"> to be merged with 4068 before Friday</w:t>
            </w:r>
          </w:p>
        </w:tc>
      </w:tr>
      <w:tr w:rsidR="001211D0" w:rsidRPr="002B5B90" w14:paraId="0B68ABA9" w14:textId="77777777" w:rsidTr="004F7E7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0E3E55" w14:textId="481D3154" w:rsidR="001211D0" w:rsidRPr="001211D0" w:rsidRDefault="001211D0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11D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7A1620" w14:textId="2226DDF1" w:rsidR="001211D0" w:rsidRPr="001211D0" w:rsidRDefault="001211D0" w:rsidP="00F23EAD">
            <w:pPr>
              <w:snapToGrid w:val="0"/>
              <w:spacing w:after="0" w:line="240" w:lineRule="auto"/>
            </w:pPr>
            <w:hyperlink r:id="rId124" w:history="1">
              <w:r w:rsidRPr="001211D0">
                <w:rPr>
                  <w:rStyle w:val="Hyperlink"/>
                  <w:rFonts w:cs="Arial"/>
                </w:rPr>
                <w:t>S1-254236r1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AF9BE6" w14:textId="6DB44928" w:rsidR="001211D0" w:rsidRPr="001211D0" w:rsidRDefault="001211D0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211D0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FC8AF7" w14:textId="38676623" w:rsidR="001211D0" w:rsidRPr="001211D0" w:rsidRDefault="001211D0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211D0">
              <w:rPr>
                <w:rFonts w:cs="Arial"/>
                <w:szCs w:val="18"/>
              </w:rPr>
              <w:t>Update of clause 6.6 and 6.11 with invoking the capabilities provided by the 3rd Party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6BF959" w14:textId="7B10C5EE" w:rsidR="001211D0" w:rsidRPr="00DD4F07" w:rsidRDefault="00DD4F07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D4F07">
              <w:rPr>
                <w:rFonts w:eastAsia="Times New Roman" w:cs="Arial"/>
                <w:szCs w:val="18"/>
                <w:lang w:eastAsia="ar-SA"/>
              </w:rPr>
              <w:t>Revised to S1-254236r2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49C072" w14:textId="498E287E" w:rsidR="001211D0" w:rsidRPr="001211D0" w:rsidRDefault="001211D0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1211D0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S1-254236.</w:t>
            </w:r>
          </w:p>
        </w:tc>
      </w:tr>
      <w:tr w:rsidR="00DD4F07" w:rsidRPr="002B5B90" w14:paraId="6404E58D" w14:textId="77777777" w:rsidTr="004F7E7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8A22F5" w14:textId="320C3955" w:rsidR="00DD4F07" w:rsidRPr="00DD4F07" w:rsidRDefault="00DD4F07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D4F0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6BBDD9" w14:textId="0616C18F" w:rsidR="00DD4F07" w:rsidRPr="00DD4F07" w:rsidRDefault="00DD4F07" w:rsidP="00F23EAD">
            <w:pPr>
              <w:snapToGrid w:val="0"/>
              <w:spacing w:after="0" w:line="240" w:lineRule="auto"/>
            </w:pPr>
            <w:hyperlink r:id="rId125" w:history="1">
              <w:r w:rsidRPr="00DD4F07">
                <w:rPr>
                  <w:rStyle w:val="Hyperlink"/>
                  <w:rFonts w:cs="Arial"/>
                </w:rPr>
                <w:t>S1-254236r2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5F0FCC" w14:textId="06CAD75A" w:rsidR="00DD4F07" w:rsidRPr="00DD4F07" w:rsidRDefault="00DD4F07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D4F07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EE0516" w14:textId="2EB44C99" w:rsidR="00DD4F07" w:rsidRPr="00DD4F07" w:rsidRDefault="00DD4F07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D4F07">
              <w:rPr>
                <w:rFonts w:cs="Arial"/>
                <w:szCs w:val="18"/>
              </w:rPr>
              <w:t>Update of clause 6.6 and 6.11 with invoking the capabilities provided by the 3rd Party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46001F" w14:textId="54BCBFB6" w:rsidR="00DD4F07" w:rsidRPr="004F7E7C" w:rsidRDefault="004F7E7C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7E7C">
              <w:rPr>
                <w:rFonts w:eastAsia="Times New Roman" w:cs="Arial"/>
                <w:szCs w:val="18"/>
                <w:lang w:eastAsia="ar-SA"/>
              </w:rPr>
              <w:t>Revised to S1-254236r3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7F8B04" w14:textId="2AE74EE8" w:rsidR="00DD4F07" w:rsidRPr="00DD4F07" w:rsidRDefault="00DD4F07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DD4F07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S1-254236r1.</w:t>
            </w:r>
          </w:p>
        </w:tc>
      </w:tr>
      <w:tr w:rsidR="004F7E7C" w:rsidRPr="002B5B90" w14:paraId="18215638" w14:textId="77777777" w:rsidTr="004F7E7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05C6FC" w14:textId="3BFFC7F3" w:rsidR="004F7E7C" w:rsidRPr="004F7E7C" w:rsidRDefault="004F7E7C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7E7C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AF8DEE" w14:textId="47DB1D4C" w:rsidR="004F7E7C" w:rsidRPr="004F7E7C" w:rsidRDefault="004F7E7C" w:rsidP="00F23EAD">
            <w:pPr>
              <w:snapToGrid w:val="0"/>
              <w:spacing w:after="0" w:line="240" w:lineRule="auto"/>
            </w:pPr>
            <w:hyperlink r:id="rId126" w:history="1">
              <w:r w:rsidRPr="004F7E7C">
                <w:rPr>
                  <w:rStyle w:val="Hyperlink"/>
                  <w:rFonts w:cs="Arial"/>
                </w:rPr>
                <w:t>S1-254236r3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E4E23E" w14:textId="4F87C151" w:rsidR="004F7E7C" w:rsidRPr="004F7E7C" w:rsidRDefault="004F7E7C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F7E7C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C824E2" w14:textId="2610298D" w:rsidR="004F7E7C" w:rsidRPr="004F7E7C" w:rsidRDefault="004F7E7C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F7E7C">
              <w:rPr>
                <w:rFonts w:cs="Arial"/>
                <w:szCs w:val="18"/>
              </w:rPr>
              <w:t>Update of clause 6.6 and 6.11 with invoking the capabilities provided by the 3rd Party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3BF36E" w14:textId="77777777" w:rsidR="004F7E7C" w:rsidRPr="004F7E7C" w:rsidRDefault="004F7E7C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F68A39" w14:textId="51F56DF2" w:rsidR="004F7E7C" w:rsidRPr="004F7E7C" w:rsidRDefault="004F7E7C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4F7E7C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S1-254236r2.</w:t>
            </w:r>
          </w:p>
        </w:tc>
      </w:tr>
      <w:tr w:rsidR="00F23EAD" w:rsidRPr="002B5B90" w14:paraId="7ADE8390" w14:textId="77777777" w:rsidTr="004F7E7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C71A1A" w14:textId="77777777" w:rsidR="00F23EAD" w:rsidRPr="0035555A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411EC7" w14:textId="7699DC86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hyperlink r:id="rId127" w:history="1">
              <w:r w:rsidRPr="003C5827">
                <w:rPr>
                  <w:rStyle w:val="Hyperlink"/>
                  <w:rFonts w:cs="Arial"/>
                  <w:szCs w:val="18"/>
                </w:rPr>
                <w:t>S1-254069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468F23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EDF932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pCR on updating 6.22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7DD7F1" w14:textId="4432656E" w:rsidR="00F23EAD" w:rsidRPr="003F4239" w:rsidRDefault="003F4239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4239">
              <w:rPr>
                <w:rFonts w:eastAsia="Times New Roman" w:cs="Arial"/>
                <w:szCs w:val="18"/>
                <w:lang w:eastAsia="ar-SA"/>
              </w:rPr>
              <w:t>Revised to S1-254069r1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D21E3B" w14:textId="77777777" w:rsidR="00F23EAD" w:rsidRPr="00AE3C01" w:rsidRDefault="00F23EAD" w:rsidP="00F23EA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71309">
              <w:rPr>
                <w:rFonts w:eastAsia="Arial Unicode MS" w:cs="Arial"/>
                <w:szCs w:val="18"/>
                <w:lang w:eastAsia="ar-SA"/>
              </w:rPr>
              <w:t>6.22</w:t>
            </w:r>
          </w:p>
        </w:tc>
      </w:tr>
      <w:tr w:rsidR="003F4239" w:rsidRPr="002B5B90" w14:paraId="256E6BE6" w14:textId="77777777" w:rsidTr="004F7E7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7BA44C" w14:textId="08A61923" w:rsidR="003F4239" w:rsidRPr="003F4239" w:rsidRDefault="003F4239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423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5AF425" w14:textId="4873418A" w:rsidR="003F4239" w:rsidRPr="003F4239" w:rsidRDefault="003F4239" w:rsidP="00F23EAD">
            <w:pPr>
              <w:snapToGrid w:val="0"/>
              <w:spacing w:after="0" w:line="240" w:lineRule="auto"/>
            </w:pPr>
            <w:hyperlink r:id="rId128" w:history="1">
              <w:r w:rsidRPr="003F4239">
                <w:rPr>
                  <w:rStyle w:val="Hyperlink"/>
                  <w:rFonts w:cs="Arial"/>
                </w:rPr>
                <w:t>S1-254069r1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54DEB9" w14:textId="3CAA9F65" w:rsidR="003F4239" w:rsidRPr="003F4239" w:rsidRDefault="003F4239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F4239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F12A4A" w14:textId="78B1AA06" w:rsidR="003F4239" w:rsidRPr="003F4239" w:rsidRDefault="003F4239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F4239">
              <w:rPr>
                <w:rFonts w:cs="Arial"/>
                <w:szCs w:val="18"/>
              </w:rPr>
              <w:t>pCR on updating 6.22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F01AE6" w14:textId="6EFCED47" w:rsidR="003F4239" w:rsidRPr="004F7E7C" w:rsidRDefault="004F7E7C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7E7C">
              <w:rPr>
                <w:rFonts w:eastAsia="Times New Roman" w:cs="Arial"/>
                <w:szCs w:val="18"/>
                <w:lang w:eastAsia="ar-SA"/>
              </w:rPr>
              <w:t>Revised to S1-254069r2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449E02" w14:textId="499A76EC" w:rsidR="003F4239" w:rsidRPr="003F4239" w:rsidRDefault="003F4239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3F4239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S1-254069.</w:t>
            </w:r>
            <w:r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 Concerns raised </w:t>
            </w:r>
          </w:p>
        </w:tc>
      </w:tr>
      <w:tr w:rsidR="004F7E7C" w:rsidRPr="002B5B90" w14:paraId="772F1AEA" w14:textId="77777777" w:rsidTr="004F7E7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F20772" w14:textId="6CA00F6A" w:rsidR="004F7E7C" w:rsidRPr="004F7E7C" w:rsidRDefault="004F7E7C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7E7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1490BC" w14:textId="7B079305" w:rsidR="004F7E7C" w:rsidRPr="004F7E7C" w:rsidRDefault="004F7E7C" w:rsidP="00F23EAD">
            <w:pPr>
              <w:snapToGrid w:val="0"/>
              <w:spacing w:after="0" w:line="240" w:lineRule="auto"/>
            </w:pPr>
            <w:hyperlink r:id="rId129" w:history="1">
              <w:r w:rsidRPr="004F7E7C">
                <w:rPr>
                  <w:rStyle w:val="Hyperlink"/>
                  <w:rFonts w:cs="Arial"/>
                </w:rPr>
                <w:t>S1-254069r2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013A90" w14:textId="5C55D659" w:rsidR="004F7E7C" w:rsidRPr="004F7E7C" w:rsidRDefault="004F7E7C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F7E7C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307DFC" w14:textId="640CFEBA" w:rsidR="004F7E7C" w:rsidRPr="004F7E7C" w:rsidRDefault="004F7E7C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F7E7C">
              <w:rPr>
                <w:rFonts w:cs="Arial"/>
                <w:szCs w:val="18"/>
              </w:rPr>
              <w:t>pCR on updating 6.22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5DE499" w14:textId="77777777" w:rsidR="004F7E7C" w:rsidRPr="004F7E7C" w:rsidRDefault="004F7E7C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176FF7" w14:textId="65287678" w:rsidR="004F7E7C" w:rsidRPr="004F7E7C" w:rsidRDefault="004F7E7C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4F7E7C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S1-254069r1.</w:t>
            </w:r>
          </w:p>
        </w:tc>
      </w:tr>
      <w:tr w:rsidR="00F23EAD" w:rsidRPr="002B5B90" w14:paraId="232CCC48" w14:textId="77777777" w:rsidTr="00DD4F0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6A2C1D" w14:textId="77777777" w:rsidR="00F23EAD" w:rsidRPr="0035555A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2B37AB" w14:textId="7196220E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hyperlink r:id="rId130" w:history="1">
              <w:r w:rsidRPr="003C5827">
                <w:rPr>
                  <w:rStyle w:val="Hyperlink"/>
                  <w:rFonts w:cs="Arial"/>
                  <w:szCs w:val="18"/>
                </w:rPr>
                <w:t>S1-254070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035A83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B420B1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pCR on updating 6.32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56FC9E" w14:textId="10BFEE0E" w:rsidR="00F23EAD" w:rsidRPr="003F4239" w:rsidRDefault="003F4239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4239">
              <w:rPr>
                <w:rFonts w:eastAsia="Times New Roman" w:cs="Arial"/>
                <w:szCs w:val="18"/>
                <w:lang w:eastAsia="ar-SA"/>
              </w:rPr>
              <w:t>Revised to S1-254070r1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261CD3" w14:textId="77777777" w:rsidR="00F23EAD" w:rsidRPr="00AE3C01" w:rsidRDefault="00F23EAD" w:rsidP="00F23EA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71309">
              <w:rPr>
                <w:rFonts w:eastAsia="Arial Unicode MS" w:cs="Arial"/>
                <w:szCs w:val="18"/>
                <w:lang w:eastAsia="ar-SA"/>
              </w:rPr>
              <w:t>6.32</w:t>
            </w:r>
          </w:p>
        </w:tc>
      </w:tr>
      <w:tr w:rsidR="003F4239" w:rsidRPr="002B5B90" w14:paraId="34CCC2A8" w14:textId="77777777" w:rsidTr="00DD4F0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0C3DF6" w14:textId="5C7E70CF" w:rsidR="003F4239" w:rsidRPr="003F4239" w:rsidRDefault="003F4239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423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B1E860" w14:textId="06A75542" w:rsidR="003F4239" w:rsidRPr="003F4239" w:rsidRDefault="003F4239" w:rsidP="00F23EAD">
            <w:pPr>
              <w:snapToGrid w:val="0"/>
              <w:spacing w:after="0" w:line="240" w:lineRule="auto"/>
            </w:pPr>
            <w:hyperlink r:id="rId131" w:history="1">
              <w:r w:rsidRPr="003F4239">
                <w:rPr>
                  <w:rStyle w:val="Hyperlink"/>
                  <w:rFonts w:cs="Arial"/>
                </w:rPr>
                <w:t>S1-254070r1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2C74D3" w14:textId="78263C1B" w:rsidR="003F4239" w:rsidRPr="003F4239" w:rsidRDefault="003F4239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F4239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8ACD92" w14:textId="6DDCDB88" w:rsidR="003F4239" w:rsidRPr="003F4239" w:rsidRDefault="003F4239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F4239">
              <w:rPr>
                <w:rFonts w:cs="Arial"/>
                <w:szCs w:val="18"/>
              </w:rPr>
              <w:t>pCR on updating 6.32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FD2AE3" w14:textId="5C45AE03" w:rsidR="003F4239" w:rsidRPr="00DD4F07" w:rsidRDefault="00DD4F07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D4F07">
              <w:rPr>
                <w:rFonts w:eastAsia="Times New Roman" w:cs="Arial"/>
                <w:szCs w:val="18"/>
                <w:lang w:eastAsia="ar-SA"/>
              </w:rPr>
              <w:t>Revised to S1-254070r2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631FEE" w14:textId="2E546EAA" w:rsidR="003F4239" w:rsidRPr="003F4239" w:rsidRDefault="003F4239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3F4239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S1-254070.</w:t>
            </w:r>
          </w:p>
        </w:tc>
      </w:tr>
      <w:tr w:rsidR="00DD4F07" w:rsidRPr="002B5B90" w14:paraId="5B33E5DD" w14:textId="77777777" w:rsidTr="00DD4F0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81A9C3" w14:textId="563B36C2" w:rsidR="00DD4F07" w:rsidRPr="00DD4F07" w:rsidRDefault="00DD4F07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D4F0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5A80AB" w14:textId="2AE96101" w:rsidR="00DD4F07" w:rsidRPr="00DD4F07" w:rsidRDefault="00DD4F07" w:rsidP="00F23EAD">
            <w:pPr>
              <w:snapToGrid w:val="0"/>
              <w:spacing w:after="0" w:line="240" w:lineRule="auto"/>
            </w:pPr>
            <w:hyperlink r:id="rId132" w:history="1">
              <w:r w:rsidRPr="00DD4F07">
                <w:rPr>
                  <w:rStyle w:val="Hyperlink"/>
                  <w:rFonts w:cs="Arial"/>
                </w:rPr>
                <w:t>S1-254070r2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07105D" w14:textId="165CFBA4" w:rsidR="00DD4F07" w:rsidRPr="00DD4F07" w:rsidRDefault="00DD4F07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D4F07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0B9D5F" w14:textId="082E7EC0" w:rsidR="00DD4F07" w:rsidRPr="00DD4F07" w:rsidRDefault="00DD4F07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D4F07">
              <w:rPr>
                <w:rFonts w:cs="Arial"/>
                <w:szCs w:val="18"/>
              </w:rPr>
              <w:t>pCR on updating 6.32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A11A56" w14:textId="77777777" w:rsidR="00DD4F07" w:rsidRPr="00DD4F07" w:rsidRDefault="00DD4F07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7BFA09" w14:textId="71063645" w:rsidR="00DD4F07" w:rsidRPr="00DD4F07" w:rsidRDefault="00DD4F07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DD4F07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S1-254070r1.</w:t>
            </w:r>
          </w:p>
        </w:tc>
      </w:tr>
      <w:tr w:rsidR="00F23EAD" w:rsidRPr="002B5B90" w14:paraId="1809BC39" w14:textId="77777777" w:rsidTr="00B667B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A5A2ED" w14:textId="77777777" w:rsidR="00F23EAD" w:rsidRPr="0035555A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681D7C" w14:textId="656B1FD3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hyperlink r:id="rId133" w:history="1">
              <w:r w:rsidRPr="003C5827">
                <w:rPr>
                  <w:rStyle w:val="Hyperlink"/>
                  <w:rFonts w:cs="Arial"/>
                  <w:szCs w:val="18"/>
                </w:rPr>
                <w:t>S1-254237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401184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ECA4E9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Updating to clause 6.32 on disaster rescue planning enabled by network AI Agents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7F3BB6" w14:textId="0C465180" w:rsidR="00F23EAD" w:rsidRPr="008134CB" w:rsidRDefault="008134CB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134CB">
              <w:rPr>
                <w:rFonts w:eastAsia="Times New Roman" w:cs="Arial"/>
                <w:szCs w:val="18"/>
                <w:lang w:eastAsia="ar-SA"/>
              </w:rPr>
              <w:t>Revised to S1-254237r1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229062" w14:textId="77777777" w:rsidR="00F23EAD" w:rsidRPr="00AE3C01" w:rsidRDefault="00F23EAD" w:rsidP="00F23EA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71309">
              <w:rPr>
                <w:rFonts w:eastAsia="Arial Unicode MS" w:cs="Arial"/>
                <w:szCs w:val="18"/>
                <w:lang w:eastAsia="ar-SA"/>
              </w:rPr>
              <w:t>6.32, propose</w:t>
            </w:r>
            <w:r>
              <w:rPr>
                <w:rFonts w:eastAsia="Arial Unicode MS" w:cs="Arial"/>
                <w:szCs w:val="18"/>
                <w:lang w:eastAsia="ar-SA"/>
              </w:rPr>
              <w:t>d</w:t>
            </w:r>
            <w:r w:rsidRPr="00271309">
              <w:rPr>
                <w:rFonts w:eastAsia="Arial Unicode MS" w:cs="Arial"/>
                <w:szCs w:val="18"/>
                <w:lang w:eastAsia="ar-SA"/>
              </w:rPr>
              <w:t xml:space="preserve"> to be merged with 4070 before Friday</w:t>
            </w:r>
          </w:p>
        </w:tc>
      </w:tr>
      <w:tr w:rsidR="008134CB" w:rsidRPr="002B5B90" w14:paraId="2BD0CF43" w14:textId="77777777" w:rsidTr="00B667B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27E061" w14:textId="71F3139E" w:rsidR="008134CB" w:rsidRPr="008134CB" w:rsidRDefault="008134CB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134C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D7D74F" w14:textId="67D50378" w:rsidR="008134CB" w:rsidRPr="008134CB" w:rsidRDefault="008134CB" w:rsidP="00F23EAD">
            <w:pPr>
              <w:snapToGrid w:val="0"/>
              <w:spacing w:after="0" w:line="240" w:lineRule="auto"/>
            </w:pPr>
            <w:hyperlink r:id="rId134" w:history="1">
              <w:r w:rsidRPr="008134CB">
                <w:rPr>
                  <w:rStyle w:val="Hyperlink"/>
                  <w:rFonts w:cs="Arial"/>
                </w:rPr>
                <w:t>S1-254237r1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6BC505" w14:textId="555EBB49" w:rsidR="008134CB" w:rsidRPr="008134CB" w:rsidRDefault="008134CB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134CB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722A0F" w14:textId="2E43B16B" w:rsidR="008134CB" w:rsidRPr="008134CB" w:rsidRDefault="008134CB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134CB">
              <w:rPr>
                <w:rFonts w:cs="Arial"/>
                <w:szCs w:val="18"/>
              </w:rPr>
              <w:t>Updating to clause 6.32 on disaster rescue planning enabled by network AI Agents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C441BD" w14:textId="2B6D2E9A" w:rsidR="008134CB" w:rsidRPr="00B667BB" w:rsidRDefault="00B667BB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67BB">
              <w:rPr>
                <w:rFonts w:eastAsia="Times New Roman" w:cs="Arial"/>
                <w:szCs w:val="18"/>
                <w:lang w:eastAsia="ar-SA"/>
              </w:rPr>
              <w:t>Revised to S1-254332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1AC3A7" w14:textId="04ABFEE8" w:rsidR="008134CB" w:rsidRPr="008134CB" w:rsidRDefault="008134CB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8134CB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S1-254237.</w:t>
            </w:r>
          </w:p>
        </w:tc>
      </w:tr>
      <w:tr w:rsidR="00B667BB" w:rsidRPr="002B5B90" w14:paraId="7AD4FAE4" w14:textId="77777777" w:rsidTr="00B667B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DE98C6D" w14:textId="1F1EFC98" w:rsidR="00B667BB" w:rsidRPr="00B667BB" w:rsidRDefault="00B667BB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67B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3BCF8DB" w14:textId="11AFC4D6" w:rsidR="00B667BB" w:rsidRPr="00B667BB" w:rsidRDefault="00B667BB" w:rsidP="00F23EAD">
            <w:pPr>
              <w:snapToGrid w:val="0"/>
              <w:spacing w:after="0" w:line="240" w:lineRule="auto"/>
            </w:pPr>
            <w:hyperlink r:id="rId135" w:history="1">
              <w:r w:rsidRPr="00B667BB">
                <w:rPr>
                  <w:rStyle w:val="Hyperlink"/>
                  <w:rFonts w:cs="Arial"/>
                </w:rPr>
                <w:t>S1-254332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3A3B96F" w14:textId="2FCA28BD" w:rsidR="00B667BB" w:rsidRPr="00B667BB" w:rsidRDefault="00B667BB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667BB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B0DA2EC" w14:textId="7989B7DE" w:rsidR="00B667BB" w:rsidRPr="00B667BB" w:rsidRDefault="00B667BB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667BB">
              <w:rPr>
                <w:rFonts w:cs="Arial"/>
                <w:szCs w:val="18"/>
              </w:rPr>
              <w:t>Updating to clause 6.32 on disaster rescue planning enabled by network AI Agents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5304280" w14:textId="4411F23B" w:rsidR="00B667BB" w:rsidRPr="00B667BB" w:rsidRDefault="00B667BB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Pre-</w:t>
            </w:r>
            <w:r w:rsidRPr="00B667BB">
              <w:rPr>
                <w:rFonts w:eastAsia="Times New Roman" w:cs="Arial"/>
                <w:szCs w:val="18"/>
                <w:lang w:eastAsia="ar-SA"/>
              </w:rPr>
              <w:t>Approved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E4D2EED" w14:textId="77777777" w:rsidR="00B667BB" w:rsidRPr="00B667BB" w:rsidRDefault="00B667BB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B667BB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S1-254237r1.</w:t>
            </w:r>
          </w:p>
          <w:p w14:paraId="5DDFFA4F" w14:textId="77777777" w:rsidR="00B667BB" w:rsidRPr="00B667BB" w:rsidRDefault="00B667BB" w:rsidP="00B667BB">
            <w:pPr>
              <w:rPr>
                <w:color w:val="000000"/>
              </w:rPr>
            </w:pPr>
            <w:r w:rsidRPr="00B667BB"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The only change is to revise PR4 to: </w:t>
            </w:r>
            <w:r w:rsidRPr="00B667BB">
              <w:rPr>
                <w:color w:val="000000"/>
                <w:lang w:eastAsia="zh-CN"/>
              </w:rPr>
              <w:t>[</w:t>
            </w:r>
            <w:r w:rsidRPr="00B667BB">
              <w:rPr>
                <w:rFonts w:eastAsia="DengXian"/>
                <w:color w:val="000000"/>
                <w:lang w:eastAsia="zh-CN"/>
              </w:rPr>
              <w:t>PR 6.3</w:t>
            </w:r>
            <w:r w:rsidRPr="00B667BB">
              <w:rPr>
                <w:rFonts w:eastAsia="DengXian" w:hint="eastAsia"/>
                <w:color w:val="000000"/>
                <w:lang w:eastAsia="zh-CN"/>
              </w:rPr>
              <w:t>2</w:t>
            </w:r>
            <w:r w:rsidRPr="00B667BB">
              <w:rPr>
                <w:color w:val="000000"/>
              </w:rPr>
              <w:t>.6</w:t>
            </w:r>
            <w:r w:rsidRPr="00B667BB">
              <w:rPr>
                <w:rFonts w:eastAsia="DengXian"/>
                <w:color w:val="000000"/>
                <w:lang w:eastAsia="zh-CN"/>
              </w:rPr>
              <w:t>-4</w:t>
            </w:r>
            <w:r w:rsidRPr="00B667BB">
              <w:rPr>
                <w:rFonts w:eastAsia="Malgun Gothic" w:hint="eastAsia"/>
                <w:color w:val="000000"/>
                <w:lang w:val="x-none" w:eastAsia="ko-KR"/>
              </w:rPr>
              <w:t>]</w:t>
            </w:r>
            <w:r w:rsidRPr="00B667BB">
              <w:rPr>
                <w:rFonts w:eastAsia="DengXian"/>
                <w:color w:val="000000"/>
                <w:lang w:eastAsia="zh-CN"/>
              </w:rPr>
              <w:t xml:space="preserve"> </w:t>
            </w:r>
            <w:r w:rsidRPr="00B667BB">
              <w:rPr>
                <w:color w:val="000000"/>
              </w:rPr>
              <w:t xml:space="preserve">Subject to operator policy, the 6G network shall support mechanisms (e.g. AI capabilities such as AI Agent) in the 6G </w:t>
            </w:r>
            <w:proofErr w:type="gramStart"/>
            <w:r w:rsidRPr="00B667BB">
              <w:rPr>
                <w:color w:val="000000"/>
              </w:rPr>
              <w:t>network</w:t>
            </w:r>
            <w:r w:rsidRPr="00B667BB" w:rsidDel="006472D2">
              <w:rPr>
                <w:color w:val="000000"/>
              </w:rPr>
              <w:t xml:space="preserve"> </w:t>
            </w:r>
            <w:r w:rsidRPr="00B667BB">
              <w:rPr>
                <w:color w:val="000000"/>
              </w:rPr>
              <w:t xml:space="preserve"> to</w:t>
            </w:r>
            <w:proofErr w:type="gramEnd"/>
            <w:r w:rsidRPr="00B667BB">
              <w:rPr>
                <w:color w:val="000000"/>
              </w:rPr>
              <w:t xml:space="preserve"> recover from degradation of services provided by the network.</w:t>
            </w:r>
          </w:p>
          <w:p w14:paraId="7DA1F6CD" w14:textId="77777777" w:rsidR="00B667BB" w:rsidRPr="00B667BB" w:rsidRDefault="00B667BB" w:rsidP="00B667BB">
            <w:pPr>
              <w:rPr>
                <w:color w:val="000000"/>
              </w:rPr>
            </w:pPr>
            <w:r w:rsidRPr="00B667BB">
              <w:rPr>
                <w:color w:val="000000"/>
              </w:rPr>
              <w:t>And remove the notes.</w:t>
            </w:r>
          </w:p>
          <w:p w14:paraId="377411A0" w14:textId="6CCC889E" w:rsidR="00B667BB" w:rsidRPr="00B667BB" w:rsidRDefault="00B667BB" w:rsidP="00B667BB">
            <w:pPr>
              <w:rPr>
                <w:color w:val="000000"/>
              </w:rPr>
            </w:pPr>
          </w:p>
        </w:tc>
      </w:tr>
      <w:tr w:rsidR="00F23EAD" w:rsidRPr="002B5B90" w14:paraId="49567CF6" w14:textId="77777777" w:rsidTr="005A322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868829" w14:textId="77777777" w:rsidR="00F23EAD" w:rsidRPr="0035555A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22623C" w14:textId="098F4724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hyperlink r:id="rId136" w:history="1">
              <w:r w:rsidRPr="003C5827">
                <w:rPr>
                  <w:rStyle w:val="Hyperlink"/>
                  <w:rFonts w:cs="Arial"/>
                  <w:szCs w:val="18"/>
                </w:rPr>
                <w:t>S1-254071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1F93BA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733132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pCR on updating 6.35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3310ED" w14:textId="7CDFC657" w:rsidR="00F23EAD" w:rsidRPr="003539F3" w:rsidRDefault="003539F3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539F3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1D0BB1" w14:textId="77777777" w:rsidR="00F23EAD" w:rsidRPr="003539F3" w:rsidRDefault="00F23EAD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3539F3">
              <w:rPr>
                <w:rFonts w:eastAsia="Arial Unicode MS" w:cs="Arial"/>
                <w:color w:val="000000"/>
                <w:szCs w:val="18"/>
                <w:lang w:eastAsia="ar-SA"/>
              </w:rPr>
              <w:t>6.35</w:t>
            </w:r>
          </w:p>
        </w:tc>
      </w:tr>
      <w:tr w:rsidR="00F23EAD" w:rsidRPr="002B5B90" w14:paraId="7C0758A4" w14:textId="77777777" w:rsidTr="005A322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04C648" w14:textId="77777777" w:rsidR="00F23EAD" w:rsidRPr="0035555A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37749F" w14:textId="7D96D644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hyperlink r:id="rId137" w:history="1">
              <w:r w:rsidRPr="003C5827">
                <w:rPr>
                  <w:rStyle w:val="Hyperlink"/>
                  <w:rFonts w:cs="Arial"/>
                  <w:szCs w:val="18"/>
                </w:rPr>
                <w:t>S1-254088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81E800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China Unicom, 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AE4BF2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pCR on updating 6.45 Use case on flexible UE-Network coordination through AI Agent(s)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A47E2D" w14:textId="2A7C6CD4" w:rsidR="00F23EAD" w:rsidRPr="005A3225" w:rsidRDefault="005A3225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A3225">
              <w:rPr>
                <w:rFonts w:eastAsia="Times New Roman" w:cs="Arial"/>
                <w:szCs w:val="18"/>
                <w:lang w:eastAsia="ar-SA"/>
              </w:rPr>
              <w:t>Revised to S1-254088r1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89301A" w14:textId="77777777" w:rsidR="00F23EAD" w:rsidRPr="00AE3C01" w:rsidRDefault="00F23EAD" w:rsidP="00F23EA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8681F">
              <w:rPr>
                <w:rFonts w:eastAsia="Arial Unicode MS" w:cs="Arial"/>
                <w:szCs w:val="18"/>
                <w:lang w:eastAsia="ar-SA"/>
              </w:rPr>
              <w:t>6.45</w:t>
            </w:r>
          </w:p>
        </w:tc>
      </w:tr>
      <w:tr w:rsidR="005A3225" w:rsidRPr="002B5B90" w14:paraId="66644FBA" w14:textId="77777777" w:rsidTr="005A322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0246DD" w14:textId="25E38221" w:rsidR="005A3225" w:rsidRPr="005A3225" w:rsidRDefault="005A3225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A322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656406" w14:textId="03AD2EA7" w:rsidR="005A3225" w:rsidRPr="005A3225" w:rsidRDefault="005A3225" w:rsidP="00F23EAD">
            <w:pPr>
              <w:snapToGrid w:val="0"/>
              <w:spacing w:after="0" w:line="240" w:lineRule="auto"/>
            </w:pPr>
            <w:hyperlink r:id="rId138" w:history="1">
              <w:r w:rsidRPr="005A3225">
                <w:rPr>
                  <w:rStyle w:val="Hyperlink"/>
                  <w:rFonts w:cs="Arial"/>
                </w:rPr>
                <w:t>S1-254088r1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BB2EEB" w14:textId="6D2173E3" w:rsidR="005A3225" w:rsidRPr="005A3225" w:rsidRDefault="005A3225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A3225">
              <w:rPr>
                <w:rFonts w:cs="Arial"/>
                <w:szCs w:val="18"/>
              </w:rPr>
              <w:t>China Unicom, 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03C736" w14:textId="3767ACB9" w:rsidR="005A3225" w:rsidRPr="005A3225" w:rsidRDefault="005A3225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A3225">
              <w:rPr>
                <w:rFonts w:cs="Arial"/>
                <w:szCs w:val="18"/>
              </w:rPr>
              <w:t>pCR on updating 6.45 Use case on flexible UE-Network coordination through AI Agent(s)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FE3449" w14:textId="77777777" w:rsidR="005A3225" w:rsidRPr="005A3225" w:rsidRDefault="005A3225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28D447" w14:textId="08E4CEB0" w:rsidR="005A3225" w:rsidRPr="005A3225" w:rsidRDefault="005A3225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A3225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S1-254088.</w:t>
            </w:r>
            <w:r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 To change “share” with “expose” in PR3.</w:t>
            </w:r>
          </w:p>
        </w:tc>
      </w:tr>
      <w:tr w:rsidR="00F23EAD" w:rsidRPr="002B5B90" w14:paraId="6F577270" w14:textId="77777777" w:rsidTr="003539F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E08DE1" w14:textId="77777777" w:rsidR="00F23EAD" w:rsidRPr="0035555A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AFC5C9" w14:textId="31A2249D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hyperlink r:id="rId139" w:history="1">
              <w:r w:rsidRPr="003C5827">
                <w:rPr>
                  <w:rStyle w:val="Hyperlink"/>
                  <w:rFonts w:cs="Arial"/>
                  <w:szCs w:val="18"/>
                </w:rPr>
                <w:t>S1-254108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4369B7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SoftBank Corp., NEC, Rakuten Mobile, NVIDIA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3B6613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Update on Use case 6.24 distributed 6G network for AI computing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C7DA84" w14:textId="5D03C18F" w:rsidR="00F23EAD" w:rsidRPr="003539F3" w:rsidRDefault="003539F3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539F3">
              <w:rPr>
                <w:rFonts w:eastAsia="Times New Roman" w:cs="Arial"/>
                <w:szCs w:val="18"/>
                <w:lang w:eastAsia="ar-SA"/>
              </w:rPr>
              <w:t>Revised to S1-254108r1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16DE36" w14:textId="77777777" w:rsidR="00F23EAD" w:rsidRPr="00AE3C01" w:rsidRDefault="00F23EAD" w:rsidP="00F23EA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8681F">
              <w:rPr>
                <w:rFonts w:eastAsia="Arial Unicode MS" w:cs="Arial"/>
                <w:szCs w:val="18"/>
                <w:lang w:eastAsia="ar-SA"/>
              </w:rPr>
              <w:t>6.24</w:t>
            </w:r>
          </w:p>
        </w:tc>
      </w:tr>
      <w:tr w:rsidR="003539F3" w:rsidRPr="002B5B90" w14:paraId="7CE8BFCC" w14:textId="77777777" w:rsidTr="003539F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3F6AA9" w14:textId="7B561592" w:rsidR="003539F3" w:rsidRPr="003539F3" w:rsidRDefault="003539F3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539F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EBA486" w14:textId="51711C43" w:rsidR="003539F3" w:rsidRPr="003539F3" w:rsidRDefault="003539F3" w:rsidP="00F23EAD">
            <w:pPr>
              <w:snapToGrid w:val="0"/>
              <w:spacing w:after="0" w:line="240" w:lineRule="auto"/>
            </w:pPr>
            <w:hyperlink r:id="rId140" w:history="1">
              <w:r w:rsidRPr="003539F3">
                <w:rPr>
                  <w:rStyle w:val="Hyperlink"/>
                  <w:rFonts w:cs="Arial"/>
                </w:rPr>
                <w:t>S1-254108r1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1354F6" w14:textId="5AE3C99A" w:rsidR="003539F3" w:rsidRPr="003539F3" w:rsidRDefault="003539F3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539F3">
              <w:rPr>
                <w:rFonts w:cs="Arial"/>
                <w:szCs w:val="18"/>
              </w:rPr>
              <w:t>SoftBank Corp., NEC, Rakuten Mobile, NVIDIA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AF489E" w14:textId="6FB9F34E" w:rsidR="003539F3" w:rsidRPr="003539F3" w:rsidRDefault="003539F3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539F3">
              <w:rPr>
                <w:rFonts w:cs="Arial"/>
                <w:szCs w:val="18"/>
              </w:rPr>
              <w:t>Update on Use case 6.24 distributed 6G network for AI computing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81BAC7" w14:textId="77777777" w:rsidR="003539F3" w:rsidRPr="003539F3" w:rsidRDefault="003539F3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E734FD" w14:textId="0812F8E9" w:rsidR="003539F3" w:rsidRPr="003539F3" w:rsidRDefault="003539F3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3539F3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S1-254108.</w:t>
            </w:r>
          </w:p>
        </w:tc>
      </w:tr>
      <w:tr w:rsidR="00F23EAD" w:rsidRPr="002B5B90" w14:paraId="231D04FE" w14:textId="77777777" w:rsidTr="003539F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CE3511" w14:textId="77777777" w:rsidR="00F23EAD" w:rsidRPr="0035555A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D682BF" w14:textId="14175BB3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hyperlink r:id="rId141" w:history="1">
              <w:r w:rsidRPr="003C5827">
                <w:rPr>
                  <w:rStyle w:val="Hyperlink"/>
                  <w:rFonts w:cs="Arial"/>
                  <w:szCs w:val="18"/>
                </w:rPr>
                <w:t>S1-254112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62D4B7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vivo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876FF0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Update on UC#6.50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DDFC8A" w14:textId="4E1BD8D5" w:rsidR="00F23EAD" w:rsidRPr="003539F3" w:rsidRDefault="003539F3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539F3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2E165F" w14:textId="77777777" w:rsidR="00F23EAD" w:rsidRPr="003539F3" w:rsidRDefault="00F23EAD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3539F3">
              <w:rPr>
                <w:rFonts w:eastAsia="Arial Unicode MS" w:cs="Arial"/>
                <w:color w:val="000000"/>
                <w:szCs w:val="18"/>
                <w:lang w:eastAsia="ar-SA"/>
              </w:rPr>
              <w:t>6.50</w:t>
            </w:r>
          </w:p>
        </w:tc>
      </w:tr>
      <w:tr w:rsidR="00F23EAD" w:rsidRPr="002B5B90" w14:paraId="6E7E220F" w14:textId="77777777" w:rsidTr="00775F2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554CE1" w14:textId="77777777" w:rsidR="00F23EAD" w:rsidRPr="0035555A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732DF5" w14:textId="2ABB7388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hyperlink r:id="rId142" w:history="1">
              <w:r w:rsidRPr="003C5827">
                <w:rPr>
                  <w:rStyle w:val="Hyperlink"/>
                  <w:rFonts w:cs="Arial"/>
                  <w:szCs w:val="18"/>
                </w:rPr>
                <w:t>S1-254094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B6B7CB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Xiaomi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B5AB88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Update on clause 6.23 child health management assistant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826781" w14:textId="1D8D1FCC" w:rsidR="00F23EAD" w:rsidRPr="003539F3" w:rsidRDefault="003539F3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539F3">
              <w:rPr>
                <w:rFonts w:eastAsia="Times New Roman" w:cs="Arial"/>
                <w:szCs w:val="18"/>
                <w:lang w:eastAsia="ar-SA"/>
              </w:rPr>
              <w:t>Revised to S1-254094r1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C9BDAA" w14:textId="77777777" w:rsidR="00F23EAD" w:rsidRPr="00AE3C01" w:rsidRDefault="00F23EAD" w:rsidP="00F23EA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8681F">
              <w:rPr>
                <w:rFonts w:eastAsia="Arial Unicode MS" w:cs="Arial"/>
                <w:szCs w:val="18"/>
                <w:lang w:eastAsia="ar-SA"/>
              </w:rPr>
              <w:t>6.23</w:t>
            </w:r>
          </w:p>
        </w:tc>
      </w:tr>
      <w:tr w:rsidR="003539F3" w:rsidRPr="002B5B90" w14:paraId="4454BF7D" w14:textId="77777777" w:rsidTr="00775F2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1DB1B2" w14:textId="18CD7491" w:rsidR="003539F3" w:rsidRPr="003539F3" w:rsidRDefault="003539F3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539F3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36D1DA" w14:textId="18EEB61F" w:rsidR="003539F3" w:rsidRPr="003539F3" w:rsidRDefault="003539F3" w:rsidP="00F23EAD">
            <w:pPr>
              <w:snapToGrid w:val="0"/>
              <w:spacing w:after="0" w:line="240" w:lineRule="auto"/>
            </w:pPr>
            <w:hyperlink r:id="rId143" w:history="1">
              <w:r w:rsidRPr="003539F3">
                <w:rPr>
                  <w:rStyle w:val="Hyperlink"/>
                  <w:rFonts w:cs="Arial"/>
                </w:rPr>
                <w:t>S1-254094r1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1D9061" w14:textId="5EDB79AE" w:rsidR="003539F3" w:rsidRPr="003539F3" w:rsidRDefault="003539F3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539F3">
              <w:rPr>
                <w:rFonts w:cs="Arial"/>
                <w:szCs w:val="18"/>
              </w:rPr>
              <w:t>Xiaomi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38C091" w14:textId="24D7E101" w:rsidR="003539F3" w:rsidRPr="003539F3" w:rsidRDefault="003539F3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539F3">
              <w:rPr>
                <w:rFonts w:cs="Arial"/>
                <w:szCs w:val="18"/>
              </w:rPr>
              <w:t>Update on clause 6.23 child health management assistant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4040A9" w14:textId="706E96CA" w:rsidR="003539F3" w:rsidRPr="00775F25" w:rsidRDefault="00775F25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 S1-254090r2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FD5FE5" w14:textId="0242FC73" w:rsidR="003539F3" w:rsidRPr="00775F25" w:rsidRDefault="003539F3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775F25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S1-254094.</w:t>
            </w:r>
          </w:p>
        </w:tc>
      </w:tr>
      <w:tr w:rsidR="00F23EAD" w:rsidRPr="002B5B90" w14:paraId="00BF0525" w14:textId="77777777" w:rsidTr="003539F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ED8AAA" w14:textId="77777777" w:rsidR="00F23EAD" w:rsidRPr="0035555A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ED8747" w14:textId="666B0754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hyperlink r:id="rId144" w:history="1">
              <w:r w:rsidRPr="003C5827">
                <w:rPr>
                  <w:rStyle w:val="Hyperlink"/>
                  <w:rFonts w:cs="Arial"/>
                  <w:szCs w:val="18"/>
                </w:rPr>
                <w:t>S1-254095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6BA1CF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Xiaomi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2B5526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Update on clause 6.41 authentication and authorization for AI agents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6E4935" w14:textId="76EEA6C3" w:rsidR="00F23EAD" w:rsidRPr="003539F3" w:rsidRDefault="003539F3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539F3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FB24C9" w14:textId="77777777" w:rsidR="00F23EAD" w:rsidRPr="003539F3" w:rsidRDefault="00F23EAD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3539F3">
              <w:rPr>
                <w:rFonts w:eastAsia="Arial Unicode MS" w:cs="Arial"/>
                <w:color w:val="000000"/>
                <w:szCs w:val="18"/>
                <w:lang w:eastAsia="ar-SA"/>
              </w:rPr>
              <w:t>6.41</w:t>
            </w:r>
          </w:p>
        </w:tc>
      </w:tr>
      <w:tr w:rsidR="00F23EAD" w:rsidRPr="002B5B90" w14:paraId="51FEE43C" w14:textId="77777777" w:rsidTr="00421E8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3512EA" w14:textId="77777777" w:rsidR="00F23EAD" w:rsidRPr="0035555A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2376DE" w14:textId="0C72BEF2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hyperlink r:id="rId145" w:history="1">
              <w:r w:rsidRPr="003C5827">
                <w:rPr>
                  <w:rStyle w:val="Hyperlink"/>
                  <w:rFonts w:cs="Arial"/>
                  <w:szCs w:val="18"/>
                </w:rPr>
                <w:t>S1-254230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94227A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FB77AB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Discussion on the use of Time-To-</w:t>
            </w:r>
            <w:proofErr w:type="gramStart"/>
            <w:r w:rsidRPr="003C5827">
              <w:rPr>
                <w:rFonts w:cs="Arial"/>
                <w:szCs w:val="18"/>
              </w:rPr>
              <w:t>First-Token</w:t>
            </w:r>
            <w:proofErr w:type="gramEnd"/>
            <w:r w:rsidRPr="003C5827">
              <w:rPr>
                <w:rFonts w:cs="Arial"/>
                <w:szCs w:val="18"/>
              </w:rPr>
              <w:t xml:space="preserve"> (TTFT) in SA1 for 6G AI inference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2A8A54" w14:textId="77777777" w:rsidR="00F23EAD" w:rsidRPr="005E2FB9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E2FB9">
              <w:rPr>
                <w:rFonts w:eastAsia="Times New Roman" w:cs="Arial"/>
                <w:szCs w:val="18"/>
                <w:lang w:eastAsia="ar-SA"/>
              </w:rPr>
              <w:t>Revised to S1-254230r1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097CA0" w14:textId="77777777" w:rsidR="00F23EAD" w:rsidRPr="00AE3C01" w:rsidRDefault="00F23EAD" w:rsidP="00F23EA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23EAD" w:rsidRPr="002B5B90" w14:paraId="7BF34649" w14:textId="77777777" w:rsidTr="003539F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86B108" w14:textId="77777777" w:rsidR="00F23EAD" w:rsidRPr="005E2FB9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E2FB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425493" w14:textId="77777777" w:rsidR="00F23EAD" w:rsidRPr="005E2FB9" w:rsidRDefault="00F23EAD" w:rsidP="00F23EAD">
            <w:pPr>
              <w:snapToGrid w:val="0"/>
              <w:spacing w:after="0" w:line="240" w:lineRule="auto"/>
            </w:pPr>
            <w:hyperlink r:id="rId146" w:history="1">
              <w:r w:rsidRPr="005E2FB9">
                <w:rPr>
                  <w:rStyle w:val="Hyperlink"/>
                  <w:rFonts w:cs="Arial"/>
                </w:rPr>
                <w:t>S1-254230r1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B36EFB" w14:textId="77777777" w:rsidR="00F23EAD" w:rsidRPr="005E2FB9" w:rsidRDefault="00F23EAD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E2FB9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B57C62" w14:textId="77777777" w:rsidR="00F23EAD" w:rsidRPr="005E2FB9" w:rsidRDefault="00F23EAD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E2FB9">
              <w:rPr>
                <w:rFonts w:cs="Arial"/>
                <w:szCs w:val="18"/>
              </w:rPr>
              <w:t>Discussion on the use of Time-To-</w:t>
            </w:r>
            <w:proofErr w:type="gramStart"/>
            <w:r w:rsidRPr="005E2FB9">
              <w:rPr>
                <w:rFonts w:cs="Arial"/>
                <w:szCs w:val="18"/>
              </w:rPr>
              <w:t>First-Token</w:t>
            </w:r>
            <w:proofErr w:type="gramEnd"/>
            <w:r w:rsidRPr="005E2FB9">
              <w:rPr>
                <w:rFonts w:cs="Arial"/>
                <w:szCs w:val="18"/>
              </w:rPr>
              <w:t xml:space="preserve"> (TTFT) in SA1 for 6G AI inference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719658" w14:textId="68FEAA8B" w:rsidR="00F23EAD" w:rsidRPr="00421E8C" w:rsidRDefault="00421E8C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21E8C">
              <w:rPr>
                <w:rFonts w:eastAsia="Times New Roman" w:cs="Arial"/>
                <w:szCs w:val="18"/>
                <w:lang w:eastAsia="ar-SA"/>
              </w:rPr>
              <w:t>Revised to S1-254230r2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A1602B" w14:textId="77777777" w:rsidR="00F23EAD" w:rsidRPr="005E2FB9" w:rsidRDefault="00F23EAD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E2FB9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S1-254230.</w:t>
            </w:r>
          </w:p>
        </w:tc>
      </w:tr>
      <w:tr w:rsidR="00421E8C" w:rsidRPr="002B5B90" w14:paraId="4D1F80DD" w14:textId="77777777" w:rsidTr="003539F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70A799" w14:textId="3B43EFE2" w:rsidR="00421E8C" w:rsidRPr="00421E8C" w:rsidRDefault="00421E8C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21E8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DA5401" w14:textId="21F7D21A" w:rsidR="00421E8C" w:rsidRPr="00421E8C" w:rsidRDefault="00421E8C" w:rsidP="00F23EAD">
            <w:pPr>
              <w:snapToGrid w:val="0"/>
              <w:spacing w:after="0" w:line="240" w:lineRule="auto"/>
            </w:pPr>
            <w:hyperlink r:id="rId147" w:history="1">
              <w:r w:rsidRPr="00421E8C">
                <w:rPr>
                  <w:rStyle w:val="Hyperlink"/>
                  <w:rFonts w:cs="Arial"/>
                </w:rPr>
                <w:t>S1-254230r2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D55F69" w14:textId="1EEF7CDB" w:rsidR="00421E8C" w:rsidRPr="00421E8C" w:rsidRDefault="00421E8C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21E8C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BA300F" w14:textId="6495AB55" w:rsidR="00421E8C" w:rsidRPr="00421E8C" w:rsidRDefault="00421E8C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21E8C">
              <w:rPr>
                <w:rFonts w:cs="Arial"/>
                <w:szCs w:val="18"/>
              </w:rPr>
              <w:t>Discussion on the use of Time-To-</w:t>
            </w:r>
            <w:proofErr w:type="gramStart"/>
            <w:r w:rsidRPr="00421E8C">
              <w:rPr>
                <w:rFonts w:cs="Arial"/>
                <w:szCs w:val="18"/>
              </w:rPr>
              <w:t>First-Token</w:t>
            </w:r>
            <w:proofErr w:type="gramEnd"/>
            <w:r w:rsidRPr="00421E8C">
              <w:rPr>
                <w:rFonts w:cs="Arial"/>
                <w:szCs w:val="18"/>
              </w:rPr>
              <w:t xml:space="preserve"> (TTFT) in SA1 for 6G AI inference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D2A576" w14:textId="1E48897E" w:rsidR="00421E8C" w:rsidRPr="003539F3" w:rsidRDefault="003539F3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539F3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227CEE" w14:textId="4C9F8649" w:rsidR="00421E8C" w:rsidRPr="003539F3" w:rsidRDefault="00421E8C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3539F3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S1-254230r1.</w:t>
            </w:r>
          </w:p>
        </w:tc>
      </w:tr>
      <w:tr w:rsidR="00F23EAD" w:rsidRPr="002B5B90" w14:paraId="78C716C5" w14:textId="77777777" w:rsidTr="004D575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DC483E" w14:textId="77777777" w:rsidR="00F23EAD" w:rsidRPr="0035555A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CC57C1" w14:textId="1E7B99CA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hyperlink r:id="rId148" w:history="1">
              <w:r w:rsidRPr="003C5827">
                <w:rPr>
                  <w:rStyle w:val="Hyperlink"/>
                  <w:rFonts w:cs="Arial"/>
                  <w:szCs w:val="18"/>
                </w:rPr>
                <w:t>S1-254231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4F49CC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CF0A47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 xml:space="preserve">pCR on TTFT and its importance for AI inference latency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CA004F" w14:textId="6217CE3B" w:rsidR="00F23EAD" w:rsidRPr="00D22F70" w:rsidRDefault="00D22F70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22F70">
              <w:rPr>
                <w:rFonts w:eastAsia="Times New Roman" w:cs="Arial"/>
                <w:szCs w:val="18"/>
                <w:lang w:eastAsia="ar-SA"/>
              </w:rPr>
              <w:t>Revised to S1-254302r1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7AD194" w14:textId="77777777" w:rsidR="00F23EAD" w:rsidRPr="00AE3C01" w:rsidRDefault="00F23EAD" w:rsidP="00F23EA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8681F">
              <w:rPr>
                <w:rFonts w:eastAsia="Arial Unicode MS" w:cs="Arial"/>
                <w:szCs w:val="18"/>
                <w:lang w:eastAsia="ar-SA"/>
              </w:rPr>
              <w:t>6.10, 6.49</w:t>
            </w:r>
          </w:p>
        </w:tc>
      </w:tr>
      <w:tr w:rsidR="00D22F70" w:rsidRPr="002B5B90" w14:paraId="4A173D2F" w14:textId="77777777" w:rsidTr="004D575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F1940D" w14:textId="7E8BA050" w:rsidR="00D22F70" w:rsidRPr="00D22F70" w:rsidRDefault="00D22F70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22F7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C968A1" w14:textId="7D248EEA" w:rsidR="00D22F70" w:rsidRPr="00D22F70" w:rsidRDefault="00D22F70" w:rsidP="00F23EAD">
            <w:pPr>
              <w:snapToGrid w:val="0"/>
              <w:spacing w:after="0" w:line="240" w:lineRule="auto"/>
            </w:pPr>
            <w:hyperlink r:id="rId149" w:history="1">
              <w:r w:rsidRPr="00D22F70">
                <w:rPr>
                  <w:rStyle w:val="Hyperlink"/>
                  <w:rFonts w:cs="Arial"/>
                </w:rPr>
                <w:t>S1-254302r1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BF9AEB" w14:textId="3D755113" w:rsidR="00D22F70" w:rsidRPr="00D22F70" w:rsidRDefault="00D22F70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22F70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A6E637" w14:textId="58B426A2" w:rsidR="00D22F70" w:rsidRPr="00D22F70" w:rsidRDefault="00D22F70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22F70">
              <w:rPr>
                <w:rFonts w:cs="Arial"/>
                <w:szCs w:val="18"/>
              </w:rPr>
              <w:t xml:space="preserve">pCR on TTFT and its importance for AI inference latency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DA9257" w14:textId="51D6ACFF" w:rsidR="00D22F70" w:rsidRPr="004D575D" w:rsidRDefault="004D575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575D">
              <w:rPr>
                <w:rFonts w:eastAsia="Times New Roman" w:cs="Arial"/>
                <w:szCs w:val="18"/>
                <w:lang w:eastAsia="ar-SA"/>
              </w:rPr>
              <w:t>Revised to S1-254302r2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2CDC95" w14:textId="7893140E" w:rsidR="00D22F70" w:rsidRPr="00D22F70" w:rsidRDefault="00D22F70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D22F70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S1-254231.</w:t>
            </w:r>
          </w:p>
        </w:tc>
      </w:tr>
      <w:tr w:rsidR="004D575D" w:rsidRPr="002B5B90" w14:paraId="4F05C410" w14:textId="77777777" w:rsidTr="004E6AC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9033C7" w14:textId="4DA0D4EF" w:rsidR="004D575D" w:rsidRPr="004D575D" w:rsidRDefault="004D575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575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1F22A6" w14:textId="3B3A7B81" w:rsidR="004D575D" w:rsidRPr="004D575D" w:rsidRDefault="004D575D" w:rsidP="00F23EAD">
            <w:pPr>
              <w:snapToGrid w:val="0"/>
              <w:spacing w:after="0" w:line="240" w:lineRule="auto"/>
            </w:pPr>
            <w:hyperlink r:id="rId150" w:history="1">
              <w:r w:rsidRPr="004D575D">
                <w:rPr>
                  <w:rStyle w:val="Hyperlink"/>
                  <w:rFonts w:cs="Arial"/>
                </w:rPr>
                <w:t>S1-254302r2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810D7B" w14:textId="3ED401DB" w:rsidR="004D575D" w:rsidRPr="004D575D" w:rsidRDefault="004D575D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D575D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EECCA0" w14:textId="6657F510" w:rsidR="004D575D" w:rsidRPr="004D575D" w:rsidRDefault="004D575D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D575D">
              <w:rPr>
                <w:rFonts w:cs="Arial"/>
                <w:szCs w:val="18"/>
              </w:rPr>
              <w:t xml:space="preserve">pCR on TTFT and its importance for AI inference latency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2CDEA7" w14:textId="77777777" w:rsidR="004D575D" w:rsidRPr="004D575D" w:rsidRDefault="004D575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66A646" w14:textId="2B3F84BD" w:rsidR="004D575D" w:rsidRPr="004D575D" w:rsidRDefault="004D575D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4D575D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S1-254302r1.</w:t>
            </w:r>
          </w:p>
        </w:tc>
      </w:tr>
      <w:tr w:rsidR="00F23EAD" w:rsidRPr="002B5B90" w14:paraId="195C5A40" w14:textId="77777777" w:rsidTr="004E6AC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F07BB5" w14:textId="77777777" w:rsidR="00F23EAD" w:rsidRPr="0035555A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C69F86" w14:textId="5E8D4FFD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hyperlink r:id="rId151" w:history="1">
              <w:r w:rsidRPr="003C5827">
                <w:rPr>
                  <w:rStyle w:val="Hyperlink"/>
                  <w:rFonts w:cs="Arial"/>
                  <w:szCs w:val="18"/>
                </w:rPr>
                <w:t>S1-254229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E2D08A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671786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Discussion on machine unlearning aspects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FE3DE9" w14:textId="117A3639" w:rsidR="00F23EAD" w:rsidRPr="004E6ACF" w:rsidRDefault="004E6ACF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E6AC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99B908" w14:textId="77777777" w:rsidR="00F23EAD" w:rsidRPr="004E6ACF" w:rsidRDefault="00F23EAD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F23EAD" w:rsidRPr="002B5B90" w14:paraId="694D301D" w14:textId="77777777" w:rsidTr="00E11F2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FF03EC" w14:textId="77777777" w:rsidR="00F23EAD" w:rsidRPr="0035555A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4630D5" w14:textId="41370F52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hyperlink r:id="rId152" w:history="1">
              <w:r w:rsidRPr="003C5827">
                <w:rPr>
                  <w:rStyle w:val="Hyperlink"/>
                  <w:rFonts w:cs="Arial"/>
                  <w:szCs w:val="18"/>
                </w:rPr>
                <w:t>S1-254179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CC026B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858EB3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 xml:space="preserve">Updated use case 6.7 on AI </w:t>
            </w:r>
            <w:proofErr w:type="gramStart"/>
            <w:r w:rsidRPr="003C5827">
              <w:rPr>
                <w:rFonts w:cs="Arial"/>
                <w:szCs w:val="18"/>
              </w:rPr>
              <w:t>agents</w:t>
            </w:r>
            <w:proofErr w:type="gramEnd"/>
            <w:r w:rsidRPr="003C5827">
              <w:rPr>
                <w:rFonts w:cs="Arial"/>
                <w:szCs w:val="18"/>
              </w:rPr>
              <w:t xml:space="preserve"> communication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C04A5C" w14:textId="44FFA12E" w:rsidR="00F23EAD" w:rsidRPr="004E6ACF" w:rsidRDefault="004E6ACF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E6ACF">
              <w:rPr>
                <w:rFonts w:eastAsia="Times New Roman" w:cs="Arial"/>
                <w:szCs w:val="18"/>
                <w:lang w:eastAsia="ar-SA"/>
              </w:rPr>
              <w:t>Revised to S1-254179r1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F18376" w14:textId="108DCC86" w:rsidR="00F23EAD" w:rsidRPr="00AE3C01" w:rsidRDefault="00F23EAD" w:rsidP="00F23EA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6.7</w:t>
            </w:r>
            <w:r w:rsidR="004E6ACF">
              <w:rPr>
                <w:rFonts w:eastAsia="Arial Unicode MS" w:cs="Arial"/>
                <w:szCs w:val="18"/>
                <w:lang w:eastAsia="ar-SA"/>
              </w:rPr>
              <w:t>, accountability is not clear</w:t>
            </w:r>
          </w:p>
        </w:tc>
      </w:tr>
      <w:tr w:rsidR="004E6ACF" w:rsidRPr="002B5B90" w14:paraId="545FEA9B" w14:textId="77777777" w:rsidTr="0021560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F6C698" w14:textId="2A4212BC" w:rsidR="004E6ACF" w:rsidRPr="004E6ACF" w:rsidRDefault="004E6ACF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E6AC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2D7729" w14:textId="3818CB75" w:rsidR="004E6ACF" w:rsidRPr="004E6ACF" w:rsidRDefault="004E6ACF" w:rsidP="00F23EAD">
            <w:pPr>
              <w:snapToGrid w:val="0"/>
              <w:spacing w:after="0" w:line="240" w:lineRule="auto"/>
            </w:pPr>
            <w:hyperlink r:id="rId153" w:history="1">
              <w:r w:rsidRPr="004E6ACF">
                <w:rPr>
                  <w:rStyle w:val="Hyperlink"/>
                  <w:rFonts w:cs="Arial"/>
                </w:rPr>
                <w:t>S1-254179r1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410D61" w14:textId="7A16605E" w:rsidR="004E6ACF" w:rsidRPr="004E6ACF" w:rsidRDefault="004E6ACF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E6ACF">
              <w:rPr>
                <w:rFonts w:cs="Arial"/>
                <w:szCs w:val="18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AAFF87" w14:textId="477BE2DF" w:rsidR="004E6ACF" w:rsidRPr="004E6ACF" w:rsidRDefault="004E6ACF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E6ACF">
              <w:rPr>
                <w:rFonts w:cs="Arial"/>
                <w:szCs w:val="18"/>
              </w:rPr>
              <w:t xml:space="preserve">Updated use case 6.7 on AI </w:t>
            </w:r>
            <w:proofErr w:type="gramStart"/>
            <w:r w:rsidRPr="004E6ACF">
              <w:rPr>
                <w:rFonts w:cs="Arial"/>
                <w:szCs w:val="18"/>
              </w:rPr>
              <w:t>agents</w:t>
            </w:r>
            <w:proofErr w:type="gramEnd"/>
            <w:r w:rsidRPr="004E6ACF">
              <w:rPr>
                <w:rFonts w:cs="Arial"/>
                <w:szCs w:val="18"/>
              </w:rPr>
              <w:t xml:space="preserve"> communication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19CE36" w14:textId="633FE817" w:rsidR="004E6ACF" w:rsidRPr="00E11F2A" w:rsidRDefault="00E11F2A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11F2A">
              <w:rPr>
                <w:rFonts w:eastAsia="Times New Roman" w:cs="Arial"/>
                <w:szCs w:val="18"/>
                <w:lang w:eastAsia="ar-SA"/>
              </w:rPr>
              <w:t>Revised to S1-254179r2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08C44E" w14:textId="7EB82953" w:rsidR="004E6ACF" w:rsidRPr="004E6ACF" w:rsidRDefault="004E6ACF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4E6ACF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S1-254179.</w:t>
            </w:r>
          </w:p>
        </w:tc>
      </w:tr>
      <w:tr w:rsidR="00E11F2A" w:rsidRPr="002B5B90" w14:paraId="198EC745" w14:textId="77777777" w:rsidTr="0021560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3D81B8" w14:textId="389089A8" w:rsidR="00E11F2A" w:rsidRPr="00E11F2A" w:rsidRDefault="00E11F2A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11F2A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A64A49" w14:textId="3EBB7551" w:rsidR="00E11F2A" w:rsidRPr="00E11F2A" w:rsidRDefault="00E11F2A" w:rsidP="00F23EAD">
            <w:pPr>
              <w:snapToGrid w:val="0"/>
              <w:spacing w:after="0" w:line="240" w:lineRule="auto"/>
              <w:rPr>
                <w:rFonts w:cs="Arial"/>
              </w:rPr>
            </w:pPr>
            <w:hyperlink r:id="rId154" w:history="1">
              <w:r w:rsidRPr="00E11F2A">
                <w:rPr>
                  <w:rStyle w:val="Hyperlink"/>
                  <w:rFonts w:cs="Arial"/>
                </w:rPr>
                <w:t>S1-254179r2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7C8F36" w14:textId="544EA125" w:rsidR="00E11F2A" w:rsidRPr="00E11F2A" w:rsidRDefault="00E11F2A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11F2A">
              <w:rPr>
                <w:rFonts w:cs="Arial"/>
                <w:szCs w:val="18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8EE967" w14:textId="6788F1DD" w:rsidR="00E11F2A" w:rsidRPr="00E11F2A" w:rsidRDefault="00E11F2A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11F2A">
              <w:rPr>
                <w:rFonts w:cs="Arial"/>
                <w:szCs w:val="18"/>
              </w:rPr>
              <w:t xml:space="preserve">Updated use case 6.7 on AI </w:t>
            </w:r>
            <w:proofErr w:type="gramStart"/>
            <w:r w:rsidRPr="00E11F2A">
              <w:rPr>
                <w:rFonts w:cs="Arial"/>
                <w:szCs w:val="18"/>
              </w:rPr>
              <w:t>agents</w:t>
            </w:r>
            <w:proofErr w:type="gramEnd"/>
            <w:r w:rsidRPr="00E11F2A">
              <w:rPr>
                <w:rFonts w:cs="Arial"/>
                <w:szCs w:val="18"/>
              </w:rPr>
              <w:t xml:space="preserve"> communication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9CE5A4" w14:textId="1C37452D" w:rsidR="00E11F2A" w:rsidRPr="00215601" w:rsidRDefault="00215601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15601">
              <w:rPr>
                <w:rFonts w:eastAsia="Times New Roman" w:cs="Arial"/>
                <w:szCs w:val="18"/>
                <w:lang w:eastAsia="ar-SA"/>
              </w:rPr>
              <w:t>Revised to S1-254179r3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229A86" w14:textId="157F6B93" w:rsidR="00E11F2A" w:rsidRPr="00E11F2A" w:rsidRDefault="00E11F2A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E11F2A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S1-254179r1.</w:t>
            </w:r>
          </w:p>
        </w:tc>
      </w:tr>
      <w:tr w:rsidR="00215601" w:rsidRPr="002B5B90" w14:paraId="788E4406" w14:textId="77777777" w:rsidTr="0021560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4D4017" w14:textId="25573942" w:rsidR="00215601" w:rsidRPr="00215601" w:rsidRDefault="00215601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1560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A06D2C" w14:textId="54178507" w:rsidR="00215601" w:rsidRPr="00215601" w:rsidRDefault="00215601" w:rsidP="00F23EAD">
            <w:pPr>
              <w:snapToGrid w:val="0"/>
              <w:spacing w:after="0" w:line="240" w:lineRule="auto"/>
            </w:pPr>
            <w:hyperlink r:id="rId155" w:history="1">
              <w:r w:rsidRPr="00215601">
                <w:rPr>
                  <w:rStyle w:val="Hyperlink"/>
                  <w:rFonts w:cs="Arial"/>
                </w:rPr>
                <w:t>S1-254179r3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892161" w14:textId="6B05756A" w:rsidR="00215601" w:rsidRPr="00215601" w:rsidRDefault="00215601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15601">
              <w:rPr>
                <w:rFonts w:cs="Arial"/>
                <w:szCs w:val="18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D24B66" w14:textId="4B765F70" w:rsidR="00215601" w:rsidRPr="00215601" w:rsidRDefault="00215601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15601">
              <w:rPr>
                <w:rFonts w:cs="Arial"/>
                <w:szCs w:val="18"/>
              </w:rPr>
              <w:t xml:space="preserve">Updated use case 6.7 on AI </w:t>
            </w:r>
            <w:proofErr w:type="gramStart"/>
            <w:r w:rsidRPr="00215601">
              <w:rPr>
                <w:rFonts w:cs="Arial"/>
                <w:szCs w:val="18"/>
              </w:rPr>
              <w:t>agents</w:t>
            </w:r>
            <w:proofErr w:type="gramEnd"/>
            <w:r w:rsidRPr="00215601">
              <w:rPr>
                <w:rFonts w:cs="Arial"/>
                <w:szCs w:val="18"/>
              </w:rPr>
              <w:t xml:space="preserve"> communication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A354A2" w14:textId="77777777" w:rsidR="00215601" w:rsidRPr="00215601" w:rsidRDefault="00215601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F296C1" w14:textId="04D49930" w:rsidR="00215601" w:rsidRPr="00215601" w:rsidRDefault="00215601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215601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S1-254179r2.</w:t>
            </w:r>
          </w:p>
        </w:tc>
      </w:tr>
      <w:tr w:rsidR="00F23EAD" w:rsidRPr="002B5B90" w14:paraId="5B41E0B1" w14:textId="77777777" w:rsidTr="004E6AC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3BB81A" w14:textId="77777777" w:rsidR="00F23EAD" w:rsidRPr="0035555A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12A90A" w14:textId="1D383412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hyperlink r:id="rId156" w:history="1">
              <w:r w:rsidRPr="003C5827">
                <w:rPr>
                  <w:rStyle w:val="Hyperlink"/>
                  <w:rFonts w:cs="Arial"/>
                  <w:szCs w:val="18"/>
                </w:rPr>
                <w:t>S1-254238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EBDE8B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C5425B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Update to clause 6.7 use case on AI-agents communication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8F57F3" w14:textId="300EC0B0" w:rsidR="00F23EAD" w:rsidRPr="004E6ACF" w:rsidRDefault="004E6ACF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E6ACF">
              <w:rPr>
                <w:rFonts w:eastAsia="Times New Roman" w:cs="Arial"/>
                <w:szCs w:val="18"/>
                <w:lang w:eastAsia="ar-SA"/>
              </w:rPr>
              <w:t>Revised to S1-254238r1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E66D37" w14:textId="77777777" w:rsidR="00F23EAD" w:rsidRDefault="00F23EAD" w:rsidP="00F23EA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8681F">
              <w:rPr>
                <w:rFonts w:eastAsia="Arial Unicode MS" w:cs="Arial"/>
                <w:szCs w:val="18"/>
                <w:lang w:eastAsia="ar-SA"/>
              </w:rPr>
              <w:t>6.7</w:t>
            </w:r>
            <w:r w:rsidRPr="00271309">
              <w:rPr>
                <w:rFonts w:eastAsia="Arial Unicode MS" w:cs="Arial"/>
                <w:szCs w:val="18"/>
                <w:lang w:eastAsia="ar-SA"/>
              </w:rPr>
              <w:t xml:space="preserve"> propose</w:t>
            </w:r>
            <w:r>
              <w:rPr>
                <w:rFonts w:eastAsia="Arial Unicode MS" w:cs="Arial"/>
                <w:szCs w:val="18"/>
                <w:lang w:eastAsia="ar-SA"/>
              </w:rPr>
              <w:t>d</w:t>
            </w:r>
            <w:r w:rsidRPr="00271309">
              <w:rPr>
                <w:rFonts w:eastAsia="Arial Unicode MS" w:cs="Arial"/>
                <w:szCs w:val="18"/>
                <w:lang w:eastAsia="ar-SA"/>
              </w:rPr>
              <w:t xml:space="preserve"> to be merged with 4</w:t>
            </w:r>
            <w:r>
              <w:rPr>
                <w:rFonts w:eastAsia="Arial Unicode MS" w:cs="Arial"/>
                <w:szCs w:val="18"/>
                <w:lang w:eastAsia="ar-SA"/>
              </w:rPr>
              <w:t>179</w:t>
            </w:r>
            <w:r w:rsidRPr="00271309">
              <w:rPr>
                <w:rFonts w:eastAsia="Arial Unicode MS" w:cs="Arial"/>
                <w:szCs w:val="18"/>
                <w:lang w:eastAsia="ar-SA"/>
              </w:rPr>
              <w:t xml:space="preserve"> before Friday</w:t>
            </w:r>
          </w:p>
          <w:p w14:paraId="0C2DFCA4" w14:textId="4456ADEA" w:rsidR="004E6ACF" w:rsidRPr="00AE3C01" w:rsidRDefault="004E6ACF" w:rsidP="00F23EA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Clarification is needed on “specific protocols”</w:t>
            </w:r>
          </w:p>
        </w:tc>
      </w:tr>
      <w:tr w:rsidR="004E6ACF" w:rsidRPr="002B5B90" w14:paraId="06E87006" w14:textId="77777777" w:rsidTr="004E6AC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C67B01" w14:textId="07A11100" w:rsidR="004E6ACF" w:rsidRPr="004E6ACF" w:rsidRDefault="004E6ACF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E6AC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69D27E" w14:textId="3C00D967" w:rsidR="004E6ACF" w:rsidRPr="004E6ACF" w:rsidRDefault="004E6ACF" w:rsidP="00F23EAD">
            <w:pPr>
              <w:snapToGrid w:val="0"/>
              <w:spacing w:after="0" w:line="240" w:lineRule="auto"/>
            </w:pPr>
            <w:hyperlink r:id="rId157" w:history="1">
              <w:r w:rsidRPr="004E6ACF">
                <w:rPr>
                  <w:rStyle w:val="Hyperlink"/>
                  <w:rFonts w:cs="Arial"/>
                </w:rPr>
                <w:t>S1-254238r1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BD12CE" w14:textId="0B1382AC" w:rsidR="004E6ACF" w:rsidRPr="004E6ACF" w:rsidRDefault="004E6ACF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E6ACF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871306" w14:textId="0688B8E9" w:rsidR="004E6ACF" w:rsidRPr="004E6ACF" w:rsidRDefault="004E6ACF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E6ACF">
              <w:rPr>
                <w:rFonts w:cs="Arial"/>
                <w:szCs w:val="18"/>
              </w:rPr>
              <w:t>Update to clause 6.7 use case on AI-agents communication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F18AC5" w14:textId="77777777" w:rsidR="004E6ACF" w:rsidRPr="004E6ACF" w:rsidRDefault="004E6ACF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58D3F" w14:textId="1E1E4A42" w:rsidR="004E6ACF" w:rsidRPr="004E6ACF" w:rsidRDefault="004E6ACF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4E6ACF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S1-254238.</w:t>
            </w:r>
          </w:p>
        </w:tc>
      </w:tr>
      <w:tr w:rsidR="00F23EAD" w:rsidRPr="002B5B90" w14:paraId="4AC44AC1" w14:textId="77777777" w:rsidTr="004E6AC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55BA39" w14:textId="77777777" w:rsidR="00F23EAD" w:rsidRPr="0035555A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D5E0F8" w14:textId="5DF9265B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hyperlink r:id="rId158" w:history="1">
              <w:r w:rsidRPr="003C5827">
                <w:rPr>
                  <w:rStyle w:val="Hyperlink"/>
                  <w:rFonts w:cs="Arial"/>
                  <w:szCs w:val="18"/>
                </w:rPr>
                <w:t>S1-254233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244FC8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155C4A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Update to clause 6.9 collaborative AI agents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8231F1" w14:textId="533843AE" w:rsidR="00F23EAD" w:rsidRPr="004E6ACF" w:rsidRDefault="004E6ACF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E6ACF">
              <w:rPr>
                <w:rFonts w:eastAsia="Times New Roman" w:cs="Arial"/>
                <w:szCs w:val="18"/>
                <w:lang w:eastAsia="ar-SA"/>
              </w:rPr>
              <w:t>Revised to S1-254233r1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C2AF19" w14:textId="6B9521A2" w:rsidR="00F23EAD" w:rsidRPr="00AE3C01" w:rsidRDefault="00F23EAD" w:rsidP="00F23EA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8681F">
              <w:rPr>
                <w:rFonts w:eastAsia="Arial Unicode MS" w:cs="Arial"/>
                <w:szCs w:val="18"/>
                <w:lang w:eastAsia="ar-SA"/>
              </w:rPr>
              <w:t>6.9</w:t>
            </w:r>
            <w:r w:rsidR="004E6ACF">
              <w:rPr>
                <w:rFonts w:eastAsia="Arial Unicode MS" w:cs="Arial"/>
                <w:szCs w:val="18"/>
                <w:lang w:eastAsia="ar-SA"/>
              </w:rPr>
              <w:t>, “AI agent application on the UE” is needed to be updated in PR3.</w:t>
            </w:r>
          </w:p>
        </w:tc>
      </w:tr>
      <w:tr w:rsidR="004E6ACF" w:rsidRPr="002B5B90" w14:paraId="3FC50FF2" w14:textId="77777777" w:rsidTr="004E6AC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6C141E" w14:textId="37B26F06" w:rsidR="004E6ACF" w:rsidRPr="004E6ACF" w:rsidRDefault="004E6ACF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E6AC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4CA7FB" w14:textId="1B8AD24C" w:rsidR="004E6ACF" w:rsidRPr="004E6ACF" w:rsidRDefault="004E6ACF" w:rsidP="00F23EAD">
            <w:pPr>
              <w:snapToGrid w:val="0"/>
              <w:spacing w:after="0" w:line="240" w:lineRule="auto"/>
            </w:pPr>
            <w:hyperlink r:id="rId159" w:history="1">
              <w:r w:rsidRPr="004E6ACF">
                <w:rPr>
                  <w:rStyle w:val="Hyperlink"/>
                  <w:rFonts w:cs="Arial"/>
                </w:rPr>
                <w:t>S1-254233r1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D4FCEF" w14:textId="0246AE61" w:rsidR="004E6ACF" w:rsidRPr="004E6ACF" w:rsidRDefault="004E6ACF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E6ACF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F831DE" w14:textId="6C9C74F6" w:rsidR="004E6ACF" w:rsidRPr="004E6ACF" w:rsidRDefault="004E6ACF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E6ACF">
              <w:rPr>
                <w:rFonts w:cs="Arial"/>
                <w:szCs w:val="18"/>
              </w:rPr>
              <w:t>Update to clause 6.9 collaborative AI agents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9DF1B5" w14:textId="77777777" w:rsidR="004E6ACF" w:rsidRPr="004E6ACF" w:rsidRDefault="004E6ACF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4E8159" w14:textId="06017DE0" w:rsidR="004E6ACF" w:rsidRPr="004E6ACF" w:rsidRDefault="004E6ACF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4E6ACF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S1-254233.</w:t>
            </w:r>
          </w:p>
        </w:tc>
      </w:tr>
      <w:tr w:rsidR="00F23EAD" w:rsidRPr="002B5B90" w14:paraId="0C0AEFF5" w14:textId="77777777" w:rsidTr="004E6AC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74A939" w14:textId="77777777" w:rsidR="00F23EAD" w:rsidRPr="0035555A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8CEB1E" w14:textId="5D23B0EB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hyperlink r:id="rId160" w:history="1">
              <w:r w:rsidRPr="003C5827">
                <w:rPr>
                  <w:rStyle w:val="Hyperlink"/>
                  <w:rFonts w:cs="Arial"/>
                  <w:szCs w:val="18"/>
                </w:rPr>
                <w:t>S1-254239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249799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D876D1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Update to clause 6.44 on customized service provisioning based on AI Agents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52F1AD" w14:textId="6F2D2CEF" w:rsidR="00F23EAD" w:rsidRPr="004E6ACF" w:rsidRDefault="004E6ACF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E6ACF">
              <w:rPr>
                <w:rFonts w:eastAsia="Times New Roman" w:cs="Arial"/>
                <w:szCs w:val="18"/>
                <w:lang w:eastAsia="ar-SA"/>
              </w:rPr>
              <w:t>Revised to S1-254239r1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0E4F74" w14:textId="77777777" w:rsidR="00F23EAD" w:rsidRPr="00AE3C01" w:rsidRDefault="00F23EAD" w:rsidP="00F23EA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zh-CN"/>
              </w:rPr>
              <w:t>6.44</w:t>
            </w:r>
          </w:p>
        </w:tc>
      </w:tr>
      <w:tr w:rsidR="004E6ACF" w:rsidRPr="002B5B90" w14:paraId="055BEC78" w14:textId="77777777" w:rsidTr="004E6AC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9F5A40" w14:textId="1AA119F3" w:rsidR="004E6ACF" w:rsidRPr="004E6ACF" w:rsidRDefault="004E6ACF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E6AC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561EBE" w14:textId="5B244CBF" w:rsidR="004E6ACF" w:rsidRPr="004E6ACF" w:rsidRDefault="004E6ACF" w:rsidP="00F23EAD">
            <w:pPr>
              <w:snapToGrid w:val="0"/>
              <w:spacing w:after="0" w:line="240" w:lineRule="auto"/>
            </w:pPr>
            <w:hyperlink r:id="rId161" w:history="1">
              <w:r w:rsidRPr="004E6ACF">
                <w:rPr>
                  <w:rStyle w:val="Hyperlink"/>
                  <w:rFonts w:cs="Arial"/>
                </w:rPr>
                <w:t>S1-254239r1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E64287" w14:textId="2A609A29" w:rsidR="004E6ACF" w:rsidRPr="004E6ACF" w:rsidRDefault="004E6ACF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E6ACF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931745" w14:textId="5706DC5A" w:rsidR="004E6ACF" w:rsidRPr="004E6ACF" w:rsidRDefault="004E6ACF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E6ACF">
              <w:rPr>
                <w:rFonts w:cs="Arial"/>
                <w:szCs w:val="18"/>
              </w:rPr>
              <w:t>Update to clause 6.44 on customized service provisioning based on AI Agents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F0B74A" w14:textId="77777777" w:rsidR="004E6ACF" w:rsidRPr="004E6ACF" w:rsidRDefault="004E6ACF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B46A39" w14:textId="328B7051" w:rsidR="004E6ACF" w:rsidRPr="004E6ACF" w:rsidRDefault="004E6ACF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zh-CN"/>
              </w:rPr>
            </w:pPr>
            <w:r w:rsidRPr="004E6ACF">
              <w:rPr>
                <w:rFonts w:eastAsia="Arial Unicode MS" w:cs="Arial"/>
                <w:color w:val="000000"/>
                <w:szCs w:val="18"/>
                <w:lang w:eastAsia="zh-CN"/>
              </w:rPr>
              <w:t>Revision of S1-254239.</w:t>
            </w:r>
          </w:p>
        </w:tc>
      </w:tr>
      <w:tr w:rsidR="00F23EAD" w:rsidRPr="002B5B90" w14:paraId="36E104FF" w14:textId="77777777" w:rsidTr="004E6AC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A4432D" w14:textId="77777777" w:rsidR="00F23EAD" w:rsidRPr="0035555A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B1DF87" w14:textId="4238C2DF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hyperlink r:id="rId162" w:history="1">
              <w:r w:rsidRPr="003C5827">
                <w:rPr>
                  <w:rStyle w:val="Hyperlink"/>
                  <w:rFonts w:cs="Arial"/>
                  <w:szCs w:val="18"/>
                </w:rPr>
                <w:t>S1-254240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D91124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73566A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Update to clause 6.17 on the Intelligent Communication Assistant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C6ED28" w14:textId="1E5EC373" w:rsidR="00F23EAD" w:rsidRPr="004E6ACF" w:rsidRDefault="004E6ACF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E6ACF">
              <w:rPr>
                <w:rFonts w:eastAsia="Times New Roman" w:cs="Arial"/>
                <w:szCs w:val="18"/>
                <w:lang w:eastAsia="ar-SA"/>
              </w:rPr>
              <w:t>Revised to S1-254240r1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8510C4" w14:textId="544CB8EA" w:rsidR="00F23EAD" w:rsidRPr="00AE3C01" w:rsidRDefault="00F23EAD" w:rsidP="00F23EA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zh-CN"/>
              </w:rPr>
              <w:t>6.17</w:t>
            </w:r>
            <w:r w:rsidR="004E6ACF">
              <w:rPr>
                <w:rFonts w:eastAsia="Arial Unicode MS" w:cs="Arial"/>
                <w:szCs w:val="18"/>
                <w:lang w:eastAsia="zh-CN"/>
              </w:rPr>
              <w:t xml:space="preserve"> revision will contain changes in PR2 and removing the newly proposed PR</w:t>
            </w:r>
          </w:p>
        </w:tc>
      </w:tr>
      <w:tr w:rsidR="004E6ACF" w:rsidRPr="002B5B90" w14:paraId="7DD2CF54" w14:textId="77777777" w:rsidTr="00C252C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48798" w14:textId="20B5E9E0" w:rsidR="004E6ACF" w:rsidRPr="004E6ACF" w:rsidRDefault="004E6ACF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E6ACF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629548" w14:textId="14CD3D50" w:rsidR="004E6ACF" w:rsidRPr="004E6ACF" w:rsidRDefault="004E6ACF" w:rsidP="00F23EAD">
            <w:pPr>
              <w:snapToGrid w:val="0"/>
              <w:spacing w:after="0" w:line="240" w:lineRule="auto"/>
            </w:pPr>
            <w:hyperlink r:id="rId163" w:history="1">
              <w:r w:rsidRPr="004E6ACF">
                <w:rPr>
                  <w:rStyle w:val="Hyperlink"/>
                  <w:rFonts w:cs="Arial"/>
                </w:rPr>
                <w:t>S1-254240r1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05B470" w14:textId="20039317" w:rsidR="004E6ACF" w:rsidRPr="004E6ACF" w:rsidRDefault="004E6ACF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E6ACF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E7F8E4" w14:textId="442E9F30" w:rsidR="004E6ACF" w:rsidRPr="004E6ACF" w:rsidRDefault="004E6ACF" w:rsidP="00F23E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E6ACF">
              <w:rPr>
                <w:rFonts w:cs="Arial"/>
                <w:szCs w:val="18"/>
              </w:rPr>
              <w:t>Update to clause 6.17 on the Intelligent Communication Assistant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441240" w14:textId="77777777" w:rsidR="004E6ACF" w:rsidRPr="004E6ACF" w:rsidRDefault="004E6ACF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7D0FC4" w14:textId="1B68D6C2" w:rsidR="004E6ACF" w:rsidRPr="004E6ACF" w:rsidRDefault="004E6ACF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zh-CN"/>
              </w:rPr>
            </w:pPr>
            <w:r w:rsidRPr="004E6ACF">
              <w:rPr>
                <w:rFonts w:eastAsia="Arial Unicode MS" w:cs="Arial"/>
                <w:color w:val="000000"/>
                <w:szCs w:val="18"/>
                <w:lang w:eastAsia="zh-CN"/>
              </w:rPr>
              <w:t>Revision of S1-254240.</w:t>
            </w:r>
          </w:p>
        </w:tc>
      </w:tr>
      <w:tr w:rsidR="00F23EAD" w:rsidRPr="002B5B90" w14:paraId="228F819D" w14:textId="77777777" w:rsidTr="00C252C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8983A6" w14:textId="77777777" w:rsidR="00F23EAD" w:rsidRPr="0035555A" w:rsidRDefault="00F23EAD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8C6F6A" w14:textId="0CB7CB60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hyperlink r:id="rId164" w:history="1">
              <w:r w:rsidRPr="003C5827">
                <w:rPr>
                  <w:rStyle w:val="Hyperlink"/>
                  <w:rFonts w:cs="Arial"/>
                  <w:szCs w:val="18"/>
                </w:rPr>
                <w:t>S1-254241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9B15F0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A58FA0" w14:textId="77777777" w:rsidR="00F23EAD" w:rsidRPr="003C5827" w:rsidRDefault="00F23EAD" w:rsidP="00F23EAD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Update to clause 6.30 on smart healthcare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83B549" w14:textId="15947AB6" w:rsidR="00F23EAD" w:rsidRPr="00C252CA" w:rsidRDefault="00C252CA" w:rsidP="00F23E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252CA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CE61EC" w14:textId="77777777" w:rsidR="00F23EAD" w:rsidRPr="00C252CA" w:rsidRDefault="00F23EAD" w:rsidP="00F23E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C252CA">
              <w:rPr>
                <w:rFonts w:eastAsia="Arial Unicode MS" w:cs="Arial"/>
                <w:color w:val="000000"/>
                <w:szCs w:val="18"/>
                <w:lang w:eastAsia="zh-CN"/>
              </w:rPr>
              <w:t>6.30</w:t>
            </w:r>
          </w:p>
        </w:tc>
      </w:tr>
      <w:bookmarkEnd w:id="7"/>
      <w:bookmarkEnd w:id="8"/>
      <w:tr w:rsidR="00851E96" w:rsidRPr="00F45489" w14:paraId="48A72212" w14:textId="77777777" w:rsidTr="004334BF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05347632" w14:textId="77777777" w:rsidR="00851E96" w:rsidRPr="00F45489" w:rsidRDefault="00851E96" w:rsidP="00851E96">
            <w:pPr>
              <w:pStyle w:val="berschrift1"/>
              <w:numPr>
                <w:ilvl w:val="0"/>
                <w:numId w:val="18"/>
              </w:numPr>
              <w:tabs>
                <w:tab w:val="num" w:pos="360"/>
              </w:tabs>
            </w:pPr>
            <w:r>
              <w:t>Tdoc numbers NOT allocated during drafting session (admin purposes only)</w:t>
            </w:r>
          </w:p>
        </w:tc>
      </w:tr>
      <w:tr w:rsidR="00851E96" w:rsidRPr="002B5B90" w14:paraId="14883CF2" w14:textId="77777777" w:rsidTr="00433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F86F" w14:textId="77777777" w:rsidR="00851E96" w:rsidRPr="0035555A" w:rsidRDefault="00851E96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A9BF" w14:textId="77777777" w:rsidR="00851E96" w:rsidRPr="00DB7F8C" w:rsidRDefault="00851E96" w:rsidP="004334BF">
            <w:pPr>
              <w:snapToGrid w:val="0"/>
              <w:spacing w:after="0" w:line="240" w:lineRule="auto"/>
              <w:rPr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BBB0" w14:textId="77777777" w:rsidR="00851E96" w:rsidRPr="00DB7F8C" w:rsidRDefault="00851E96" w:rsidP="004334BF">
            <w:pPr>
              <w:snapToGrid w:val="0"/>
              <w:spacing w:after="0" w:line="240" w:lineRule="auto"/>
              <w:rPr>
                <w:szCs w:val="18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045D" w14:textId="77777777" w:rsidR="00851E96" w:rsidRPr="00DB7F8C" w:rsidRDefault="00851E96" w:rsidP="004334BF">
            <w:pPr>
              <w:snapToGrid w:val="0"/>
              <w:spacing w:after="0" w:line="240" w:lineRule="auto"/>
              <w:rPr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2AD2" w14:textId="77777777" w:rsidR="00851E96" w:rsidRPr="00851E96" w:rsidRDefault="00851E96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7543" w14:textId="77777777" w:rsidR="00851E96" w:rsidRPr="00851E96" w:rsidRDefault="00851E96" w:rsidP="004334B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51E96" w:rsidRPr="002B5B90" w14:paraId="7E04C440" w14:textId="77777777" w:rsidTr="00433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CCD5" w14:textId="77777777" w:rsidR="00851E96" w:rsidRPr="0035555A" w:rsidRDefault="00851E96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D4B5" w14:textId="77777777" w:rsidR="00851E96" w:rsidRPr="00DB7F8C" w:rsidRDefault="00851E96" w:rsidP="004334BF">
            <w:pPr>
              <w:snapToGrid w:val="0"/>
              <w:spacing w:after="0" w:line="240" w:lineRule="auto"/>
              <w:rPr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E89C" w14:textId="77777777" w:rsidR="00851E96" w:rsidRPr="00DB7F8C" w:rsidRDefault="00851E96" w:rsidP="004334BF">
            <w:pPr>
              <w:snapToGrid w:val="0"/>
              <w:spacing w:after="0" w:line="240" w:lineRule="auto"/>
              <w:rPr>
                <w:szCs w:val="18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A61A" w14:textId="77777777" w:rsidR="00851E96" w:rsidRPr="00DB7F8C" w:rsidRDefault="00851E96" w:rsidP="004334BF">
            <w:pPr>
              <w:snapToGrid w:val="0"/>
              <w:spacing w:after="0" w:line="240" w:lineRule="auto"/>
              <w:rPr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0FFC" w14:textId="77777777" w:rsidR="00851E96" w:rsidRPr="00851E96" w:rsidRDefault="00851E96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68A" w14:textId="77777777" w:rsidR="00851E96" w:rsidRPr="00851E96" w:rsidRDefault="00851E96" w:rsidP="004334B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51E96" w:rsidRPr="002B5B90" w14:paraId="25D98AD8" w14:textId="77777777" w:rsidTr="00433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CD54" w14:textId="77777777" w:rsidR="00851E96" w:rsidRPr="0035555A" w:rsidRDefault="00851E96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CF93" w14:textId="77777777" w:rsidR="00851E96" w:rsidRPr="00DB7F8C" w:rsidRDefault="00851E96" w:rsidP="004334BF">
            <w:pPr>
              <w:snapToGrid w:val="0"/>
              <w:spacing w:after="0" w:line="240" w:lineRule="auto"/>
              <w:rPr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4639" w14:textId="77777777" w:rsidR="00851E96" w:rsidRPr="00DB7F8C" w:rsidRDefault="00851E96" w:rsidP="004334BF">
            <w:pPr>
              <w:snapToGrid w:val="0"/>
              <w:spacing w:after="0" w:line="240" w:lineRule="auto"/>
              <w:rPr>
                <w:szCs w:val="18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AA15" w14:textId="77777777" w:rsidR="00851E96" w:rsidRPr="00DB7F8C" w:rsidRDefault="00851E96" w:rsidP="004334BF">
            <w:pPr>
              <w:snapToGrid w:val="0"/>
              <w:spacing w:after="0" w:line="240" w:lineRule="auto"/>
              <w:rPr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DC5D" w14:textId="77777777" w:rsidR="00851E96" w:rsidRPr="00851E96" w:rsidRDefault="00851E96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DBD6" w14:textId="77777777" w:rsidR="00851E96" w:rsidRPr="00851E96" w:rsidRDefault="00851E96" w:rsidP="004334B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51E96" w:rsidRPr="00F45489" w14:paraId="74F08F22" w14:textId="77777777" w:rsidTr="004334BF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25B03BBD" w14:textId="77777777" w:rsidR="00851E96" w:rsidRPr="00F45489" w:rsidRDefault="00851E96" w:rsidP="00851E96">
            <w:pPr>
              <w:pStyle w:val="berschrift1"/>
              <w:numPr>
                <w:ilvl w:val="0"/>
                <w:numId w:val="18"/>
              </w:numPr>
              <w:tabs>
                <w:tab w:val="num" w:pos="360"/>
              </w:tabs>
            </w:pPr>
            <w:r>
              <w:t>Important discussions</w:t>
            </w:r>
          </w:p>
        </w:tc>
      </w:tr>
      <w:tr w:rsidR="00851E96" w:rsidRPr="002B5B90" w14:paraId="3FEF5C34" w14:textId="77777777" w:rsidTr="004334BF">
        <w:trPr>
          <w:trHeight w:val="1075"/>
        </w:trPr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B00483" w14:textId="77777777" w:rsidR="00851E96" w:rsidRDefault="00851E96" w:rsidP="004334BF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Highlight the following items:</w:t>
            </w:r>
          </w:p>
          <w:p w14:paraId="3AA9E47D" w14:textId="585152DE" w:rsidR="00851E96" w:rsidRDefault="00851E96" w:rsidP="00851E96">
            <w:pPr>
              <w:numPr>
                <w:ilvl w:val="0"/>
                <w:numId w:val="14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  <w:r w:rsidR="00210EB7">
              <w:rPr>
                <w:rFonts w:eastAsia="Arial Unicode MS" w:cs="Arial"/>
                <w:i/>
                <w:szCs w:val="18"/>
                <w:lang w:eastAsia="ko-KR"/>
              </w:rPr>
              <w:t xml:space="preserve">15 tdocs </w:t>
            </w:r>
            <w:proofErr w:type="gramStart"/>
            <w:r w:rsidR="00210EB7">
              <w:rPr>
                <w:rFonts w:eastAsia="Arial Unicode MS" w:cs="Arial"/>
                <w:i/>
                <w:szCs w:val="18"/>
                <w:lang w:eastAsia="ko-KR"/>
              </w:rPr>
              <w:t>noted;</w:t>
            </w:r>
            <w:proofErr w:type="gramEnd"/>
          </w:p>
          <w:p w14:paraId="6202BD3A" w14:textId="3FCD8C95" w:rsidR="00210EB7" w:rsidRDefault="00210EB7" w:rsidP="00851E96">
            <w:pPr>
              <w:numPr>
                <w:ilvl w:val="0"/>
                <w:numId w:val="14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>2 tdocs pre-</w:t>
            </w:r>
            <w:proofErr w:type="gramStart"/>
            <w:r>
              <w:rPr>
                <w:rFonts w:eastAsia="Arial Unicode MS" w:cs="Arial"/>
                <w:i/>
                <w:szCs w:val="18"/>
                <w:lang w:eastAsia="ko-KR"/>
              </w:rPr>
              <w:t>approved;</w:t>
            </w:r>
            <w:proofErr w:type="gramEnd"/>
          </w:p>
          <w:p w14:paraId="7C57F869" w14:textId="4F6E16FF" w:rsidR="00210EB7" w:rsidRDefault="00672666" w:rsidP="00851E96">
            <w:pPr>
              <w:numPr>
                <w:ilvl w:val="0"/>
                <w:numId w:val="14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31 tdocs still opened.</w:t>
            </w:r>
          </w:p>
          <w:p w14:paraId="22AF7384" w14:textId="77777777" w:rsidR="00851E96" w:rsidRPr="0035555A" w:rsidRDefault="00851E96" w:rsidP="004334BF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851E96" w:rsidRPr="00012C8A" w14:paraId="116B35A2" w14:textId="77777777" w:rsidTr="004334BF">
        <w:trPr>
          <w:trHeight w:val="141"/>
        </w:trPr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CB11B25" w14:textId="77777777" w:rsidR="00851E96" w:rsidRPr="00012C8A" w:rsidRDefault="00851E96" w:rsidP="00851E96">
            <w:pPr>
              <w:pStyle w:val="berschrift1"/>
              <w:numPr>
                <w:ilvl w:val="0"/>
                <w:numId w:val="18"/>
              </w:numPr>
              <w:tabs>
                <w:tab w:val="num" w:pos="360"/>
              </w:tabs>
            </w:pPr>
            <w:r>
              <w:t>Close</w:t>
            </w:r>
          </w:p>
        </w:tc>
      </w:tr>
    </w:tbl>
    <w:p w14:paraId="511C52B3" w14:textId="77777777" w:rsidR="00431656" w:rsidRDefault="00431656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</w:p>
    <w:p w14:paraId="4A27466B" w14:textId="77777777" w:rsidR="00431656" w:rsidRDefault="00431656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</w:p>
    <w:sectPr w:rsidR="00431656">
      <w:pgSz w:w="16837" w:h="11905" w:orient="landscape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5B534B" w14:textId="77777777" w:rsidR="007E1D77" w:rsidRDefault="007E1D77">
      <w:pPr>
        <w:spacing w:line="240" w:lineRule="auto"/>
      </w:pPr>
      <w:r>
        <w:separator/>
      </w:r>
    </w:p>
  </w:endnote>
  <w:endnote w:type="continuationSeparator" w:id="0">
    <w:p w14:paraId="668C8DD2" w14:textId="77777777" w:rsidR="007E1D77" w:rsidRDefault="007E1D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-Bold">
    <w:altName w:val="Calibri"/>
    <w:charset w:val="00"/>
    <w:family w:val="auto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57450" w14:textId="77777777" w:rsidR="007E1D77" w:rsidRDefault="007E1D77">
      <w:pPr>
        <w:spacing w:after="0"/>
      </w:pPr>
      <w:r>
        <w:separator/>
      </w:r>
    </w:p>
  </w:footnote>
  <w:footnote w:type="continuationSeparator" w:id="0">
    <w:p w14:paraId="34FCEE99" w14:textId="77777777" w:rsidR="007E1D77" w:rsidRDefault="007E1D7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ennumm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ennumm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ennumm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ennumm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Aufzhlungszeichen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Aufzhlungszeichen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Aufzhlungszeichen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FFFFFF88"/>
    <w:lvl w:ilvl="0">
      <w:start w:val="1"/>
      <w:numFmt w:val="decimal"/>
      <w:pStyle w:val="Listennumm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decimal"/>
      <w:pStyle w:val="berschrift1"/>
      <w:lvlText w:val="%1"/>
      <w:lvlJc w:val="left"/>
      <w:pPr>
        <w:tabs>
          <w:tab w:val="left" w:pos="227"/>
        </w:tabs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tabs>
          <w:tab w:val="left" w:pos="2325"/>
        </w:tabs>
        <w:ind w:left="2988" w:firstLine="0"/>
      </w:pPr>
    </w:lvl>
    <w:lvl w:ilvl="2">
      <w:start w:val="1"/>
      <w:numFmt w:val="decimal"/>
      <w:pStyle w:val="berschrift3"/>
      <w:lvlText w:val="%1.%2.%3"/>
      <w:lvlJc w:val="left"/>
      <w:pPr>
        <w:tabs>
          <w:tab w:val="left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multilevel"/>
    <w:tmpl w:val="07795E35"/>
    <w:lvl w:ilvl="0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642898"/>
    <w:multiLevelType w:val="multilevel"/>
    <w:tmpl w:val="09CA06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627F7F5B"/>
    <w:multiLevelType w:val="multilevel"/>
    <w:tmpl w:val="3ECA48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5FE1367"/>
    <w:multiLevelType w:val="multilevel"/>
    <w:tmpl w:val="383825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C001969"/>
    <w:multiLevelType w:val="multilevel"/>
    <w:tmpl w:val="6C00196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90877061">
    <w:abstractNumId w:val="8"/>
  </w:num>
  <w:num w:numId="2" w16cid:durableId="785347064">
    <w:abstractNumId w:val="3"/>
    <w:lvlOverride w:ilvl="0">
      <w:startOverride w:val="1"/>
    </w:lvlOverride>
  </w:num>
  <w:num w:numId="3" w16cid:durableId="109906031">
    <w:abstractNumId w:val="5"/>
  </w:num>
  <w:num w:numId="4" w16cid:durableId="711727559">
    <w:abstractNumId w:val="7"/>
    <w:lvlOverride w:ilvl="0">
      <w:startOverride w:val="1"/>
    </w:lvlOverride>
  </w:num>
  <w:num w:numId="5" w16cid:durableId="516966808">
    <w:abstractNumId w:val="6"/>
  </w:num>
  <w:num w:numId="6" w16cid:durableId="1995638762">
    <w:abstractNumId w:val="2"/>
    <w:lvlOverride w:ilvl="0">
      <w:startOverride w:val="1"/>
    </w:lvlOverride>
  </w:num>
  <w:num w:numId="7" w16cid:durableId="1716852059">
    <w:abstractNumId w:val="4"/>
  </w:num>
  <w:num w:numId="8" w16cid:durableId="1476407056">
    <w:abstractNumId w:val="1"/>
    <w:lvlOverride w:ilvl="0">
      <w:startOverride w:val="1"/>
    </w:lvlOverride>
  </w:num>
  <w:num w:numId="9" w16cid:durableId="193348814">
    <w:abstractNumId w:val="0"/>
    <w:lvlOverride w:ilvl="0">
      <w:startOverride w:val="1"/>
    </w:lvlOverride>
  </w:num>
  <w:num w:numId="10" w16cid:durableId="1216703083">
    <w:abstractNumId w:val="14"/>
  </w:num>
  <w:num w:numId="11" w16cid:durableId="964194061">
    <w:abstractNumId w:val="12"/>
  </w:num>
  <w:num w:numId="12" w16cid:durableId="795560445">
    <w:abstractNumId w:val="16"/>
  </w:num>
  <w:num w:numId="13" w16cid:durableId="64562096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63848839">
    <w:abstractNumId w:val="9"/>
  </w:num>
  <w:num w:numId="15" w16cid:durableId="1822036135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2652577">
    <w:abstractNumId w:val="15"/>
  </w:num>
  <w:num w:numId="17" w16cid:durableId="573201019">
    <w:abstractNumId w:val="13"/>
  </w:num>
  <w:num w:numId="18" w16cid:durableId="5914013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642"/>
    <w:rsid w:val="0000020D"/>
    <w:rsid w:val="000006C6"/>
    <w:rsid w:val="0000097B"/>
    <w:rsid w:val="00000A1F"/>
    <w:rsid w:val="00001957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66D2"/>
    <w:rsid w:val="000172C3"/>
    <w:rsid w:val="00020612"/>
    <w:rsid w:val="000208FD"/>
    <w:rsid w:val="000223C7"/>
    <w:rsid w:val="000223E0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1905"/>
    <w:rsid w:val="0003251C"/>
    <w:rsid w:val="00033433"/>
    <w:rsid w:val="00033B50"/>
    <w:rsid w:val="000343B6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380"/>
    <w:rsid w:val="00040564"/>
    <w:rsid w:val="0004084E"/>
    <w:rsid w:val="00040EB7"/>
    <w:rsid w:val="00040FF1"/>
    <w:rsid w:val="00041335"/>
    <w:rsid w:val="000415D9"/>
    <w:rsid w:val="000420C7"/>
    <w:rsid w:val="00042B71"/>
    <w:rsid w:val="00042BC1"/>
    <w:rsid w:val="00042C35"/>
    <w:rsid w:val="00042CAC"/>
    <w:rsid w:val="00042F6D"/>
    <w:rsid w:val="00043663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0D6"/>
    <w:rsid w:val="00047871"/>
    <w:rsid w:val="0004788C"/>
    <w:rsid w:val="00050A1F"/>
    <w:rsid w:val="00050F83"/>
    <w:rsid w:val="000518D7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4E9"/>
    <w:rsid w:val="000606FD"/>
    <w:rsid w:val="0006090D"/>
    <w:rsid w:val="00060D3A"/>
    <w:rsid w:val="00061249"/>
    <w:rsid w:val="000615C4"/>
    <w:rsid w:val="00061B3B"/>
    <w:rsid w:val="00062267"/>
    <w:rsid w:val="00062404"/>
    <w:rsid w:val="000624BD"/>
    <w:rsid w:val="0006264C"/>
    <w:rsid w:val="00062A87"/>
    <w:rsid w:val="00062DAF"/>
    <w:rsid w:val="00063551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2C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2EF6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5861"/>
    <w:rsid w:val="00085D73"/>
    <w:rsid w:val="000861C7"/>
    <w:rsid w:val="00086672"/>
    <w:rsid w:val="00086D44"/>
    <w:rsid w:val="00087897"/>
    <w:rsid w:val="000902D3"/>
    <w:rsid w:val="00090AFD"/>
    <w:rsid w:val="00090C1C"/>
    <w:rsid w:val="00091046"/>
    <w:rsid w:val="00091286"/>
    <w:rsid w:val="0009151B"/>
    <w:rsid w:val="000916EC"/>
    <w:rsid w:val="00091B0F"/>
    <w:rsid w:val="00091B32"/>
    <w:rsid w:val="00091B6F"/>
    <w:rsid w:val="00091BAE"/>
    <w:rsid w:val="00092348"/>
    <w:rsid w:val="000924E4"/>
    <w:rsid w:val="000925C4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8DF"/>
    <w:rsid w:val="00097B41"/>
    <w:rsid w:val="00097E76"/>
    <w:rsid w:val="000A0FE4"/>
    <w:rsid w:val="000A135B"/>
    <w:rsid w:val="000A1683"/>
    <w:rsid w:val="000A2796"/>
    <w:rsid w:val="000A2A34"/>
    <w:rsid w:val="000A2BEC"/>
    <w:rsid w:val="000A2FCF"/>
    <w:rsid w:val="000A3304"/>
    <w:rsid w:val="000A405C"/>
    <w:rsid w:val="000A4138"/>
    <w:rsid w:val="000A51F5"/>
    <w:rsid w:val="000A62A1"/>
    <w:rsid w:val="000A638F"/>
    <w:rsid w:val="000A75CD"/>
    <w:rsid w:val="000A78BF"/>
    <w:rsid w:val="000A7AF4"/>
    <w:rsid w:val="000B02A3"/>
    <w:rsid w:val="000B04FF"/>
    <w:rsid w:val="000B07F2"/>
    <w:rsid w:val="000B0F2B"/>
    <w:rsid w:val="000B1C8C"/>
    <w:rsid w:val="000B2ABF"/>
    <w:rsid w:val="000B3063"/>
    <w:rsid w:val="000B3677"/>
    <w:rsid w:val="000B384B"/>
    <w:rsid w:val="000B4353"/>
    <w:rsid w:val="000B4535"/>
    <w:rsid w:val="000B4D09"/>
    <w:rsid w:val="000B4D89"/>
    <w:rsid w:val="000B52D5"/>
    <w:rsid w:val="000B55BC"/>
    <w:rsid w:val="000B569A"/>
    <w:rsid w:val="000B570C"/>
    <w:rsid w:val="000B6348"/>
    <w:rsid w:val="000B6999"/>
    <w:rsid w:val="000B6F76"/>
    <w:rsid w:val="000B7247"/>
    <w:rsid w:val="000C076F"/>
    <w:rsid w:val="000C0ACD"/>
    <w:rsid w:val="000C0F67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3E86"/>
    <w:rsid w:val="000C4657"/>
    <w:rsid w:val="000C465F"/>
    <w:rsid w:val="000C4985"/>
    <w:rsid w:val="000C4DB4"/>
    <w:rsid w:val="000C4EA3"/>
    <w:rsid w:val="000C4EBF"/>
    <w:rsid w:val="000C4F04"/>
    <w:rsid w:val="000C5253"/>
    <w:rsid w:val="000C5746"/>
    <w:rsid w:val="000C629C"/>
    <w:rsid w:val="000C64DE"/>
    <w:rsid w:val="000C6AF0"/>
    <w:rsid w:val="000C7AE7"/>
    <w:rsid w:val="000C7FB5"/>
    <w:rsid w:val="000D031C"/>
    <w:rsid w:val="000D0837"/>
    <w:rsid w:val="000D0AB8"/>
    <w:rsid w:val="000D141C"/>
    <w:rsid w:val="000D1653"/>
    <w:rsid w:val="000D1D9F"/>
    <w:rsid w:val="000D2677"/>
    <w:rsid w:val="000D27DE"/>
    <w:rsid w:val="000D2CFF"/>
    <w:rsid w:val="000D2FB1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DC1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806"/>
    <w:rsid w:val="000E1F48"/>
    <w:rsid w:val="000E2CEF"/>
    <w:rsid w:val="000E2EA7"/>
    <w:rsid w:val="000E30C4"/>
    <w:rsid w:val="000E35B5"/>
    <w:rsid w:val="000E43AD"/>
    <w:rsid w:val="000E484B"/>
    <w:rsid w:val="000E495C"/>
    <w:rsid w:val="000E510D"/>
    <w:rsid w:val="000E5576"/>
    <w:rsid w:val="000E5D36"/>
    <w:rsid w:val="000E671C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C20"/>
    <w:rsid w:val="000F5EFA"/>
    <w:rsid w:val="000F5FCA"/>
    <w:rsid w:val="000F60DF"/>
    <w:rsid w:val="000F6A78"/>
    <w:rsid w:val="000F6AF7"/>
    <w:rsid w:val="000F6C68"/>
    <w:rsid w:val="000F6FE4"/>
    <w:rsid w:val="000F7437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AE9"/>
    <w:rsid w:val="00107CD9"/>
    <w:rsid w:val="001102DE"/>
    <w:rsid w:val="001105AC"/>
    <w:rsid w:val="001107CF"/>
    <w:rsid w:val="00111BB8"/>
    <w:rsid w:val="0011248A"/>
    <w:rsid w:val="00112856"/>
    <w:rsid w:val="001129CD"/>
    <w:rsid w:val="00112B8E"/>
    <w:rsid w:val="0011377C"/>
    <w:rsid w:val="00113CF5"/>
    <w:rsid w:val="00114939"/>
    <w:rsid w:val="00114D84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1D0"/>
    <w:rsid w:val="001214D4"/>
    <w:rsid w:val="00121A96"/>
    <w:rsid w:val="00122859"/>
    <w:rsid w:val="00122AB1"/>
    <w:rsid w:val="00122CB5"/>
    <w:rsid w:val="00122D03"/>
    <w:rsid w:val="00122DDC"/>
    <w:rsid w:val="00122E28"/>
    <w:rsid w:val="00123E92"/>
    <w:rsid w:val="00124CB1"/>
    <w:rsid w:val="00124E3C"/>
    <w:rsid w:val="001251DB"/>
    <w:rsid w:val="00125702"/>
    <w:rsid w:val="001261C9"/>
    <w:rsid w:val="0012732F"/>
    <w:rsid w:val="001276EC"/>
    <w:rsid w:val="00127901"/>
    <w:rsid w:val="00130E6A"/>
    <w:rsid w:val="00130EDE"/>
    <w:rsid w:val="0013241F"/>
    <w:rsid w:val="00132467"/>
    <w:rsid w:val="0013246A"/>
    <w:rsid w:val="00132955"/>
    <w:rsid w:val="00134744"/>
    <w:rsid w:val="00135CF0"/>
    <w:rsid w:val="00136607"/>
    <w:rsid w:val="0013675D"/>
    <w:rsid w:val="00136C27"/>
    <w:rsid w:val="00136CF4"/>
    <w:rsid w:val="00137177"/>
    <w:rsid w:val="0013726E"/>
    <w:rsid w:val="00137865"/>
    <w:rsid w:val="00140106"/>
    <w:rsid w:val="0014096E"/>
    <w:rsid w:val="001409B8"/>
    <w:rsid w:val="001424EA"/>
    <w:rsid w:val="0014256F"/>
    <w:rsid w:val="00142AA6"/>
    <w:rsid w:val="001439B8"/>
    <w:rsid w:val="00143AD3"/>
    <w:rsid w:val="00143E33"/>
    <w:rsid w:val="00144C21"/>
    <w:rsid w:val="00144CCF"/>
    <w:rsid w:val="001458C4"/>
    <w:rsid w:val="00145C29"/>
    <w:rsid w:val="00146367"/>
    <w:rsid w:val="00146BF2"/>
    <w:rsid w:val="0014708C"/>
    <w:rsid w:val="00147B2D"/>
    <w:rsid w:val="001505E8"/>
    <w:rsid w:val="001507DF"/>
    <w:rsid w:val="00150FE7"/>
    <w:rsid w:val="0015100B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6F73"/>
    <w:rsid w:val="001574A1"/>
    <w:rsid w:val="001574E4"/>
    <w:rsid w:val="00157764"/>
    <w:rsid w:val="001578BE"/>
    <w:rsid w:val="001600A2"/>
    <w:rsid w:val="00160AC8"/>
    <w:rsid w:val="00160F0E"/>
    <w:rsid w:val="00162C1C"/>
    <w:rsid w:val="00162E90"/>
    <w:rsid w:val="00163A2A"/>
    <w:rsid w:val="00163AB2"/>
    <w:rsid w:val="00164162"/>
    <w:rsid w:val="00164344"/>
    <w:rsid w:val="001644D2"/>
    <w:rsid w:val="00165345"/>
    <w:rsid w:val="00165A52"/>
    <w:rsid w:val="00165E0B"/>
    <w:rsid w:val="00165F5B"/>
    <w:rsid w:val="00166547"/>
    <w:rsid w:val="00166AC0"/>
    <w:rsid w:val="00166C97"/>
    <w:rsid w:val="00166FDC"/>
    <w:rsid w:val="0016707D"/>
    <w:rsid w:val="0016769B"/>
    <w:rsid w:val="00167736"/>
    <w:rsid w:val="00167812"/>
    <w:rsid w:val="001679AC"/>
    <w:rsid w:val="00167FD0"/>
    <w:rsid w:val="001706D2"/>
    <w:rsid w:val="00171C7C"/>
    <w:rsid w:val="00171EB9"/>
    <w:rsid w:val="00172A42"/>
    <w:rsid w:val="00172B1D"/>
    <w:rsid w:val="00172CB9"/>
    <w:rsid w:val="00172DB3"/>
    <w:rsid w:val="00172F72"/>
    <w:rsid w:val="00173B53"/>
    <w:rsid w:val="00174CEC"/>
    <w:rsid w:val="00175565"/>
    <w:rsid w:val="00175768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11A0"/>
    <w:rsid w:val="001812A2"/>
    <w:rsid w:val="00181454"/>
    <w:rsid w:val="00181730"/>
    <w:rsid w:val="0018200E"/>
    <w:rsid w:val="0018232C"/>
    <w:rsid w:val="00182793"/>
    <w:rsid w:val="00182E1D"/>
    <w:rsid w:val="001833DB"/>
    <w:rsid w:val="00183C0C"/>
    <w:rsid w:val="00183C9B"/>
    <w:rsid w:val="00184224"/>
    <w:rsid w:val="00184290"/>
    <w:rsid w:val="00185775"/>
    <w:rsid w:val="001860D5"/>
    <w:rsid w:val="0018673A"/>
    <w:rsid w:val="001906F2"/>
    <w:rsid w:val="00190801"/>
    <w:rsid w:val="001910CF"/>
    <w:rsid w:val="00191341"/>
    <w:rsid w:val="0019168B"/>
    <w:rsid w:val="0019168C"/>
    <w:rsid w:val="00191694"/>
    <w:rsid w:val="001920F5"/>
    <w:rsid w:val="00192201"/>
    <w:rsid w:val="00192529"/>
    <w:rsid w:val="001926A6"/>
    <w:rsid w:val="001926BE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5E0C"/>
    <w:rsid w:val="0019617A"/>
    <w:rsid w:val="00196600"/>
    <w:rsid w:val="0019679C"/>
    <w:rsid w:val="00197382"/>
    <w:rsid w:val="00197403"/>
    <w:rsid w:val="0019753E"/>
    <w:rsid w:val="00197B6B"/>
    <w:rsid w:val="001A00A3"/>
    <w:rsid w:val="001A0C42"/>
    <w:rsid w:val="001A0E02"/>
    <w:rsid w:val="001A19C5"/>
    <w:rsid w:val="001A19F9"/>
    <w:rsid w:val="001A22D4"/>
    <w:rsid w:val="001A22E9"/>
    <w:rsid w:val="001A246D"/>
    <w:rsid w:val="001A3398"/>
    <w:rsid w:val="001A388E"/>
    <w:rsid w:val="001A4210"/>
    <w:rsid w:val="001A4F3B"/>
    <w:rsid w:val="001A5ACC"/>
    <w:rsid w:val="001A5FF0"/>
    <w:rsid w:val="001A641A"/>
    <w:rsid w:val="001A6B1E"/>
    <w:rsid w:val="001A6C8C"/>
    <w:rsid w:val="001A7842"/>
    <w:rsid w:val="001A7A33"/>
    <w:rsid w:val="001A7BE0"/>
    <w:rsid w:val="001A7F20"/>
    <w:rsid w:val="001B0011"/>
    <w:rsid w:val="001B015B"/>
    <w:rsid w:val="001B0F18"/>
    <w:rsid w:val="001B104F"/>
    <w:rsid w:val="001B1B94"/>
    <w:rsid w:val="001B1E3D"/>
    <w:rsid w:val="001B21A1"/>
    <w:rsid w:val="001B21CC"/>
    <w:rsid w:val="001B2540"/>
    <w:rsid w:val="001B33F6"/>
    <w:rsid w:val="001B3870"/>
    <w:rsid w:val="001B43BD"/>
    <w:rsid w:val="001B5347"/>
    <w:rsid w:val="001B55DE"/>
    <w:rsid w:val="001B67E5"/>
    <w:rsid w:val="001B6D92"/>
    <w:rsid w:val="001B7313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27A"/>
    <w:rsid w:val="001C4876"/>
    <w:rsid w:val="001C4ACE"/>
    <w:rsid w:val="001C55D8"/>
    <w:rsid w:val="001C59A1"/>
    <w:rsid w:val="001C6732"/>
    <w:rsid w:val="001C6F50"/>
    <w:rsid w:val="001C714E"/>
    <w:rsid w:val="001C78B6"/>
    <w:rsid w:val="001C7AA9"/>
    <w:rsid w:val="001D0350"/>
    <w:rsid w:val="001D0795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6DA9"/>
    <w:rsid w:val="001D7518"/>
    <w:rsid w:val="001D7669"/>
    <w:rsid w:val="001D79A8"/>
    <w:rsid w:val="001E0598"/>
    <w:rsid w:val="001E07E8"/>
    <w:rsid w:val="001E0F32"/>
    <w:rsid w:val="001E0FC5"/>
    <w:rsid w:val="001E1278"/>
    <w:rsid w:val="001E1597"/>
    <w:rsid w:val="001E1B5D"/>
    <w:rsid w:val="001E1EF1"/>
    <w:rsid w:val="001E2128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4DC"/>
    <w:rsid w:val="001E5B25"/>
    <w:rsid w:val="001E5C57"/>
    <w:rsid w:val="001E69A0"/>
    <w:rsid w:val="001E69A1"/>
    <w:rsid w:val="001E6ED4"/>
    <w:rsid w:val="001E715A"/>
    <w:rsid w:val="001E7D0E"/>
    <w:rsid w:val="001E7FC4"/>
    <w:rsid w:val="001F07D9"/>
    <w:rsid w:val="001F10D2"/>
    <w:rsid w:val="001F111B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052F"/>
    <w:rsid w:val="00201141"/>
    <w:rsid w:val="002011D3"/>
    <w:rsid w:val="0020137F"/>
    <w:rsid w:val="00201FD3"/>
    <w:rsid w:val="0020248E"/>
    <w:rsid w:val="002029C7"/>
    <w:rsid w:val="002031E7"/>
    <w:rsid w:val="0020328A"/>
    <w:rsid w:val="00203972"/>
    <w:rsid w:val="002042D0"/>
    <w:rsid w:val="00204347"/>
    <w:rsid w:val="0020434E"/>
    <w:rsid w:val="00204A2B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0EB7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601"/>
    <w:rsid w:val="00215CE9"/>
    <w:rsid w:val="00216062"/>
    <w:rsid w:val="00216121"/>
    <w:rsid w:val="002164F7"/>
    <w:rsid w:val="00217E05"/>
    <w:rsid w:val="00220C8D"/>
    <w:rsid w:val="00220D34"/>
    <w:rsid w:val="00220E17"/>
    <w:rsid w:val="0022171D"/>
    <w:rsid w:val="002218CB"/>
    <w:rsid w:val="00221A12"/>
    <w:rsid w:val="00221CBC"/>
    <w:rsid w:val="002226FC"/>
    <w:rsid w:val="002230A2"/>
    <w:rsid w:val="00223B7D"/>
    <w:rsid w:val="002240BE"/>
    <w:rsid w:val="00224A6A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B8B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223"/>
    <w:rsid w:val="00236A18"/>
    <w:rsid w:val="0023720B"/>
    <w:rsid w:val="0023722E"/>
    <w:rsid w:val="00237419"/>
    <w:rsid w:val="002378E3"/>
    <w:rsid w:val="00237C1E"/>
    <w:rsid w:val="00237CEB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841"/>
    <w:rsid w:val="00244869"/>
    <w:rsid w:val="00244A36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6BF0"/>
    <w:rsid w:val="002477AB"/>
    <w:rsid w:val="00247C0E"/>
    <w:rsid w:val="00250156"/>
    <w:rsid w:val="00250CDE"/>
    <w:rsid w:val="00251590"/>
    <w:rsid w:val="00251AE9"/>
    <w:rsid w:val="00253551"/>
    <w:rsid w:val="0025366A"/>
    <w:rsid w:val="002536D1"/>
    <w:rsid w:val="00253A2A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67A9"/>
    <w:rsid w:val="0025732B"/>
    <w:rsid w:val="00257667"/>
    <w:rsid w:val="00260057"/>
    <w:rsid w:val="0026037A"/>
    <w:rsid w:val="002610F3"/>
    <w:rsid w:val="00261A8C"/>
    <w:rsid w:val="00261B35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5B0E"/>
    <w:rsid w:val="00275BB3"/>
    <w:rsid w:val="0027612A"/>
    <w:rsid w:val="002777A7"/>
    <w:rsid w:val="0027795A"/>
    <w:rsid w:val="00277A17"/>
    <w:rsid w:val="0028085A"/>
    <w:rsid w:val="0028086D"/>
    <w:rsid w:val="00281043"/>
    <w:rsid w:val="0028172E"/>
    <w:rsid w:val="00281896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57B7"/>
    <w:rsid w:val="00285C19"/>
    <w:rsid w:val="002867C3"/>
    <w:rsid w:val="002869E0"/>
    <w:rsid w:val="00287083"/>
    <w:rsid w:val="0028737B"/>
    <w:rsid w:val="00287720"/>
    <w:rsid w:val="00290020"/>
    <w:rsid w:val="0029003B"/>
    <w:rsid w:val="00290416"/>
    <w:rsid w:val="00290878"/>
    <w:rsid w:val="00290946"/>
    <w:rsid w:val="00290C58"/>
    <w:rsid w:val="00290D2D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3BE5"/>
    <w:rsid w:val="0029402C"/>
    <w:rsid w:val="0029469C"/>
    <w:rsid w:val="0029476F"/>
    <w:rsid w:val="002957FD"/>
    <w:rsid w:val="00295E09"/>
    <w:rsid w:val="0029642F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7A2"/>
    <w:rsid w:val="002A388A"/>
    <w:rsid w:val="002A3BB4"/>
    <w:rsid w:val="002A544D"/>
    <w:rsid w:val="002A55E3"/>
    <w:rsid w:val="002A5EE5"/>
    <w:rsid w:val="002A63FB"/>
    <w:rsid w:val="002A7406"/>
    <w:rsid w:val="002A7773"/>
    <w:rsid w:val="002A796E"/>
    <w:rsid w:val="002B08C1"/>
    <w:rsid w:val="002B0FD7"/>
    <w:rsid w:val="002B0FE7"/>
    <w:rsid w:val="002B1109"/>
    <w:rsid w:val="002B1753"/>
    <w:rsid w:val="002B17EB"/>
    <w:rsid w:val="002B183F"/>
    <w:rsid w:val="002B23FA"/>
    <w:rsid w:val="002B35E6"/>
    <w:rsid w:val="002B35FE"/>
    <w:rsid w:val="002B3CDE"/>
    <w:rsid w:val="002B3E78"/>
    <w:rsid w:val="002B4959"/>
    <w:rsid w:val="002B58A5"/>
    <w:rsid w:val="002B58FA"/>
    <w:rsid w:val="002B5A26"/>
    <w:rsid w:val="002B5B90"/>
    <w:rsid w:val="002B5B9E"/>
    <w:rsid w:val="002B697A"/>
    <w:rsid w:val="002B6B0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C0B"/>
    <w:rsid w:val="002C3EE0"/>
    <w:rsid w:val="002C40F8"/>
    <w:rsid w:val="002C4381"/>
    <w:rsid w:val="002C46C1"/>
    <w:rsid w:val="002C470A"/>
    <w:rsid w:val="002C5477"/>
    <w:rsid w:val="002C58FC"/>
    <w:rsid w:val="002C5D35"/>
    <w:rsid w:val="002C5DE3"/>
    <w:rsid w:val="002C61B5"/>
    <w:rsid w:val="002C69A2"/>
    <w:rsid w:val="002C7A8E"/>
    <w:rsid w:val="002C7C33"/>
    <w:rsid w:val="002D03D0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5F59"/>
    <w:rsid w:val="002D603C"/>
    <w:rsid w:val="002D6045"/>
    <w:rsid w:val="002D6388"/>
    <w:rsid w:val="002D648E"/>
    <w:rsid w:val="002D693E"/>
    <w:rsid w:val="002D6ACF"/>
    <w:rsid w:val="002D6BF2"/>
    <w:rsid w:val="002D7530"/>
    <w:rsid w:val="002E007F"/>
    <w:rsid w:val="002E015E"/>
    <w:rsid w:val="002E06A4"/>
    <w:rsid w:val="002E0972"/>
    <w:rsid w:val="002E0B95"/>
    <w:rsid w:val="002E0C61"/>
    <w:rsid w:val="002E10A3"/>
    <w:rsid w:val="002E121A"/>
    <w:rsid w:val="002E157F"/>
    <w:rsid w:val="002E2E77"/>
    <w:rsid w:val="002E3996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2D7"/>
    <w:rsid w:val="002F43C3"/>
    <w:rsid w:val="002F44AF"/>
    <w:rsid w:val="002F455E"/>
    <w:rsid w:val="002F4F91"/>
    <w:rsid w:val="002F4FC9"/>
    <w:rsid w:val="002F5A51"/>
    <w:rsid w:val="002F6131"/>
    <w:rsid w:val="002F6811"/>
    <w:rsid w:val="002F6D2F"/>
    <w:rsid w:val="00300203"/>
    <w:rsid w:val="00300258"/>
    <w:rsid w:val="0030093F"/>
    <w:rsid w:val="00300A16"/>
    <w:rsid w:val="00300C8D"/>
    <w:rsid w:val="0030128D"/>
    <w:rsid w:val="003020BA"/>
    <w:rsid w:val="00302BB2"/>
    <w:rsid w:val="00304A7C"/>
    <w:rsid w:val="00305449"/>
    <w:rsid w:val="003054D7"/>
    <w:rsid w:val="003056C6"/>
    <w:rsid w:val="00305B7B"/>
    <w:rsid w:val="003061F4"/>
    <w:rsid w:val="003065E8"/>
    <w:rsid w:val="0030688F"/>
    <w:rsid w:val="0030697C"/>
    <w:rsid w:val="00306BCE"/>
    <w:rsid w:val="00306E7B"/>
    <w:rsid w:val="00307073"/>
    <w:rsid w:val="00307144"/>
    <w:rsid w:val="00307464"/>
    <w:rsid w:val="003074B4"/>
    <w:rsid w:val="00307631"/>
    <w:rsid w:val="00307666"/>
    <w:rsid w:val="003076BE"/>
    <w:rsid w:val="003079BD"/>
    <w:rsid w:val="00310E8A"/>
    <w:rsid w:val="003129DE"/>
    <w:rsid w:val="00312F24"/>
    <w:rsid w:val="00312F5A"/>
    <w:rsid w:val="00313119"/>
    <w:rsid w:val="00313DF3"/>
    <w:rsid w:val="00313F0F"/>
    <w:rsid w:val="00314497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0A"/>
    <w:rsid w:val="00327160"/>
    <w:rsid w:val="003273E1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34C8"/>
    <w:rsid w:val="00333704"/>
    <w:rsid w:val="003339A0"/>
    <w:rsid w:val="00334341"/>
    <w:rsid w:val="003344F8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C02"/>
    <w:rsid w:val="00341EB5"/>
    <w:rsid w:val="00341EEE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193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39F3"/>
    <w:rsid w:val="00353D4A"/>
    <w:rsid w:val="003541C8"/>
    <w:rsid w:val="003541EE"/>
    <w:rsid w:val="003545ED"/>
    <w:rsid w:val="0035504A"/>
    <w:rsid w:val="0035555A"/>
    <w:rsid w:val="00355CC6"/>
    <w:rsid w:val="00355D7A"/>
    <w:rsid w:val="00355EA2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2C75"/>
    <w:rsid w:val="00363268"/>
    <w:rsid w:val="003632D3"/>
    <w:rsid w:val="00363FC1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0CE0"/>
    <w:rsid w:val="00371CD3"/>
    <w:rsid w:val="00372979"/>
    <w:rsid w:val="0037308A"/>
    <w:rsid w:val="00373A32"/>
    <w:rsid w:val="0037457B"/>
    <w:rsid w:val="0037516B"/>
    <w:rsid w:val="00375682"/>
    <w:rsid w:val="00375CC0"/>
    <w:rsid w:val="00376AAA"/>
    <w:rsid w:val="00376C7A"/>
    <w:rsid w:val="00376E96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3F84"/>
    <w:rsid w:val="003844C2"/>
    <w:rsid w:val="00384846"/>
    <w:rsid w:val="00384F0C"/>
    <w:rsid w:val="00385100"/>
    <w:rsid w:val="0038511F"/>
    <w:rsid w:val="0038529F"/>
    <w:rsid w:val="0038598C"/>
    <w:rsid w:val="00385B45"/>
    <w:rsid w:val="00385D28"/>
    <w:rsid w:val="00385F8F"/>
    <w:rsid w:val="00386086"/>
    <w:rsid w:val="00386EAB"/>
    <w:rsid w:val="00386FD7"/>
    <w:rsid w:val="0038718B"/>
    <w:rsid w:val="00387968"/>
    <w:rsid w:val="00387E6A"/>
    <w:rsid w:val="003901FF"/>
    <w:rsid w:val="0039069C"/>
    <w:rsid w:val="00390BF7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3E1"/>
    <w:rsid w:val="003A45F0"/>
    <w:rsid w:val="003A4612"/>
    <w:rsid w:val="003A4744"/>
    <w:rsid w:val="003A4B55"/>
    <w:rsid w:val="003A4E18"/>
    <w:rsid w:val="003A63B5"/>
    <w:rsid w:val="003A6824"/>
    <w:rsid w:val="003A6CDF"/>
    <w:rsid w:val="003A6E6E"/>
    <w:rsid w:val="003A778F"/>
    <w:rsid w:val="003A7C78"/>
    <w:rsid w:val="003B037F"/>
    <w:rsid w:val="003B03E3"/>
    <w:rsid w:val="003B05FD"/>
    <w:rsid w:val="003B118B"/>
    <w:rsid w:val="003B1663"/>
    <w:rsid w:val="003B2304"/>
    <w:rsid w:val="003B265B"/>
    <w:rsid w:val="003B29B5"/>
    <w:rsid w:val="003B3E57"/>
    <w:rsid w:val="003B4121"/>
    <w:rsid w:val="003B416E"/>
    <w:rsid w:val="003B4244"/>
    <w:rsid w:val="003B4476"/>
    <w:rsid w:val="003B4C33"/>
    <w:rsid w:val="003B5305"/>
    <w:rsid w:val="003B546F"/>
    <w:rsid w:val="003B5866"/>
    <w:rsid w:val="003B5C92"/>
    <w:rsid w:val="003B6578"/>
    <w:rsid w:val="003B6AB6"/>
    <w:rsid w:val="003B745F"/>
    <w:rsid w:val="003B79E8"/>
    <w:rsid w:val="003B7C90"/>
    <w:rsid w:val="003C18D7"/>
    <w:rsid w:val="003C1A64"/>
    <w:rsid w:val="003C1B79"/>
    <w:rsid w:val="003C1EB5"/>
    <w:rsid w:val="003C1EFF"/>
    <w:rsid w:val="003C3860"/>
    <w:rsid w:val="003C39F4"/>
    <w:rsid w:val="003C3B06"/>
    <w:rsid w:val="003C3BB6"/>
    <w:rsid w:val="003C41C5"/>
    <w:rsid w:val="003C4E81"/>
    <w:rsid w:val="003C5548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2C79"/>
    <w:rsid w:val="003D32A1"/>
    <w:rsid w:val="003D3A90"/>
    <w:rsid w:val="003D3E8A"/>
    <w:rsid w:val="003D5A7D"/>
    <w:rsid w:val="003D5B68"/>
    <w:rsid w:val="003D6B69"/>
    <w:rsid w:val="003D6F76"/>
    <w:rsid w:val="003D7025"/>
    <w:rsid w:val="003D7181"/>
    <w:rsid w:val="003D757E"/>
    <w:rsid w:val="003D7A31"/>
    <w:rsid w:val="003D7C79"/>
    <w:rsid w:val="003D7C83"/>
    <w:rsid w:val="003E08DD"/>
    <w:rsid w:val="003E09A1"/>
    <w:rsid w:val="003E0ED2"/>
    <w:rsid w:val="003E107A"/>
    <w:rsid w:val="003E1585"/>
    <w:rsid w:val="003E1829"/>
    <w:rsid w:val="003E1A71"/>
    <w:rsid w:val="003E1CF2"/>
    <w:rsid w:val="003E230B"/>
    <w:rsid w:val="003E27E6"/>
    <w:rsid w:val="003E357E"/>
    <w:rsid w:val="003E3791"/>
    <w:rsid w:val="003E37E8"/>
    <w:rsid w:val="003E395D"/>
    <w:rsid w:val="003E4A9E"/>
    <w:rsid w:val="003E4E9F"/>
    <w:rsid w:val="003E60F9"/>
    <w:rsid w:val="003E610D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39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FCC"/>
    <w:rsid w:val="003F70AD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7FF"/>
    <w:rsid w:val="004070E3"/>
    <w:rsid w:val="00407F39"/>
    <w:rsid w:val="00407F47"/>
    <w:rsid w:val="00407FFC"/>
    <w:rsid w:val="004107BC"/>
    <w:rsid w:val="004108C6"/>
    <w:rsid w:val="00410C40"/>
    <w:rsid w:val="00410F20"/>
    <w:rsid w:val="00411004"/>
    <w:rsid w:val="00411066"/>
    <w:rsid w:val="00411430"/>
    <w:rsid w:val="00411C35"/>
    <w:rsid w:val="00411CEE"/>
    <w:rsid w:val="00412359"/>
    <w:rsid w:val="0041287C"/>
    <w:rsid w:val="00412AB5"/>
    <w:rsid w:val="00413709"/>
    <w:rsid w:val="004139E8"/>
    <w:rsid w:val="004145CC"/>
    <w:rsid w:val="00414BBC"/>
    <w:rsid w:val="00414C01"/>
    <w:rsid w:val="00414F4A"/>
    <w:rsid w:val="004152D0"/>
    <w:rsid w:val="00415763"/>
    <w:rsid w:val="00415846"/>
    <w:rsid w:val="00415AA2"/>
    <w:rsid w:val="00415AA9"/>
    <w:rsid w:val="00415D65"/>
    <w:rsid w:val="00415E39"/>
    <w:rsid w:val="0041606D"/>
    <w:rsid w:val="00416594"/>
    <w:rsid w:val="00416C9E"/>
    <w:rsid w:val="0041741F"/>
    <w:rsid w:val="00417B17"/>
    <w:rsid w:val="00420C51"/>
    <w:rsid w:val="00420E58"/>
    <w:rsid w:val="00420E68"/>
    <w:rsid w:val="00421719"/>
    <w:rsid w:val="0042180B"/>
    <w:rsid w:val="00421974"/>
    <w:rsid w:val="00421A25"/>
    <w:rsid w:val="00421AC9"/>
    <w:rsid w:val="00421D7C"/>
    <w:rsid w:val="00421E8C"/>
    <w:rsid w:val="00421EEA"/>
    <w:rsid w:val="0042292C"/>
    <w:rsid w:val="00422ECB"/>
    <w:rsid w:val="00424916"/>
    <w:rsid w:val="00425C20"/>
    <w:rsid w:val="00425D84"/>
    <w:rsid w:val="00426237"/>
    <w:rsid w:val="0042662B"/>
    <w:rsid w:val="004279A1"/>
    <w:rsid w:val="004304A7"/>
    <w:rsid w:val="004305F3"/>
    <w:rsid w:val="004306EE"/>
    <w:rsid w:val="0043109B"/>
    <w:rsid w:val="00431656"/>
    <w:rsid w:val="00431983"/>
    <w:rsid w:val="00431AE9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5061"/>
    <w:rsid w:val="0043571C"/>
    <w:rsid w:val="0043687E"/>
    <w:rsid w:val="00436C6C"/>
    <w:rsid w:val="0043706B"/>
    <w:rsid w:val="00437768"/>
    <w:rsid w:val="00437ABC"/>
    <w:rsid w:val="00437BE9"/>
    <w:rsid w:val="00437D0F"/>
    <w:rsid w:val="00440C18"/>
    <w:rsid w:val="0044133E"/>
    <w:rsid w:val="00441941"/>
    <w:rsid w:val="004419CD"/>
    <w:rsid w:val="00441A0B"/>
    <w:rsid w:val="00441F87"/>
    <w:rsid w:val="004423D4"/>
    <w:rsid w:val="004424A8"/>
    <w:rsid w:val="00442FD0"/>
    <w:rsid w:val="0044424A"/>
    <w:rsid w:val="00444322"/>
    <w:rsid w:val="004448A4"/>
    <w:rsid w:val="00444BF8"/>
    <w:rsid w:val="00444DCD"/>
    <w:rsid w:val="00444F1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35F"/>
    <w:rsid w:val="00451421"/>
    <w:rsid w:val="00451866"/>
    <w:rsid w:val="00451F45"/>
    <w:rsid w:val="004523C6"/>
    <w:rsid w:val="00454196"/>
    <w:rsid w:val="00454688"/>
    <w:rsid w:val="004553CC"/>
    <w:rsid w:val="004554B0"/>
    <w:rsid w:val="004557BB"/>
    <w:rsid w:val="00455939"/>
    <w:rsid w:val="004560FB"/>
    <w:rsid w:val="00456C6F"/>
    <w:rsid w:val="00456DED"/>
    <w:rsid w:val="00456FA0"/>
    <w:rsid w:val="00457575"/>
    <w:rsid w:val="0045774A"/>
    <w:rsid w:val="0046085B"/>
    <w:rsid w:val="00461077"/>
    <w:rsid w:val="00461D1A"/>
    <w:rsid w:val="00461D67"/>
    <w:rsid w:val="00462D37"/>
    <w:rsid w:val="004633D8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15AE"/>
    <w:rsid w:val="00471B05"/>
    <w:rsid w:val="00471D76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992"/>
    <w:rsid w:val="00476AFA"/>
    <w:rsid w:val="00476FB0"/>
    <w:rsid w:val="00477353"/>
    <w:rsid w:val="00477371"/>
    <w:rsid w:val="004773B1"/>
    <w:rsid w:val="004774CB"/>
    <w:rsid w:val="004776A4"/>
    <w:rsid w:val="00477B90"/>
    <w:rsid w:val="00477D96"/>
    <w:rsid w:val="0048072E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7195"/>
    <w:rsid w:val="00497876"/>
    <w:rsid w:val="00497A94"/>
    <w:rsid w:val="00497BD3"/>
    <w:rsid w:val="00497BE4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1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244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0E8F"/>
    <w:rsid w:val="004B1474"/>
    <w:rsid w:val="004B1555"/>
    <w:rsid w:val="004B1889"/>
    <w:rsid w:val="004B1D89"/>
    <w:rsid w:val="004B3151"/>
    <w:rsid w:val="004B3530"/>
    <w:rsid w:val="004B387F"/>
    <w:rsid w:val="004B47BA"/>
    <w:rsid w:val="004B4860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1B5"/>
    <w:rsid w:val="004B7619"/>
    <w:rsid w:val="004B7E6F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683"/>
    <w:rsid w:val="004C7D96"/>
    <w:rsid w:val="004D01A8"/>
    <w:rsid w:val="004D05EE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75D"/>
    <w:rsid w:val="004D59A5"/>
    <w:rsid w:val="004D59BB"/>
    <w:rsid w:val="004D5D8C"/>
    <w:rsid w:val="004D64F2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3E58"/>
    <w:rsid w:val="004E4377"/>
    <w:rsid w:val="004E460C"/>
    <w:rsid w:val="004E4CFE"/>
    <w:rsid w:val="004E4F27"/>
    <w:rsid w:val="004E6A0B"/>
    <w:rsid w:val="004E6ACF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0CF6"/>
    <w:rsid w:val="004F0E1C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38F"/>
    <w:rsid w:val="004F6803"/>
    <w:rsid w:val="004F6DE8"/>
    <w:rsid w:val="004F7420"/>
    <w:rsid w:val="004F77C1"/>
    <w:rsid w:val="004F7E7C"/>
    <w:rsid w:val="00500042"/>
    <w:rsid w:val="00500281"/>
    <w:rsid w:val="005005C9"/>
    <w:rsid w:val="00500927"/>
    <w:rsid w:val="005010C3"/>
    <w:rsid w:val="00501162"/>
    <w:rsid w:val="00501441"/>
    <w:rsid w:val="005024F1"/>
    <w:rsid w:val="00502843"/>
    <w:rsid w:val="005028C0"/>
    <w:rsid w:val="00502C95"/>
    <w:rsid w:val="00503B70"/>
    <w:rsid w:val="00503E9E"/>
    <w:rsid w:val="00504832"/>
    <w:rsid w:val="00504ADD"/>
    <w:rsid w:val="00505588"/>
    <w:rsid w:val="00505A61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553"/>
    <w:rsid w:val="00511F9F"/>
    <w:rsid w:val="00513006"/>
    <w:rsid w:val="00513378"/>
    <w:rsid w:val="005133A1"/>
    <w:rsid w:val="00513AAE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7F7"/>
    <w:rsid w:val="005229C7"/>
    <w:rsid w:val="0052371E"/>
    <w:rsid w:val="00523948"/>
    <w:rsid w:val="00523983"/>
    <w:rsid w:val="00524127"/>
    <w:rsid w:val="00524568"/>
    <w:rsid w:val="005245D4"/>
    <w:rsid w:val="005250A9"/>
    <w:rsid w:val="005254EE"/>
    <w:rsid w:val="00525707"/>
    <w:rsid w:val="00526206"/>
    <w:rsid w:val="00526D41"/>
    <w:rsid w:val="00526EEC"/>
    <w:rsid w:val="005275B6"/>
    <w:rsid w:val="00527EA4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90F"/>
    <w:rsid w:val="00536ED1"/>
    <w:rsid w:val="00537671"/>
    <w:rsid w:val="00537A3A"/>
    <w:rsid w:val="005401ED"/>
    <w:rsid w:val="005402FE"/>
    <w:rsid w:val="00540A3E"/>
    <w:rsid w:val="00540A58"/>
    <w:rsid w:val="00540A85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3FFD"/>
    <w:rsid w:val="00544536"/>
    <w:rsid w:val="005448B3"/>
    <w:rsid w:val="00544A0D"/>
    <w:rsid w:val="00544B2B"/>
    <w:rsid w:val="00544F6D"/>
    <w:rsid w:val="0054528A"/>
    <w:rsid w:val="005456BC"/>
    <w:rsid w:val="00545849"/>
    <w:rsid w:val="005464E6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1BC"/>
    <w:rsid w:val="0055140C"/>
    <w:rsid w:val="005514F8"/>
    <w:rsid w:val="00552A82"/>
    <w:rsid w:val="00552DE6"/>
    <w:rsid w:val="00552EE9"/>
    <w:rsid w:val="0055371D"/>
    <w:rsid w:val="00553975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3F"/>
    <w:rsid w:val="00557CC2"/>
    <w:rsid w:val="00557F5C"/>
    <w:rsid w:val="0056017E"/>
    <w:rsid w:val="005602EF"/>
    <w:rsid w:val="00560418"/>
    <w:rsid w:val="005611B6"/>
    <w:rsid w:val="00561290"/>
    <w:rsid w:val="005614F8"/>
    <w:rsid w:val="0056161F"/>
    <w:rsid w:val="00561945"/>
    <w:rsid w:val="00561C79"/>
    <w:rsid w:val="00562B9B"/>
    <w:rsid w:val="00562C4E"/>
    <w:rsid w:val="005635C8"/>
    <w:rsid w:val="00564095"/>
    <w:rsid w:val="00564EEE"/>
    <w:rsid w:val="00565CBE"/>
    <w:rsid w:val="005668E1"/>
    <w:rsid w:val="00567BC6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24F1"/>
    <w:rsid w:val="00573B9A"/>
    <w:rsid w:val="00574594"/>
    <w:rsid w:val="00574633"/>
    <w:rsid w:val="00574916"/>
    <w:rsid w:val="00574B1D"/>
    <w:rsid w:val="00575270"/>
    <w:rsid w:val="0057546B"/>
    <w:rsid w:val="005767CB"/>
    <w:rsid w:val="00576996"/>
    <w:rsid w:val="00576A29"/>
    <w:rsid w:val="00576A31"/>
    <w:rsid w:val="00577756"/>
    <w:rsid w:val="005777B0"/>
    <w:rsid w:val="00577BCB"/>
    <w:rsid w:val="005805FC"/>
    <w:rsid w:val="005806A0"/>
    <w:rsid w:val="00580740"/>
    <w:rsid w:val="00580884"/>
    <w:rsid w:val="00581289"/>
    <w:rsid w:val="00581324"/>
    <w:rsid w:val="005817B8"/>
    <w:rsid w:val="00581CD3"/>
    <w:rsid w:val="005822F5"/>
    <w:rsid w:val="00583723"/>
    <w:rsid w:val="00583781"/>
    <w:rsid w:val="00583D24"/>
    <w:rsid w:val="00583E08"/>
    <w:rsid w:val="00583F0D"/>
    <w:rsid w:val="00583F8F"/>
    <w:rsid w:val="00583FCE"/>
    <w:rsid w:val="005840E3"/>
    <w:rsid w:val="0058422B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6CB"/>
    <w:rsid w:val="00587F68"/>
    <w:rsid w:val="00587FCA"/>
    <w:rsid w:val="00590F97"/>
    <w:rsid w:val="00591270"/>
    <w:rsid w:val="00591402"/>
    <w:rsid w:val="0059155D"/>
    <w:rsid w:val="00591752"/>
    <w:rsid w:val="00591BF7"/>
    <w:rsid w:val="00592927"/>
    <w:rsid w:val="00592982"/>
    <w:rsid w:val="00592E8C"/>
    <w:rsid w:val="0059364F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246"/>
    <w:rsid w:val="00597DA1"/>
    <w:rsid w:val="00597DC0"/>
    <w:rsid w:val="00597E77"/>
    <w:rsid w:val="005A0C61"/>
    <w:rsid w:val="005A0EB9"/>
    <w:rsid w:val="005A1392"/>
    <w:rsid w:val="005A18C1"/>
    <w:rsid w:val="005A18F4"/>
    <w:rsid w:val="005A19AE"/>
    <w:rsid w:val="005A1AFF"/>
    <w:rsid w:val="005A1FE1"/>
    <w:rsid w:val="005A2118"/>
    <w:rsid w:val="005A22E2"/>
    <w:rsid w:val="005A2369"/>
    <w:rsid w:val="005A24A7"/>
    <w:rsid w:val="005A25ED"/>
    <w:rsid w:val="005A26C4"/>
    <w:rsid w:val="005A2939"/>
    <w:rsid w:val="005A31BC"/>
    <w:rsid w:val="005A3225"/>
    <w:rsid w:val="005A3363"/>
    <w:rsid w:val="005A3C25"/>
    <w:rsid w:val="005A4152"/>
    <w:rsid w:val="005A41F5"/>
    <w:rsid w:val="005A4C8E"/>
    <w:rsid w:val="005A4F43"/>
    <w:rsid w:val="005A5AD7"/>
    <w:rsid w:val="005A5C18"/>
    <w:rsid w:val="005A6BD5"/>
    <w:rsid w:val="005A6D35"/>
    <w:rsid w:val="005A6DD4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711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137"/>
    <w:rsid w:val="005C22BC"/>
    <w:rsid w:val="005C3526"/>
    <w:rsid w:val="005C3729"/>
    <w:rsid w:val="005C3EBB"/>
    <w:rsid w:val="005C4147"/>
    <w:rsid w:val="005C446C"/>
    <w:rsid w:val="005C44DB"/>
    <w:rsid w:val="005C4A7A"/>
    <w:rsid w:val="005C6199"/>
    <w:rsid w:val="005C685E"/>
    <w:rsid w:val="005C6B9C"/>
    <w:rsid w:val="005C70AC"/>
    <w:rsid w:val="005C7CFA"/>
    <w:rsid w:val="005D00E0"/>
    <w:rsid w:val="005D041D"/>
    <w:rsid w:val="005D0B29"/>
    <w:rsid w:val="005D0EDF"/>
    <w:rsid w:val="005D155A"/>
    <w:rsid w:val="005D1EF5"/>
    <w:rsid w:val="005D1F7B"/>
    <w:rsid w:val="005D2308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5C9F"/>
    <w:rsid w:val="005D62BE"/>
    <w:rsid w:val="005D6437"/>
    <w:rsid w:val="005D7AF5"/>
    <w:rsid w:val="005E0075"/>
    <w:rsid w:val="005E009A"/>
    <w:rsid w:val="005E03F8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3348"/>
    <w:rsid w:val="005E4203"/>
    <w:rsid w:val="005E4326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0A7E"/>
    <w:rsid w:val="005F14ED"/>
    <w:rsid w:val="005F175F"/>
    <w:rsid w:val="005F1B71"/>
    <w:rsid w:val="005F26C1"/>
    <w:rsid w:val="005F2AE9"/>
    <w:rsid w:val="005F2BF8"/>
    <w:rsid w:val="005F2CD4"/>
    <w:rsid w:val="005F2CFB"/>
    <w:rsid w:val="005F2DD4"/>
    <w:rsid w:val="005F3C73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3C5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694"/>
    <w:rsid w:val="006078F9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A8"/>
    <w:rsid w:val="006251D1"/>
    <w:rsid w:val="0062531D"/>
    <w:rsid w:val="0062581F"/>
    <w:rsid w:val="00625D3C"/>
    <w:rsid w:val="00625FC5"/>
    <w:rsid w:val="0062600D"/>
    <w:rsid w:val="006261FC"/>
    <w:rsid w:val="006264DC"/>
    <w:rsid w:val="00626790"/>
    <w:rsid w:val="006270AB"/>
    <w:rsid w:val="006273ED"/>
    <w:rsid w:val="00627CB7"/>
    <w:rsid w:val="00631851"/>
    <w:rsid w:val="00631884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7A6"/>
    <w:rsid w:val="00635FEA"/>
    <w:rsid w:val="00636194"/>
    <w:rsid w:val="0063636C"/>
    <w:rsid w:val="006373EE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59D"/>
    <w:rsid w:val="006431A3"/>
    <w:rsid w:val="00643736"/>
    <w:rsid w:val="00643A81"/>
    <w:rsid w:val="006440DA"/>
    <w:rsid w:val="00644AA5"/>
    <w:rsid w:val="00644F70"/>
    <w:rsid w:val="0064558F"/>
    <w:rsid w:val="00645889"/>
    <w:rsid w:val="00645C2F"/>
    <w:rsid w:val="00646323"/>
    <w:rsid w:val="0064685F"/>
    <w:rsid w:val="00647B5C"/>
    <w:rsid w:val="00647D68"/>
    <w:rsid w:val="00647F28"/>
    <w:rsid w:val="006501E6"/>
    <w:rsid w:val="00650407"/>
    <w:rsid w:val="00651AA1"/>
    <w:rsid w:val="00651F88"/>
    <w:rsid w:val="00652642"/>
    <w:rsid w:val="006529E3"/>
    <w:rsid w:val="00652E5B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274"/>
    <w:rsid w:val="00657627"/>
    <w:rsid w:val="0065775C"/>
    <w:rsid w:val="006614FC"/>
    <w:rsid w:val="00661B4C"/>
    <w:rsid w:val="00661DC5"/>
    <w:rsid w:val="00661ED0"/>
    <w:rsid w:val="00662705"/>
    <w:rsid w:val="00662A14"/>
    <w:rsid w:val="0066365C"/>
    <w:rsid w:val="00663866"/>
    <w:rsid w:val="00663D29"/>
    <w:rsid w:val="00664383"/>
    <w:rsid w:val="00664667"/>
    <w:rsid w:val="0066522E"/>
    <w:rsid w:val="00665817"/>
    <w:rsid w:val="00665A85"/>
    <w:rsid w:val="00665BA4"/>
    <w:rsid w:val="00665D6F"/>
    <w:rsid w:val="00666121"/>
    <w:rsid w:val="0066636A"/>
    <w:rsid w:val="00666625"/>
    <w:rsid w:val="00666D4C"/>
    <w:rsid w:val="00666D7B"/>
    <w:rsid w:val="00666DE0"/>
    <w:rsid w:val="00667364"/>
    <w:rsid w:val="00667D7E"/>
    <w:rsid w:val="006705AA"/>
    <w:rsid w:val="00670951"/>
    <w:rsid w:val="00670B83"/>
    <w:rsid w:val="006716BC"/>
    <w:rsid w:val="00671D82"/>
    <w:rsid w:val="00671E7E"/>
    <w:rsid w:val="006722CF"/>
    <w:rsid w:val="00672666"/>
    <w:rsid w:val="00672E85"/>
    <w:rsid w:val="00672ED5"/>
    <w:rsid w:val="0067370A"/>
    <w:rsid w:val="00673935"/>
    <w:rsid w:val="006741F2"/>
    <w:rsid w:val="00674211"/>
    <w:rsid w:val="006745FA"/>
    <w:rsid w:val="00674904"/>
    <w:rsid w:val="00674D66"/>
    <w:rsid w:val="006752E1"/>
    <w:rsid w:val="006758FD"/>
    <w:rsid w:val="00675A41"/>
    <w:rsid w:val="006761FD"/>
    <w:rsid w:val="0067640E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BC3"/>
    <w:rsid w:val="00684D48"/>
    <w:rsid w:val="0068543A"/>
    <w:rsid w:val="006856F1"/>
    <w:rsid w:val="00685870"/>
    <w:rsid w:val="0068593A"/>
    <w:rsid w:val="006859F3"/>
    <w:rsid w:val="00685B58"/>
    <w:rsid w:val="00686B5C"/>
    <w:rsid w:val="0068710E"/>
    <w:rsid w:val="006872E5"/>
    <w:rsid w:val="00687455"/>
    <w:rsid w:val="00687901"/>
    <w:rsid w:val="00690173"/>
    <w:rsid w:val="0069067D"/>
    <w:rsid w:val="00690BA5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6D5F"/>
    <w:rsid w:val="00696D88"/>
    <w:rsid w:val="00697356"/>
    <w:rsid w:val="006A0B4D"/>
    <w:rsid w:val="006A0FC8"/>
    <w:rsid w:val="006A1012"/>
    <w:rsid w:val="006A10CD"/>
    <w:rsid w:val="006A1110"/>
    <w:rsid w:val="006A13F3"/>
    <w:rsid w:val="006A1C6F"/>
    <w:rsid w:val="006A1E66"/>
    <w:rsid w:val="006A2330"/>
    <w:rsid w:val="006A2C36"/>
    <w:rsid w:val="006A358A"/>
    <w:rsid w:val="006A3B5A"/>
    <w:rsid w:val="006A3EEF"/>
    <w:rsid w:val="006A40F8"/>
    <w:rsid w:val="006A4115"/>
    <w:rsid w:val="006A47B6"/>
    <w:rsid w:val="006A4E97"/>
    <w:rsid w:val="006A5031"/>
    <w:rsid w:val="006A5193"/>
    <w:rsid w:val="006A5DEF"/>
    <w:rsid w:val="006A66AC"/>
    <w:rsid w:val="006A6950"/>
    <w:rsid w:val="006A76A6"/>
    <w:rsid w:val="006A778F"/>
    <w:rsid w:val="006B1CFA"/>
    <w:rsid w:val="006B268F"/>
    <w:rsid w:val="006B2CC0"/>
    <w:rsid w:val="006B3226"/>
    <w:rsid w:val="006B3782"/>
    <w:rsid w:val="006B37CB"/>
    <w:rsid w:val="006B39AA"/>
    <w:rsid w:val="006B3CD8"/>
    <w:rsid w:val="006B41E1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0A5C"/>
    <w:rsid w:val="006C1579"/>
    <w:rsid w:val="006C1EC0"/>
    <w:rsid w:val="006C2528"/>
    <w:rsid w:val="006C30CC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635"/>
    <w:rsid w:val="006D0D96"/>
    <w:rsid w:val="006D12FD"/>
    <w:rsid w:val="006D1381"/>
    <w:rsid w:val="006D13CE"/>
    <w:rsid w:val="006D13ED"/>
    <w:rsid w:val="006D1738"/>
    <w:rsid w:val="006D1742"/>
    <w:rsid w:val="006D1B0E"/>
    <w:rsid w:val="006D28DD"/>
    <w:rsid w:val="006D32E9"/>
    <w:rsid w:val="006D434B"/>
    <w:rsid w:val="006D450F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6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5D05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205D"/>
    <w:rsid w:val="00702303"/>
    <w:rsid w:val="00702308"/>
    <w:rsid w:val="0070243E"/>
    <w:rsid w:val="0070253E"/>
    <w:rsid w:val="00702BC9"/>
    <w:rsid w:val="00703174"/>
    <w:rsid w:val="00703193"/>
    <w:rsid w:val="00703BF6"/>
    <w:rsid w:val="00703C1B"/>
    <w:rsid w:val="00704BE1"/>
    <w:rsid w:val="007058A1"/>
    <w:rsid w:val="00705964"/>
    <w:rsid w:val="00705B44"/>
    <w:rsid w:val="00705DF8"/>
    <w:rsid w:val="00705F7B"/>
    <w:rsid w:val="00705FDE"/>
    <w:rsid w:val="00706237"/>
    <w:rsid w:val="00706461"/>
    <w:rsid w:val="00706A65"/>
    <w:rsid w:val="007076A0"/>
    <w:rsid w:val="00707A56"/>
    <w:rsid w:val="00710148"/>
    <w:rsid w:val="007101B4"/>
    <w:rsid w:val="007101D9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349"/>
    <w:rsid w:val="007174DA"/>
    <w:rsid w:val="00717A5B"/>
    <w:rsid w:val="007204B6"/>
    <w:rsid w:val="007205A7"/>
    <w:rsid w:val="007205FC"/>
    <w:rsid w:val="00720676"/>
    <w:rsid w:val="00720736"/>
    <w:rsid w:val="007211C1"/>
    <w:rsid w:val="007215F3"/>
    <w:rsid w:val="00721D72"/>
    <w:rsid w:val="00722240"/>
    <w:rsid w:val="00722516"/>
    <w:rsid w:val="007226FF"/>
    <w:rsid w:val="00722745"/>
    <w:rsid w:val="00722D57"/>
    <w:rsid w:val="00723380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61F"/>
    <w:rsid w:val="00727BC8"/>
    <w:rsid w:val="00727C25"/>
    <w:rsid w:val="00730020"/>
    <w:rsid w:val="0073008F"/>
    <w:rsid w:val="00730417"/>
    <w:rsid w:val="007306E0"/>
    <w:rsid w:val="00731425"/>
    <w:rsid w:val="0073153B"/>
    <w:rsid w:val="007315AD"/>
    <w:rsid w:val="00731CA0"/>
    <w:rsid w:val="007320F1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4CF6"/>
    <w:rsid w:val="0073510F"/>
    <w:rsid w:val="007352C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814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1CA8"/>
    <w:rsid w:val="00752605"/>
    <w:rsid w:val="00752ED3"/>
    <w:rsid w:val="00753049"/>
    <w:rsid w:val="007531A7"/>
    <w:rsid w:val="0075364A"/>
    <w:rsid w:val="00753742"/>
    <w:rsid w:val="00753A6C"/>
    <w:rsid w:val="00753FE1"/>
    <w:rsid w:val="007540AA"/>
    <w:rsid w:val="0075418C"/>
    <w:rsid w:val="00754BD1"/>
    <w:rsid w:val="00754F77"/>
    <w:rsid w:val="007561DA"/>
    <w:rsid w:val="007568E2"/>
    <w:rsid w:val="00756C03"/>
    <w:rsid w:val="00756C80"/>
    <w:rsid w:val="00756E0E"/>
    <w:rsid w:val="0075720C"/>
    <w:rsid w:val="00757E27"/>
    <w:rsid w:val="00757EB0"/>
    <w:rsid w:val="007601C9"/>
    <w:rsid w:val="007604B2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BDD"/>
    <w:rsid w:val="00766FDA"/>
    <w:rsid w:val="007670A1"/>
    <w:rsid w:val="007677E7"/>
    <w:rsid w:val="00767C30"/>
    <w:rsid w:val="007702E5"/>
    <w:rsid w:val="0077046D"/>
    <w:rsid w:val="007707AE"/>
    <w:rsid w:val="00770E7D"/>
    <w:rsid w:val="0077152A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4C9F"/>
    <w:rsid w:val="00775250"/>
    <w:rsid w:val="007752B1"/>
    <w:rsid w:val="00775E77"/>
    <w:rsid w:val="00775F25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1D02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5DC"/>
    <w:rsid w:val="0078566E"/>
    <w:rsid w:val="00785CA0"/>
    <w:rsid w:val="00785DEA"/>
    <w:rsid w:val="00786063"/>
    <w:rsid w:val="00786183"/>
    <w:rsid w:val="0078652C"/>
    <w:rsid w:val="00786573"/>
    <w:rsid w:val="0078657F"/>
    <w:rsid w:val="0078661F"/>
    <w:rsid w:val="0078671D"/>
    <w:rsid w:val="0078675B"/>
    <w:rsid w:val="007867F6"/>
    <w:rsid w:val="00786AE2"/>
    <w:rsid w:val="00786ED4"/>
    <w:rsid w:val="007874EF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BFF"/>
    <w:rsid w:val="00794E6D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0DD"/>
    <w:rsid w:val="007B120B"/>
    <w:rsid w:val="007B1C61"/>
    <w:rsid w:val="007B1F89"/>
    <w:rsid w:val="007B2309"/>
    <w:rsid w:val="007B267C"/>
    <w:rsid w:val="007B28FD"/>
    <w:rsid w:val="007B2FF0"/>
    <w:rsid w:val="007B3A43"/>
    <w:rsid w:val="007B41B0"/>
    <w:rsid w:val="007B4212"/>
    <w:rsid w:val="007B4564"/>
    <w:rsid w:val="007B5D99"/>
    <w:rsid w:val="007B60F7"/>
    <w:rsid w:val="007B6850"/>
    <w:rsid w:val="007B687E"/>
    <w:rsid w:val="007B6E4E"/>
    <w:rsid w:val="007B6E8B"/>
    <w:rsid w:val="007B72AE"/>
    <w:rsid w:val="007B7772"/>
    <w:rsid w:val="007B77D9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241E"/>
    <w:rsid w:val="007C360C"/>
    <w:rsid w:val="007C3730"/>
    <w:rsid w:val="007C4A9D"/>
    <w:rsid w:val="007C4E1D"/>
    <w:rsid w:val="007C54EB"/>
    <w:rsid w:val="007C5AD4"/>
    <w:rsid w:val="007C65D0"/>
    <w:rsid w:val="007C670D"/>
    <w:rsid w:val="007C6CDD"/>
    <w:rsid w:val="007D00EB"/>
    <w:rsid w:val="007D0292"/>
    <w:rsid w:val="007D1518"/>
    <w:rsid w:val="007D153E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AED"/>
    <w:rsid w:val="007D7B69"/>
    <w:rsid w:val="007D7CC8"/>
    <w:rsid w:val="007D7FE3"/>
    <w:rsid w:val="007E00E3"/>
    <w:rsid w:val="007E05A3"/>
    <w:rsid w:val="007E0A17"/>
    <w:rsid w:val="007E10B6"/>
    <w:rsid w:val="007E1258"/>
    <w:rsid w:val="007E1BE8"/>
    <w:rsid w:val="007E1C23"/>
    <w:rsid w:val="007E1D77"/>
    <w:rsid w:val="007E2904"/>
    <w:rsid w:val="007E32CB"/>
    <w:rsid w:val="007E3646"/>
    <w:rsid w:val="007E38DB"/>
    <w:rsid w:val="007E395A"/>
    <w:rsid w:val="007E431F"/>
    <w:rsid w:val="007E4768"/>
    <w:rsid w:val="007E48AE"/>
    <w:rsid w:val="007E5218"/>
    <w:rsid w:val="007E69E2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2720"/>
    <w:rsid w:val="007F2988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483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28DC"/>
    <w:rsid w:val="008134CB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324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B4D"/>
    <w:rsid w:val="00834EE6"/>
    <w:rsid w:val="0083507C"/>
    <w:rsid w:val="0083512C"/>
    <w:rsid w:val="00835BA0"/>
    <w:rsid w:val="00835D08"/>
    <w:rsid w:val="00835D67"/>
    <w:rsid w:val="00835E30"/>
    <w:rsid w:val="008366E1"/>
    <w:rsid w:val="00836ABB"/>
    <w:rsid w:val="00836D4A"/>
    <w:rsid w:val="0083723A"/>
    <w:rsid w:val="00837B2C"/>
    <w:rsid w:val="0084052F"/>
    <w:rsid w:val="00840957"/>
    <w:rsid w:val="00840AF7"/>
    <w:rsid w:val="00840B91"/>
    <w:rsid w:val="00840CBC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3DC"/>
    <w:rsid w:val="008445AF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1E96"/>
    <w:rsid w:val="008521C5"/>
    <w:rsid w:val="00854720"/>
    <w:rsid w:val="008560BB"/>
    <w:rsid w:val="0085655A"/>
    <w:rsid w:val="008565C2"/>
    <w:rsid w:val="0085753F"/>
    <w:rsid w:val="00857B27"/>
    <w:rsid w:val="00860075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74F"/>
    <w:rsid w:val="00865D47"/>
    <w:rsid w:val="00865DF9"/>
    <w:rsid w:val="00866889"/>
    <w:rsid w:val="00866A28"/>
    <w:rsid w:val="008672BD"/>
    <w:rsid w:val="008673B3"/>
    <w:rsid w:val="00867890"/>
    <w:rsid w:val="00867997"/>
    <w:rsid w:val="00867C12"/>
    <w:rsid w:val="00870225"/>
    <w:rsid w:val="00870557"/>
    <w:rsid w:val="008708DC"/>
    <w:rsid w:val="00870C61"/>
    <w:rsid w:val="00870FC9"/>
    <w:rsid w:val="008711E7"/>
    <w:rsid w:val="0087158C"/>
    <w:rsid w:val="00871789"/>
    <w:rsid w:val="0087181B"/>
    <w:rsid w:val="00871969"/>
    <w:rsid w:val="00871C3A"/>
    <w:rsid w:val="00872597"/>
    <w:rsid w:val="00872A7E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77B9C"/>
    <w:rsid w:val="00880088"/>
    <w:rsid w:val="008800B8"/>
    <w:rsid w:val="00880479"/>
    <w:rsid w:val="00880529"/>
    <w:rsid w:val="00880885"/>
    <w:rsid w:val="008814FB"/>
    <w:rsid w:val="00882297"/>
    <w:rsid w:val="0088264A"/>
    <w:rsid w:val="00882995"/>
    <w:rsid w:val="00882C0C"/>
    <w:rsid w:val="00882D35"/>
    <w:rsid w:val="0088426D"/>
    <w:rsid w:val="0088452E"/>
    <w:rsid w:val="00884FF8"/>
    <w:rsid w:val="00885167"/>
    <w:rsid w:val="00885388"/>
    <w:rsid w:val="008855F0"/>
    <w:rsid w:val="008857E4"/>
    <w:rsid w:val="00885E0A"/>
    <w:rsid w:val="0088630F"/>
    <w:rsid w:val="00886EF7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4D5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97E92"/>
    <w:rsid w:val="008A00FF"/>
    <w:rsid w:val="008A012E"/>
    <w:rsid w:val="008A03A4"/>
    <w:rsid w:val="008A064F"/>
    <w:rsid w:val="008A0CBE"/>
    <w:rsid w:val="008A0D24"/>
    <w:rsid w:val="008A1751"/>
    <w:rsid w:val="008A1A79"/>
    <w:rsid w:val="008A230A"/>
    <w:rsid w:val="008A25AB"/>
    <w:rsid w:val="008A2C54"/>
    <w:rsid w:val="008A2CB0"/>
    <w:rsid w:val="008A2F24"/>
    <w:rsid w:val="008A32B5"/>
    <w:rsid w:val="008A32E0"/>
    <w:rsid w:val="008A3C83"/>
    <w:rsid w:val="008A470F"/>
    <w:rsid w:val="008A4842"/>
    <w:rsid w:val="008A4942"/>
    <w:rsid w:val="008A4C22"/>
    <w:rsid w:val="008A5A68"/>
    <w:rsid w:val="008A600E"/>
    <w:rsid w:val="008A6644"/>
    <w:rsid w:val="008A6E4F"/>
    <w:rsid w:val="008A720E"/>
    <w:rsid w:val="008A739D"/>
    <w:rsid w:val="008A7412"/>
    <w:rsid w:val="008A7CF8"/>
    <w:rsid w:val="008A7EAD"/>
    <w:rsid w:val="008A7ECD"/>
    <w:rsid w:val="008B0B14"/>
    <w:rsid w:val="008B0C0A"/>
    <w:rsid w:val="008B1389"/>
    <w:rsid w:val="008B172B"/>
    <w:rsid w:val="008B17CF"/>
    <w:rsid w:val="008B1C72"/>
    <w:rsid w:val="008B1DCA"/>
    <w:rsid w:val="008B2386"/>
    <w:rsid w:val="008B23B3"/>
    <w:rsid w:val="008B2573"/>
    <w:rsid w:val="008B2A24"/>
    <w:rsid w:val="008B2ACA"/>
    <w:rsid w:val="008B2FD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1E9"/>
    <w:rsid w:val="008B761E"/>
    <w:rsid w:val="008B7861"/>
    <w:rsid w:val="008B7963"/>
    <w:rsid w:val="008B7ED1"/>
    <w:rsid w:val="008C18DC"/>
    <w:rsid w:val="008C1922"/>
    <w:rsid w:val="008C1A27"/>
    <w:rsid w:val="008C1CF7"/>
    <w:rsid w:val="008C1D5A"/>
    <w:rsid w:val="008C224E"/>
    <w:rsid w:val="008C2A5C"/>
    <w:rsid w:val="008C2C33"/>
    <w:rsid w:val="008C426E"/>
    <w:rsid w:val="008C4B00"/>
    <w:rsid w:val="008C540C"/>
    <w:rsid w:val="008C5C5F"/>
    <w:rsid w:val="008C6291"/>
    <w:rsid w:val="008C63FA"/>
    <w:rsid w:val="008C700F"/>
    <w:rsid w:val="008C7F8E"/>
    <w:rsid w:val="008D00B8"/>
    <w:rsid w:val="008D019D"/>
    <w:rsid w:val="008D08D4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AB5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92C"/>
    <w:rsid w:val="008E0C3D"/>
    <w:rsid w:val="008E0C66"/>
    <w:rsid w:val="008E1447"/>
    <w:rsid w:val="008E19F5"/>
    <w:rsid w:val="008E1EE9"/>
    <w:rsid w:val="008E275D"/>
    <w:rsid w:val="008E300A"/>
    <w:rsid w:val="008E3E66"/>
    <w:rsid w:val="008E43BC"/>
    <w:rsid w:val="008E45E1"/>
    <w:rsid w:val="008E4AF6"/>
    <w:rsid w:val="008E50F2"/>
    <w:rsid w:val="008E5534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6C8"/>
    <w:rsid w:val="008E7711"/>
    <w:rsid w:val="008E7E9E"/>
    <w:rsid w:val="008F048F"/>
    <w:rsid w:val="008F0F7D"/>
    <w:rsid w:val="008F1214"/>
    <w:rsid w:val="008F1A01"/>
    <w:rsid w:val="008F28EA"/>
    <w:rsid w:val="008F2FE0"/>
    <w:rsid w:val="008F34B5"/>
    <w:rsid w:val="008F38B1"/>
    <w:rsid w:val="008F40B3"/>
    <w:rsid w:val="008F40ED"/>
    <w:rsid w:val="008F5497"/>
    <w:rsid w:val="008F587A"/>
    <w:rsid w:val="008F5B06"/>
    <w:rsid w:val="008F5BC7"/>
    <w:rsid w:val="008F5E58"/>
    <w:rsid w:val="008F65B5"/>
    <w:rsid w:val="008F71C0"/>
    <w:rsid w:val="008F789C"/>
    <w:rsid w:val="008F7EA7"/>
    <w:rsid w:val="00900210"/>
    <w:rsid w:val="0090078B"/>
    <w:rsid w:val="00901306"/>
    <w:rsid w:val="009016D9"/>
    <w:rsid w:val="00901B14"/>
    <w:rsid w:val="00901C26"/>
    <w:rsid w:val="00901DBB"/>
    <w:rsid w:val="009020F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4E00"/>
    <w:rsid w:val="00905022"/>
    <w:rsid w:val="009052FF"/>
    <w:rsid w:val="00905F37"/>
    <w:rsid w:val="00905FBD"/>
    <w:rsid w:val="00906247"/>
    <w:rsid w:val="009066DC"/>
    <w:rsid w:val="00906715"/>
    <w:rsid w:val="00906826"/>
    <w:rsid w:val="00906863"/>
    <w:rsid w:val="00906DB7"/>
    <w:rsid w:val="009070D5"/>
    <w:rsid w:val="009072F1"/>
    <w:rsid w:val="00907772"/>
    <w:rsid w:val="009078FC"/>
    <w:rsid w:val="00907BC6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43D"/>
    <w:rsid w:val="00913676"/>
    <w:rsid w:val="0091431D"/>
    <w:rsid w:val="0091437F"/>
    <w:rsid w:val="00915330"/>
    <w:rsid w:val="00915421"/>
    <w:rsid w:val="00915539"/>
    <w:rsid w:val="00915C02"/>
    <w:rsid w:val="00915C59"/>
    <w:rsid w:val="00915FDF"/>
    <w:rsid w:val="0091609E"/>
    <w:rsid w:val="009169FA"/>
    <w:rsid w:val="00916BDD"/>
    <w:rsid w:val="0091756F"/>
    <w:rsid w:val="00917763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5244"/>
    <w:rsid w:val="009254D1"/>
    <w:rsid w:val="00925549"/>
    <w:rsid w:val="00925D12"/>
    <w:rsid w:val="00926137"/>
    <w:rsid w:val="009267F0"/>
    <w:rsid w:val="00926E3D"/>
    <w:rsid w:val="0092717D"/>
    <w:rsid w:val="00927217"/>
    <w:rsid w:val="009278CF"/>
    <w:rsid w:val="00927A63"/>
    <w:rsid w:val="00930276"/>
    <w:rsid w:val="00930782"/>
    <w:rsid w:val="009308A3"/>
    <w:rsid w:val="0093090F"/>
    <w:rsid w:val="00930AC5"/>
    <w:rsid w:val="009310C8"/>
    <w:rsid w:val="009311AC"/>
    <w:rsid w:val="00931593"/>
    <w:rsid w:val="00931769"/>
    <w:rsid w:val="009323B5"/>
    <w:rsid w:val="009323DD"/>
    <w:rsid w:val="00932B34"/>
    <w:rsid w:val="00933044"/>
    <w:rsid w:val="009334A9"/>
    <w:rsid w:val="0093359A"/>
    <w:rsid w:val="00933750"/>
    <w:rsid w:val="00934038"/>
    <w:rsid w:val="009341A6"/>
    <w:rsid w:val="00934746"/>
    <w:rsid w:val="00934A62"/>
    <w:rsid w:val="00934EBC"/>
    <w:rsid w:val="00935028"/>
    <w:rsid w:val="00935400"/>
    <w:rsid w:val="00935C64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915"/>
    <w:rsid w:val="00942ADD"/>
    <w:rsid w:val="00942DDD"/>
    <w:rsid w:val="00943475"/>
    <w:rsid w:val="00943A00"/>
    <w:rsid w:val="00943B36"/>
    <w:rsid w:val="00943F4A"/>
    <w:rsid w:val="0094402D"/>
    <w:rsid w:val="00944A8F"/>
    <w:rsid w:val="00944F00"/>
    <w:rsid w:val="009450FA"/>
    <w:rsid w:val="00945490"/>
    <w:rsid w:val="00945575"/>
    <w:rsid w:val="009456FB"/>
    <w:rsid w:val="0094604F"/>
    <w:rsid w:val="0094627C"/>
    <w:rsid w:val="00946736"/>
    <w:rsid w:val="00946EE8"/>
    <w:rsid w:val="00947996"/>
    <w:rsid w:val="00947B33"/>
    <w:rsid w:val="00950407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5783B"/>
    <w:rsid w:val="0096043B"/>
    <w:rsid w:val="00960BB8"/>
    <w:rsid w:val="0096128B"/>
    <w:rsid w:val="00962837"/>
    <w:rsid w:val="009629B9"/>
    <w:rsid w:val="00962A5B"/>
    <w:rsid w:val="00962B00"/>
    <w:rsid w:val="00963206"/>
    <w:rsid w:val="009632D4"/>
    <w:rsid w:val="009637FB"/>
    <w:rsid w:val="009639F3"/>
    <w:rsid w:val="00963D25"/>
    <w:rsid w:val="00964381"/>
    <w:rsid w:val="0096524E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332"/>
    <w:rsid w:val="00971850"/>
    <w:rsid w:val="009718C5"/>
    <w:rsid w:val="00971AB7"/>
    <w:rsid w:val="00971B2D"/>
    <w:rsid w:val="00971D32"/>
    <w:rsid w:val="00972601"/>
    <w:rsid w:val="009727E4"/>
    <w:rsid w:val="0097302E"/>
    <w:rsid w:val="00973C4D"/>
    <w:rsid w:val="00973EDB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6C64"/>
    <w:rsid w:val="00987D5D"/>
    <w:rsid w:val="00987EEE"/>
    <w:rsid w:val="009900B9"/>
    <w:rsid w:val="009900CB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582D"/>
    <w:rsid w:val="009960C7"/>
    <w:rsid w:val="009960E0"/>
    <w:rsid w:val="009960E9"/>
    <w:rsid w:val="009967B2"/>
    <w:rsid w:val="00996C4B"/>
    <w:rsid w:val="0099704B"/>
    <w:rsid w:val="00997240"/>
    <w:rsid w:val="00997634"/>
    <w:rsid w:val="009977BD"/>
    <w:rsid w:val="00997CBB"/>
    <w:rsid w:val="009A038B"/>
    <w:rsid w:val="009A09CA"/>
    <w:rsid w:val="009A0A3F"/>
    <w:rsid w:val="009A0AB6"/>
    <w:rsid w:val="009A0C00"/>
    <w:rsid w:val="009A0F12"/>
    <w:rsid w:val="009A13DE"/>
    <w:rsid w:val="009A13E7"/>
    <w:rsid w:val="009A15FF"/>
    <w:rsid w:val="009A16D0"/>
    <w:rsid w:val="009A1A0D"/>
    <w:rsid w:val="009A218C"/>
    <w:rsid w:val="009A25EF"/>
    <w:rsid w:val="009A26FD"/>
    <w:rsid w:val="009A282B"/>
    <w:rsid w:val="009A2A55"/>
    <w:rsid w:val="009A2B56"/>
    <w:rsid w:val="009A2CD9"/>
    <w:rsid w:val="009A3642"/>
    <w:rsid w:val="009A36E1"/>
    <w:rsid w:val="009A3902"/>
    <w:rsid w:val="009A3D13"/>
    <w:rsid w:val="009A3ECB"/>
    <w:rsid w:val="009A4AF4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02A"/>
    <w:rsid w:val="009B314D"/>
    <w:rsid w:val="009B4A39"/>
    <w:rsid w:val="009B4A60"/>
    <w:rsid w:val="009B4D25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C0595"/>
    <w:rsid w:val="009C07FC"/>
    <w:rsid w:val="009C103C"/>
    <w:rsid w:val="009C1672"/>
    <w:rsid w:val="009C1D0F"/>
    <w:rsid w:val="009C25D9"/>
    <w:rsid w:val="009C2632"/>
    <w:rsid w:val="009C2BDC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9F9"/>
    <w:rsid w:val="009C5A3D"/>
    <w:rsid w:val="009C5E19"/>
    <w:rsid w:val="009C5EDA"/>
    <w:rsid w:val="009C65AC"/>
    <w:rsid w:val="009C6A60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7D8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7F5"/>
    <w:rsid w:val="009E5DB8"/>
    <w:rsid w:val="009E6063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320C"/>
    <w:rsid w:val="009F45F0"/>
    <w:rsid w:val="009F485A"/>
    <w:rsid w:val="009F50FC"/>
    <w:rsid w:val="009F5B17"/>
    <w:rsid w:val="009F6079"/>
    <w:rsid w:val="009F6DE0"/>
    <w:rsid w:val="009F6F3A"/>
    <w:rsid w:val="00A00A3C"/>
    <w:rsid w:val="00A00E31"/>
    <w:rsid w:val="00A00E79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62"/>
    <w:rsid w:val="00A04291"/>
    <w:rsid w:val="00A04295"/>
    <w:rsid w:val="00A044B0"/>
    <w:rsid w:val="00A0500A"/>
    <w:rsid w:val="00A0515B"/>
    <w:rsid w:val="00A0561D"/>
    <w:rsid w:val="00A05FE2"/>
    <w:rsid w:val="00A06645"/>
    <w:rsid w:val="00A06D33"/>
    <w:rsid w:val="00A07741"/>
    <w:rsid w:val="00A07D3A"/>
    <w:rsid w:val="00A07EB2"/>
    <w:rsid w:val="00A104AC"/>
    <w:rsid w:val="00A10718"/>
    <w:rsid w:val="00A10B8B"/>
    <w:rsid w:val="00A10F79"/>
    <w:rsid w:val="00A110DE"/>
    <w:rsid w:val="00A11290"/>
    <w:rsid w:val="00A11A4F"/>
    <w:rsid w:val="00A11FB3"/>
    <w:rsid w:val="00A124DB"/>
    <w:rsid w:val="00A128A9"/>
    <w:rsid w:val="00A13437"/>
    <w:rsid w:val="00A1385F"/>
    <w:rsid w:val="00A13B81"/>
    <w:rsid w:val="00A13E68"/>
    <w:rsid w:val="00A14D54"/>
    <w:rsid w:val="00A14F11"/>
    <w:rsid w:val="00A155EE"/>
    <w:rsid w:val="00A15901"/>
    <w:rsid w:val="00A15D76"/>
    <w:rsid w:val="00A1666A"/>
    <w:rsid w:val="00A1682A"/>
    <w:rsid w:val="00A16DFC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20D4"/>
    <w:rsid w:val="00A22488"/>
    <w:rsid w:val="00A22525"/>
    <w:rsid w:val="00A22599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4D9F"/>
    <w:rsid w:val="00A25835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4CB"/>
    <w:rsid w:val="00A314CF"/>
    <w:rsid w:val="00A315DB"/>
    <w:rsid w:val="00A32283"/>
    <w:rsid w:val="00A32905"/>
    <w:rsid w:val="00A331E9"/>
    <w:rsid w:val="00A33B50"/>
    <w:rsid w:val="00A3401E"/>
    <w:rsid w:val="00A3461E"/>
    <w:rsid w:val="00A34819"/>
    <w:rsid w:val="00A34906"/>
    <w:rsid w:val="00A34C73"/>
    <w:rsid w:val="00A35147"/>
    <w:rsid w:val="00A355FF"/>
    <w:rsid w:val="00A35607"/>
    <w:rsid w:val="00A3560E"/>
    <w:rsid w:val="00A36220"/>
    <w:rsid w:val="00A36B13"/>
    <w:rsid w:val="00A3757D"/>
    <w:rsid w:val="00A375B4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3FFD"/>
    <w:rsid w:val="00A54943"/>
    <w:rsid w:val="00A556CE"/>
    <w:rsid w:val="00A561E7"/>
    <w:rsid w:val="00A56E38"/>
    <w:rsid w:val="00A57206"/>
    <w:rsid w:val="00A57DF7"/>
    <w:rsid w:val="00A57F93"/>
    <w:rsid w:val="00A60811"/>
    <w:rsid w:val="00A6166C"/>
    <w:rsid w:val="00A619C5"/>
    <w:rsid w:val="00A61C5C"/>
    <w:rsid w:val="00A622D8"/>
    <w:rsid w:val="00A622EF"/>
    <w:rsid w:val="00A6237F"/>
    <w:rsid w:val="00A62611"/>
    <w:rsid w:val="00A62A6F"/>
    <w:rsid w:val="00A635C9"/>
    <w:rsid w:val="00A63653"/>
    <w:rsid w:val="00A63785"/>
    <w:rsid w:val="00A64326"/>
    <w:rsid w:val="00A6445A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5EA"/>
    <w:rsid w:val="00A6771B"/>
    <w:rsid w:val="00A67FCA"/>
    <w:rsid w:val="00A70509"/>
    <w:rsid w:val="00A712DE"/>
    <w:rsid w:val="00A713F1"/>
    <w:rsid w:val="00A71628"/>
    <w:rsid w:val="00A72372"/>
    <w:rsid w:val="00A725CE"/>
    <w:rsid w:val="00A728C6"/>
    <w:rsid w:val="00A7340C"/>
    <w:rsid w:val="00A734F5"/>
    <w:rsid w:val="00A736AE"/>
    <w:rsid w:val="00A744E8"/>
    <w:rsid w:val="00A746E7"/>
    <w:rsid w:val="00A74BFD"/>
    <w:rsid w:val="00A74D76"/>
    <w:rsid w:val="00A74E37"/>
    <w:rsid w:val="00A74EE3"/>
    <w:rsid w:val="00A75E85"/>
    <w:rsid w:val="00A76506"/>
    <w:rsid w:val="00A7716F"/>
    <w:rsid w:val="00A779D1"/>
    <w:rsid w:val="00A77DC6"/>
    <w:rsid w:val="00A80C9B"/>
    <w:rsid w:val="00A80DDD"/>
    <w:rsid w:val="00A8135F"/>
    <w:rsid w:val="00A818CE"/>
    <w:rsid w:val="00A81E3F"/>
    <w:rsid w:val="00A81F12"/>
    <w:rsid w:val="00A81F16"/>
    <w:rsid w:val="00A82271"/>
    <w:rsid w:val="00A828FD"/>
    <w:rsid w:val="00A82CA9"/>
    <w:rsid w:val="00A82E64"/>
    <w:rsid w:val="00A83010"/>
    <w:rsid w:val="00A8353E"/>
    <w:rsid w:val="00A840D1"/>
    <w:rsid w:val="00A8436A"/>
    <w:rsid w:val="00A84AE9"/>
    <w:rsid w:val="00A84BB6"/>
    <w:rsid w:val="00A85612"/>
    <w:rsid w:val="00A85C2E"/>
    <w:rsid w:val="00A8614C"/>
    <w:rsid w:val="00A86227"/>
    <w:rsid w:val="00A862BB"/>
    <w:rsid w:val="00A86AD9"/>
    <w:rsid w:val="00A86B54"/>
    <w:rsid w:val="00A86B98"/>
    <w:rsid w:val="00A87908"/>
    <w:rsid w:val="00A87AAB"/>
    <w:rsid w:val="00A90462"/>
    <w:rsid w:val="00A906A2"/>
    <w:rsid w:val="00A9081B"/>
    <w:rsid w:val="00A90F16"/>
    <w:rsid w:val="00A923C2"/>
    <w:rsid w:val="00A92E74"/>
    <w:rsid w:val="00A934B2"/>
    <w:rsid w:val="00A93627"/>
    <w:rsid w:val="00A9378C"/>
    <w:rsid w:val="00A93ECF"/>
    <w:rsid w:val="00A94E32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714"/>
    <w:rsid w:val="00AA0915"/>
    <w:rsid w:val="00AA0E5E"/>
    <w:rsid w:val="00AA13EF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E06"/>
    <w:rsid w:val="00AA6436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940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294"/>
    <w:rsid w:val="00AC0662"/>
    <w:rsid w:val="00AC0A4B"/>
    <w:rsid w:val="00AC19BF"/>
    <w:rsid w:val="00AC1A59"/>
    <w:rsid w:val="00AC1BBA"/>
    <w:rsid w:val="00AC235E"/>
    <w:rsid w:val="00AC2361"/>
    <w:rsid w:val="00AC2BBE"/>
    <w:rsid w:val="00AC31D5"/>
    <w:rsid w:val="00AC325C"/>
    <w:rsid w:val="00AC35D3"/>
    <w:rsid w:val="00AC3653"/>
    <w:rsid w:val="00AC3AA7"/>
    <w:rsid w:val="00AC3B50"/>
    <w:rsid w:val="00AC4338"/>
    <w:rsid w:val="00AC499A"/>
    <w:rsid w:val="00AC4E07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43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4CA"/>
    <w:rsid w:val="00AD19C5"/>
    <w:rsid w:val="00AD25A6"/>
    <w:rsid w:val="00AD27AE"/>
    <w:rsid w:val="00AD3227"/>
    <w:rsid w:val="00AD3D78"/>
    <w:rsid w:val="00AD3DD7"/>
    <w:rsid w:val="00AD43F3"/>
    <w:rsid w:val="00AD454A"/>
    <w:rsid w:val="00AD45F1"/>
    <w:rsid w:val="00AD49B3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774"/>
    <w:rsid w:val="00AD7BF1"/>
    <w:rsid w:val="00AE0E6C"/>
    <w:rsid w:val="00AE11E5"/>
    <w:rsid w:val="00AE16E7"/>
    <w:rsid w:val="00AE1A09"/>
    <w:rsid w:val="00AE275C"/>
    <w:rsid w:val="00AE2DF9"/>
    <w:rsid w:val="00AE308E"/>
    <w:rsid w:val="00AE3B42"/>
    <w:rsid w:val="00AE4BF2"/>
    <w:rsid w:val="00AE580A"/>
    <w:rsid w:val="00AE6387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0AC"/>
    <w:rsid w:val="00AF332A"/>
    <w:rsid w:val="00AF3360"/>
    <w:rsid w:val="00AF35B8"/>
    <w:rsid w:val="00AF40EF"/>
    <w:rsid w:val="00AF4BA8"/>
    <w:rsid w:val="00AF4FE1"/>
    <w:rsid w:val="00AF5042"/>
    <w:rsid w:val="00AF516D"/>
    <w:rsid w:val="00AF5F14"/>
    <w:rsid w:val="00AF60E1"/>
    <w:rsid w:val="00AF637D"/>
    <w:rsid w:val="00AF638E"/>
    <w:rsid w:val="00B00092"/>
    <w:rsid w:val="00B00D07"/>
    <w:rsid w:val="00B00EFE"/>
    <w:rsid w:val="00B00FE4"/>
    <w:rsid w:val="00B01224"/>
    <w:rsid w:val="00B01359"/>
    <w:rsid w:val="00B0136B"/>
    <w:rsid w:val="00B019D3"/>
    <w:rsid w:val="00B036DC"/>
    <w:rsid w:val="00B03B8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6E49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209"/>
    <w:rsid w:val="00B124E9"/>
    <w:rsid w:val="00B12878"/>
    <w:rsid w:val="00B12D2A"/>
    <w:rsid w:val="00B12E95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DB6"/>
    <w:rsid w:val="00B20F64"/>
    <w:rsid w:val="00B21785"/>
    <w:rsid w:val="00B2273D"/>
    <w:rsid w:val="00B22F94"/>
    <w:rsid w:val="00B23035"/>
    <w:rsid w:val="00B230E7"/>
    <w:rsid w:val="00B231CF"/>
    <w:rsid w:val="00B2343F"/>
    <w:rsid w:val="00B238DD"/>
    <w:rsid w:val="00B23D8C"/>
    <w:rsid w:val="00B24504"/>
    <w:rsid w:val="00B24E26"/>
    <w:rsid w:val="00B251E5"/>
    <w:rsid w:val="00B25962"/>
    <w:rsid w:val="00B25A51"/>
    <w:rsid w:val="00B25AAE"/>
    <w:rsid w:val="00B2619A"/>
    <w:rsid w:val="00B26A1B"/>
    <w:rsid w:val="00B26B8C"/>
    <w:rsid w:val="00B27F00"/>
    <w:rsid w:val="00B304A7"/>
    <w:rsid w:val="00B31A1D"/>
    <w:rsid w:val="00B31FDF"/>
    <w:rsid w:val="00B32630"/>
    <w:rsid w:val="00B32900"/>
    <w:rsid w:val="00B331D0"/>
    <w:rsid w:val="00B33306"/>
    <w:rsid w:val="00B343DC"/>
    <w:rsid w:val="00B34522"/>
    <w:rsid w:val="00B34533"/>
    <w:rsid w:val="00B34712"/>
    <w:rsid w:val="00B3496D"/>
    <w:rsid w:val="00B34A82"/>
    <w:rsid w:val="00B3607C"/>
    <w:rsid w:val="00B365A1"/>
    <w:rsid w:val="00B36F24"/>
    <w:rsid w:val="00B37010"/>
    <w:rsid w:val="00B375D7"/>
    <w:rsid w:val="00B37B27"/>
    <w:rsid w:val="00B37D25"/>
    <w:rsid w:val="00B37FF2"/>
    <w:rsid w:val="00B4051C"/>
    <w:rsid w:val="00B40D1B"/>
    <w:rsid w:val="00B41AF3"/>
    <w:rsid w:val="00B41CEF"/>
    <w:rsid w:val="00B41F4F"/>
    <w:rsid w:val="00B41FA9"/>
    <w:rsid w:val="00B429C9"/>
    <w:rsid w:val="00B42C76"/>
    <w:rsid w:val="00B4354A"/>
    <w:rsid w:val="00B43EE0"/>
    <w:rsid w:val="00B44301"/>
    <w:rsid w:val="00B4479F"/>
    <w:rsid w:val="00B44818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377"/>
    <w:rsid w:val="00B477E7"/>
    <w:rsid w:val="00B47E4A"/>
    <w:rsid w:val="00B47FC7"/>
    <w:rsid w:val="00B5032D"/>
    <w:rsid w:val="00B505A4"/>
    <w:rsid w:val="00B50696"/>
    <w:rsid w:val="00B50965"/>
    <w:rsid w:val="00B50EEC"/>
    <w:rsid w:val="00B50FF2"/>
    <w:rsid w:val="00B5172E"/>
    <w:rsid w:val="00B51FA2"/>
    <w:rsid w:val="00B52C04"/>
    <w:rsid w:val="00B5309F"/>
    <w:rsid w:val="00B54C1B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BEB"/>
    <w:rsid w:val="00B56D6F"/>
    <w:rsid w:val="00B61C89"/>
    <w:rsid w:val="00B62936"/>
    <w:rsid w:val="00B62EE7"/>
    <w:rsid w:val="00B637FE"/>
    <w:rsid w:val="00B63ACD"/>
    <w:rsid w:val="00B63C3D"/>
    <w:rsid w:val="00B63D8B"/>
    <w:rsid w:val="00B64442"/>
    <w:rsid w:val="00B645E4"/>
    <w:rsid w:val="00B64F16"/>
    <w:rsid w:val="00B65A45"/>
    <w:rsid w:val="00B65CF3"/>
    <w:rsid w:val="00B661AF"/>
    <w:rsid w:val="00B667BB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2384"/>
    <w:rsid w:val="00B72668"/>
    <w:rsid w:val="00B73BF9"/>
    <w:rsid w:val="00B73C4A"/>
    <w:rsid w:val="00B74148"/>
    <w:rsid w:val="00B741E4"/>
    <w:rsid w:val="00B7450A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77352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6D1"/>
    <w:rsid w:val="00B93AF1"/>
    <w:rsid w:val="00B94474"/>
    <w:rsid w:val="00B956CE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479"/>
    <w:rsid w:val="00BA1848"/>
    <w:rsid w:val="00BA1B70"/>
    <w:rsid w:val="00BA25F9"/>
    <w:rsid w:val="00BA2940"/>
    <w:rsid w:val="00BA2D99"/>
    <w:rsid w:val="00BA3B61"/>
    <w:rsid w:val="00BA3D3B"/>
    <w:rsid w:val="00BA3D4E"/>
    <w:rsid w:val="00BA407A"/>
    <w:rsid w:val="00BA42E3"/>
    <w:rsid w:val="00BA5086"/>
    <w:rsid w:val="00BA5BD6"/>
    <w:rsid w:val="00BA5FE4"/>
    <w:rsid w:val="00BA6323"/>
    <w:rsid w:val="00BA63B2"/>
    <w:rsid w:val="00BA6451"/>
    <w:rsid w:val="00BA736F"/>
    <w:rsid w:val="00BA74E7"/>
    <w:rsid w:val="00BA79BB"/>
    <w:rsid w:val="00BB050E"/>
    <w:rsid w:val="00BB0661"/>
    <w:rsid w:val="00BB07CE"/>
    <w:rsid w:val="00BB0ECB"/>
    <w:rsid w:val="00BB0FB8"/>
    <w:rsid w:val="00BB153B"/>
    <w:rsid w:val="00BB19C5"/>
    <w:rsid w:val="00BB29E2"/>
    <w:rsid w:val="00BB4735"/>
    <w:rsid w:val="00BB4802"/>
    <w:rsid w:val="00BB59D3"/>
    <w:rsid w:val="00BB5AE1"/>
    <w:rsid w:val="00BB5D6E"/>
    <w:rsid w:val="00BB627F"/>
    <w:rsid w:val="00BB728F"/>
    <w:rsid w:val="00BB7899"/>
    <w:rsid w:val="00BB7E61"/>
    <w:rsid w:val="00BB7EEF"/>
    <w:rsid w:val="00BB7FFE"/>
    <w:rsid w:val="00BC07EC"/>
    <w:rsid w:val="00BC09F8"/>
    <w:rsid w:val="00BC109D"/>
    <w:rsid w:val="00BC1904"/>
    <w:rsid w:val="00BC1BDE"/>
    <w:rsid w:val="00BC1EB7"/>
    <w:rsid w:val="00BC2FA7"/>
    <w:rsid w:val="00BC3085"/>
    <w:rsid w:val="00BC3150"/>
    <w:rsid w:val="00BC332E"/>
    <w:rsid w:val="00BC36C9"/>
    <w:rsid w:val="00BC3BEB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2D8C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BBB"/>
    <w:rsid w:val="00BE1EFD"/>
    <w:rsid w:val="00BE20C8"/>
    <w:rsid w:val="00BE2180"/>
    <w:rsid w:val="00BE2C9D"/>
    <w:rsid w:val="00BE2D9F"/>
    <w:rsid w:val="00BE311A"/>
    <w:rsid w:val="00BE3D67"/>
    <w:rsid w:val="00BE3FF1"/>
    <w:rsid w:val="00BE4663"/>
    <w:rsid w:val="00BE4955"/>
    <w:rsid w:val="00BE4B86"/>
    <w:rsid w:val="00BE5DD0"/>
    <w:rsid w:val="00BE6027"/>
    <w:rsid w:val="00BE6C23"/>
    <w:rsid w:val="00BE7124"/>
    <w:rsid w:val="00BE73A0"/>
    <w:rsid w:val="00BE7778"/>
    <w:rsid w:val="00BF0345"/>
    <w:rsid w:val="00BF0371"/>
    <w:rsid w:val="00BF03ED"/>
    <w:rsid w:val="00BF0643"/>
    <w:rsid w:val="00BF070B"/>
    <w:rsid w:val="00BF1792"/>
    <w:rsid w:val="00BF1AEB"/>
    <w:rsid w:val="00BF1C35"/>
    <w:rsid w:val="00BF23BD"/>
    <w:rsid w:val="00BF2A3D"/>
    <w:rsid w:val="00BF2EFB"/>
    <w:rsid w:val="00BF3053"/>
    <w:rsid w:val="00BF368D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028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83A"/>
    <w:rsid w:val="00C05959"/>
    <w:rsid w:val="00C05AFC"/>
    <w:rsid w:val="00C05C64"/>
    <w:rsid w:val="00C05D29"/>
    <w:rsid w:val="00C0604E"/>
    <w:rsid w:val="00C0611F"/>
    <w:rsid w:val="00C065B8"/>
    <w:rsid w:val="00C06E37"/>
    <w:rsid w:val="00C07680"/>
    <w:rsid w:val="00C100BA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3F2A"/>
    <w:rsid w:val="00C145DF"/>
    <w:rsid w:val="00C14AAF"/>
    <w:rsid w:val="00C14C80"/>
    <w:rsid w:val="00C14CFF"/>
    <w:rsid w:val="00C14FDE"/>
    <w:rsid w:val="00C153D4"/>
    <w:rsid w:val="00C159E1"/>
    <w:rsid w:val="00C172EF"/>
    <w:rsid w:val="00C20BAC"/>
    <w:rsid w:val="00C213D5"/>
    <w:rsid w:val="00C21641"/>
    <w:rsid w:val="00C21937"/>
    <w:rsid w:val="00C21B30"/>
    <w:rsid w:val="00C223DD"/>
    <w:rsid w:val="00C22802"/>
    <w:rsid w:val="00C22815"/>
    <w:rsid w:val="00C2292D"/>
    <w:rsid w:val="00C22985"/>
    <w:rsid w:val="00C22BA9"/>
    <w:rsid w:val="00C2370E"/>
    <w:rsid w:val="00C23765"/>
    <w:rsid w:val="00C2378F"/>
    <w:rsid w:val="00C244B0"/>
    <w:rsid w:val="00C24670"/>
    <w:rsid w:val="00C250BE"/>
    <w:rsid w:val="00C2521D"/>
    <w:rsid w:val="00C252CA"/>
    <w:rsid w:val="00C253C0"/>
    <w:rsid w:val="00C255B0"/>
    <w:rsid w:val="00C262C2"/>
    <w:rsid w:val="00C267F2"/>
    <w:rsid w:val="00C269AD"/>
    <w:rsid w:val="00C2742B"/>
    <w:rsid w:val="00C274E5"/>
    <w:rsid w:val="00C300A2"/>
    <w:rsid w:val="00C301BA"/>
    <w:rsid w:val="00C30361"/>
    <w:rsid w:val="00C30F1F"/>
    <w:rsid w:val="00C314C0"/>
    <w:rsid w:val="00C31871"/>
    <w:rsid w:val="00C3187A"/>
    <w:rsid w:val="00C31B81"/>
    <w:rsid w:val="00C31CB5"/>
    <w:rsid w:val="00C3296C"/>
    <w:rsid w:val="00C330D9"/>
    <w:rsid w:val="00C335CA"/>
    <w:rsid w:val="00C33E8F"/>
    <w:rsid w:val="00C35F58"/>
    <w:rsid w:val="00C368FC"/>
    <w:rsid w:val="00C3695A"/>
    <w:rsid w:val="00C372FA"/>
    <w:rsid w:val="00C3742A"/>
    <w:rsid w:val="00C37628"/>
    <w:rsid w:val="00C37707"/>
    <w:rsid w:val="00C40039"/>
    <w:rsid w:val="00C400A4"/>
    <w:rsid w:val="00C4013D"/>
    <w:rsid w:val="00C40FB9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5E76"/>
    <w:rsid w:val="00C56050"/>
    <w:rsid w:val="00C5639C"/>
    <w:rsid w:val="00C564A9"/>
    <w:rsid w:val="00C56529"/>
    <w:rsid w:val="00C56683"/>
    <w:rsid w:val="00C567CC"/>
    <w:rsid w:val="00C604D5"/>
    <w:rsid w:val="00C60E00"/>
    <w:rsid w:val="00C61050"/>
    <w:rsid w:val="00C61978"/>
    <w:rsid w:val="00C61BEA"/>
    <w:rsid w:val="00C61C42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7D0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0F7"/>
    <w:rsid w:val="00C722B5"/>
    <w:rsid w:val="00C72472"/>
    <w:rsid w:val="00C726D9"/>
    <w:rsid w:val="00C72E99"/>
    <w:rsid w:val="00C73026"/>
    <w:rsid w:val="00C732F6"/>
    <w:rsid w:val="00C734E9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2F"/>
    <w:rsid w:val="00C80A70"/>
    <w:rsid w:val="00C810B1"/>
    <w:rsid w:val="00C81B42"/>
    <w:rsid w:val="00C820F4"/>
    <w:rsid w:val="00C827BA"/>
    <w:rsid w:val="00C83959"/>
    <w:rsid w:val="00C83DFE"/>
    <w:rsid w:val="00C850CA"/>
    <w:rsid w:val="00C85290"/>
    <w:rsid w:val="00C859BE"/>
    <w:rsid w:val="00C86A11"/>
    <w:rsid w:val="00C9083B"/>
    <w:rsid w:val="00C90ED8"/>
    <w:rsid w:val="00C91ED0"/>
    <w:rsid w:val="00C91F7E"/>
    <w:rsid w:val="00C9201E"/>
    <w:rsid w:val="00C923A6"/>
    <w:rsid w:val="00C924A8"/>
    <w:rsid w:val="00C92A19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1BC"/>
    <w:rsid w:val="00C9765C"/>
    <w:rsid w:val="00C97C8A"/>
    <w:rsid w:val="00C97EF0"/>
    <w:rsid w:val="00CA035C"/>
    <w:rsid w:val="00CA082D"/>
    <w:rsid w:val="00CA09A3"/>
    <w:rsid w:val="00CA0C4D"/>
    <w:rsid w:val="00CA1413"/>
    <w:rsid w:val="00CA238A"/>
    <w:rsid w:val="00CA3558"/>
    <w:rsid w:val="00CA4BFE"/>
    <w:rsid w:val="00CA547E"/>
    <w:rsid w:val="00CA5AEA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89D"/>
    <w:rsid w:val="00CB5B5B"/>
    <w:rsid w:val="00CB5E92"/>
    <w:rsid w:val="00CB61AB"/>
    <w:rsid w:val="00CB64AC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1DCB"/>
    <w:rsid w:val="00CC1E3B"/>
    <w:rsid w:val="00CC1F80"/>
    <w:rsid w:val="00CC2272"/>
    <w:rsid w:val="00CC2A33"/>
    <w:rsid w:val="00CC3354"/>
    <w:rsid w:val="00CC3DA8"/>
    <w:rsid w:val="00CC3DB4"/>
    <w:rsid w:val="00CC3DF9"/>
    <w:rsid w:val="00CC3E19"/>
    <w:rsid w:val="00CC416F"/>
    <w:rsid w:val="00CC427C"/>
    <w:rsid w:val="00CC4592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E51"/>
    <w:rsid w:val="00CC729D"/>
    <w:rsid w:val="00CC7C73"/>
    <w:rsid w:val="00CC7D8E"/>
    <w:rsid w:val="00CD1EAF"/>
    <w:rsid w:val="00CD2128"/>
    <w:rsid w:val="00CD2281"/>
    <w:rsid w:val="00CD23C4"/>
    <w:rsid w:val="00CD2672"/>
    <w:rsid w:val="00CD2EAB"/>
    <w:rsid w:val="00CD3EC8"/>
    <w:rsid w:val="00CD4157"/>
    <w:rsid w:val="00CD5905"/>
    <w:rsid w:val="00CD5B23"/>
    <w:rsid w:val="00CD60A8"/>
    <w:rsid w:val="00CD610C"/>
    <w:rsid w:val="00CD6F01"/>
    <w:rsid w:val="00CD74F4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2B0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228"/>
    <w:rsid w:val="00CF2468"/>
    <w:rsid w:val="00CF24B6"/>
    <w:rsid w:val="00CF2527"/>
    <w:rsid w:val="00CF26CD"/>
    <w:rsid w:val="00CF27DE"/>
    <w:rsid w:val="00CF2959"/>
    <w:rsid w:val="00CF2AA4"/>
    <w:rsid w:val="00CF2F09"/>
    <w:rsid w:val="00CF371B"/>
    <w:rsid w:val="00CF3CE2"/>
    <w:rsid w:val="00CF3F25"/>
    <w:rsid w:val="00CF55C4"/>
    <w:rsid w:val="00CF5EF3"/>
    <w:rsid w:val="00CF6765"/>
    <w:rsid w:val="00CF6DEE"/>
    <w:rsid w:val="00CF7453"/>
    <w:rsid w:val="00CF79C7"/>
    <w:rsid w:val="00CF7D80"/>
    <w:rsid w:val="00CF7F25"/>
    <w:rsid w:val="00D001FE"/>
    <w:rsid w:val="00D00269"/>
    <w:rsid w:val="00D004C7"/>
    <w:rsid w:val="00D00B47"/>
    <w:rsid w:val="00D01712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DB4"/>
    <w:rsid w:val="00D05DC3"/>
    <w:rsid w:val="00D06090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37C0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4FC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BB7"/>
    <w:rsid w:val="00D22C01"/>
    <w:rsid w:val="00D22F70"/>
    <w:rsid w:val="00D23B43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27DA9"/>
    <w:rsid w:val="00D304A6"/>
    <w:rsid w:val="00D3054A"/>
    <w:rsid w:val="00D30ABF"/>
    <w:rsid w:val="00D30CCE"/>
    <w:rsid w:val="00D30CE0"/>
    <w:rsid w:val="00D30D2B"/>
    <w:rsid w:val="00D30E8E"/>
    <w:rsid w:val="00D3132E"/>
    <w:rsid w:val="00D31A83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02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9D8"/>
    <w:rsid w:val="00D43B3A"/>
    <w:rsid w:val="00D44000"/>
    <w:rsid w:val="00D44963"/>
    <w:rsid w:val="00D44AA8"/>
    <w:rsid w:val="00D45809"/>
    <w:rsid w:val="00D4582F"/>
    <w:rsid w:val="00D45B0F"/>
    <w:rsid w:val="00D465D2"/>
    <w:rsid w:val="00D4685F"/>
    <w:rsid w:val="00D46B9B"/>
    <w:rsid w:val="00D471FC"/>
    <w:rsid w:val="00D47453"/>
    <w:rsid w:val="00D4755A"/>
    <w:rsid w:val="00D4789D"/>
    <w:rsid w:val="00D47DE6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45D"/>
    <w:rsid w:val="00D55AD8"/>
    <w:rsid w:val="00D568DF"/>
    <w:rsid w:val="00D568E5"/>
    <w:rsid w:val="00D56C39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4AA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64E7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1F3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1095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4E38"/>
    <w:rsid w:val="00D9543E"/>
    <w:rsid w:val="00D9568C"/>
    <w:rsid w:val="00D958FE"/>
    <w:rsid w:val="00D95A63"/>
    <w:rsid w:val="00D95CA1"/>
    <w:rsid w:val="00D969A2"/>
    <w:rsid w:val="00D96BF3"/>
    <w:rsid w:val="00D974FF"/>
    <w:rsid w:val="00D97CE0"/>
    <w:rsid w:val="00DA1298"/>
    <w:rsid w:val="00DA2177"/>
    <w:rsid w:val="00DA21DE"/>
    <w:rsid w:val="00DA2337"/>
    <w:rsid w:val="00DA2A85"/>
    <w:rsid w:val="00DA2CAF"/>
    <w:rsid w:val="00DA2DF9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30E"/>
    <w:rsid w:val="00DB48AD"/>
    <w:rsid w:val="00DB4977"/>
    <w:rsid w:val="00DB4D4C"/>
    <w:rsid w:val="00DB5021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0552"/>
    <w:rsid w:val="00DC12E7"/>
    <w:rsid w:val="00DC184E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91F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1791"/>
    <w:rsid w:val="00DD24C9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4F07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2E4C"/>
    <w:rsid w:val="00DE3794"/>
    <w:rsid w:val="00DE38EC"/>
    <w:rsid w:val="00DE3E2E"/>
    <w:rsid w:val="00DE3E7A"/>
    <w:rsid w:val="00DE3EFA"/>
    <w:rsid w:val="00DE41D4"/>
    <w:rsid w:val="00DE45D4"/>
    <w:rsid w:val="00DE51DF"/>
    <w:rsid w:val="00DE5260"/>
    <w:rsid w:val="00DE616B"/>
    <w:rsid w:val="00DE748A"/>
    <w:rsid w:val="00DE7880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496C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56F"/>
    <w:rsid w:val="00DF79D9"/>
    <w:rsid w:val="00DF7B2E"/>
    <w:rsid w:val="00DF7BA5"/>
    <w:rsid w:val="00DF7C0C"/>
    <w:rsid w:val="00DF7E97"/>
    <w:rsid w:val="00E00D3E"/>
    <w:rsid w:val="00E00EFF"/>
    <w:rsid w:val="00E01333"/>
    <w:rsid w:val="00E01338"/>
    <w:rsid w:val="00E015D7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004"/>
    <w:rsid w:val="00E07C26"/>
    <w:rsid w:val="00E102E0"/>
    <w:rsid w:val="00E10879"/>
    <w:rsid w:val="00E10954"/>
    <w:rsid w:val="00E10F2E"/>
    <w:rsid w:val="00E112B0"/>
    <w:rsid w:val="00E11E12"/>
    <w:rsid w:val="00E11F2A"/>
    <w:rsid w:val="00E120F4"/>
    <w:rsid w:val="00E12847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604"/>
    <w:rsid w:val="00E15716"/>
    <w:rsid w:val="00E15905"/>
    <w:rsid w:val="00E16573"/>
    <w:rsid w:val="00E168A0"/>
    <w:rsid w:val="00E171F7"/>
    <w:rsid w:val="00E17D7A"/>
    <w:rsid w:val="00E2079B"/>
    <w:rsid w:val="00E20A73"/>
    <w:rsid w:val="00E21394"/>
    <w:rsid w:val="00E218BF"/>
    <w:rsid w:val="00E225F9"/>
    <w:rsid w:val="00E226A3"/>
    <w:rsid w:val="00E2277F"/>
    <w:rsid w:val="00E22D3E"/>
    <w:rsid w:val="00E234C5"/>
    <w:rsid w:val="00E23D6D"/>
    <w:rsid w:val="00E23F0C"/>
    <w:rsid w:val="00E244C3"/>
    <w:rsid w:val="00E2494C"/>
    <w:rsid w:val="00E25141"/>
    <w:rsid w:val="00E251AC"/>
    <w:rsid w:val="00E25266"/>
    <w:rsid w:val="00E25791"/>
    <w:rsid w:val="00E257E9"/>
    <w:rsid w:val="00E25911"/>
    <w:rsid w:val="00E25AA6"/>
    <w:rsid w:val="00E2725F"/>
    <w:rsid w:val="00E2755E"/>
    <w:rsid w:val="00E275C3"/>
    <w:rsid w:val="00E277E9"/>
    <w:rsid w:val="00E27ACF"/>
    <w:rsid w:val="00E27C34"/>
    <w:rsid w:val="00E3003F"/>
    <w:rsid w:val="00E301D5"/>
    <w:rsid w:val="00E30306"/>
    <w:rsid w:val="00E30578"/>
    <w:rsid w:val="00E308F5"/>
    <w:rsid w:val="00E30C06"/>
    <w:rsid w:val="00E30D0D"/>
    <w:rsid w:val="00E3111B"/>
    <w:rsid w:val="00E31771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41B0D"/>
    <w:rsid w:val="00E41D21"/>
    <w:rsid w:val="00E423C3"/>
    <w:rsid w:val="00E42BF2"/>
    <w:rsid w:val="00E43232"/>
    <w:rsid w:val="00E43850"/>
    <w:rsid w:val="00E4388F"/>
    <w:rsid w:val="00E43993"/>
    <w:rsid w:val="00E444CB"/>
    <w:rsid w:val="00E455FC"/>
    <w:rsid w:val="00E458FD"/>
    <w:rsid w:val="00E459C2"/>
    <w:rsid w:val="00E45F28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D87"/>
    <w:rsid w:val="00E54144"/>
    <w:rsid w:val="00E549D7"/>
    <w:rsid w:val="00E54EFF"/>
    <w:rsid w:val="00E54FEB"/>
    <w:rsid w:val="00E55398"/>
    <w:rsid w:val="00E5566F"/>
    <w:rsid w:val="00E56B54"/>
    <w:rsid w:val="00E56C7B"/>
    <w:rsid w:val="00E56DE5"/>
    <w:rsid w:val="00E57C68"/>
    <w:rsid w:val="00E60382"/>
    <w:rsid w:val="00E605FE"/>
    <w:rsid w:val="00E61342"/>
    <w:rsid w:val="00E61C79"/>
    <w:rsid w:val="00E61D2B"/>
    <w:rsid w:val="00E621F5"/>
    <w:rsid w:val="00E62505"/>
    <w:rsid w:val="00E62B34"/>
    <w:rsid w:val="00E630A7"/>
    <w:rsid w:val="00E631C5"/>
    <w:rsid w:val="00E63840"/>
    <w:rsid w:val="00E639C9"/>
    <w:rsid w:val="00E63B0C"/>
    <w:rsid w:val="00E63C2B"/>
    <w:rsid w:val="00E63EC7"/>
    <w:rsid w:val="00E63FFA"/>
    <w:rsid w:val="00E64513"/>
    <w:rsid w:val="00E64536"/>
    <w:rsid w:val="00E64993"/>
    <w:rsid w:val="00E6550D"/>
    <w:rsid w:val="00E65D44"/>
    <w:rsid w:val="00E66359"/>
    <w:rsid w:val="00E66472"/>
    <w:rsid w:val="00E666BB"/>
    <w:rsid w:val="00E676AB"/>
    <w:rsid w:val="00E70415"/>
    <w:rsid w:val="00E706CF"/>
    <w:rsid w:val="00E708ED"/>
    <w:rsid w:val="00E7097E"/>
    <w:rsid w:val="00E712B0"/>
    <w:rsid w:val="00E72468"/>
    <w:rsid w:val="00E72669"/>
    <w:rsid w:val="00E72700"/>
    <w:rsid w:val="00E73944"/>
    <w:rsid w:val="00E739C7"/>
    <w:rsid w:val="00E73B21"/>
    <w:rsid w:val="00E74076"/>
    <w:rsid w:val="00E75157"/>
    <w:rsid w:val="00E7588E"/>
    <w:rsid w:val="00E762DE"/>
    <w:rsid w:val="00E76661"/>
    <w:rsid w:val="00E76C64"/>
    <w:rsid w:val="00E770DE"/>
    <w:rsid w:val="00E771C5"/>
    <w:rsid w:val="00E773C3"/>
    <w:rsid w:val="00E802B8"/>
    <w:rsid w:val="00E80784"/>
    <w:rsid w:val="00E8082F"/>
    <w:rsid w:val="00E80993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524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22D6"/>
    <w:rsid w:val="00E93093"/>
    <w:rsid w:val="00E9348B"/>
    <w:rsid w:val="00E93569"/>
    <w:rsid w:val="00E93BDE"/>
    <w:rsid w:val="00E945EF"/>
    <w:rsid w:val="00E947E3"/>
    <w:rsid w:val="00E95E7E"/>
    <w:rsid w:val="00E96047"/>
    <w:rsid w:val="00E9666B"/>
    <w:rsid w:val="00E97813"/>
    <w:rsid w:val="00EA03DF"/>
    <w:rsid w:val="00EA05DB"/>
    <w:rsid w:val="00EA068E"/>
    <w:rsid w:val="00EA06CC"/>
    <w:rsid w:val="00EA0CF7"/>
    <w:rsid w:val="00EA153F"/>
    <w:rsid w:val="00EA1873"/>
    <w:rsid w:val="00EA1E9B"/>
    <w:rsid w:val="00EA2886"/>
    <w:rsid w:val="00EA2D36"/>
    <w:rsid w:val="00EA2F10"/>
    <w:rsid w:val="00EA3ABD"/>
    <w:rsid w:val="00EA3FCD"/>
    <w:rsid w:val="00EA4700"/>
    <w:rsid w:val="00EA478D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B90"/>
    <w:rsid w:val="00EA6E28"/>
    <w:rsid w:val="00EA7686"/>
    <w:rsid w:val="00EA7AA2"/>
    <w:rsid w:val="00EA7D39"/>
    <w:rsid w:val="00EA7F94"/>
    <w:rsid w:val="00EB0926"/>
    <w:rsid w:val="00EB11D1"/>
    <w:rsid w:val="00EB2575"/>
    <w:rsid w:val="00EB260D"/>
    <w:rsid w:val="00EB2C84"/>
    <w:rsid w:val="00EB31CF"/>
    <w:rsid w:val="00EB3239"/>
    <w:rsid w:val="00EB33AB"/>
    <w:rsid w:val="00EB3CBE"/>
    <w:rsid w:val="00EB409C"/>
    <w:rsid w:val="00EB413F"/>
    <w:rsid w:val="00EB464A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0E2"/>
    <w:rsid w:val="00EC6309"/>
    <w:rsid w:val="00EC66A8"/>
    <w:rsid w:val="00EC6A7E"/>
    <w:rsid w:val="00EC6DF2"/>
    <w:rsid w:val="00EC6E5F"/>
    <w:rsid w:val="00EC7035"/>
    <w:rsid w:val="00EC7386"/>
    <w:rsid w:val="00EC78EE"/>
    <w:rsid w:val="00EC79F6"/>
    <w:rsid w:val="00EC7CAD"/>
    <w:rsid w:val="00ED01D8"/>
    <w:rsid w:val="00ED01FB"/>
    <w:rsid w:val="00ED05BA"/>
    <w:rsid w:val="00ED09FC"/>
    <w:rsid w:val="00ED0DFD"/>
    <w:rsid w:val="00ED1206"/>
    <w:rsid w:val="00ED1550"/>
    <w:rsid w:val="00ED1C40"/>
    <w:rsid w:val="00ED2142"/>
    <w:rsid w:val="00ED2C45"/>
    <w:rsid w:val="00ED39EC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2D5"/>
    <w:rsid w:val="00ED6B25"/>
    <w:rsid w:val="00ED751C"/>
    <w:rsid w:val="00ED765C"/>
    <w:rsid w:val="00ED7E59"/>
    <w:rsid w:val="00ED7E65"/>
    <w:rsid w:val="00EE010B"/>
    <w:rsid w:val="00EE0EE2"/>
    <w:rsid w:val="00EE15DC"/>
    <w:rsid w:val="00EE1681"/>
    <w:rsid w:val="00EE17C5"/>
    <w:rsid w:val="00EE1D62"/>
    <w:rsid w:val="00EE2049"/>
    <w:rsid w:val="00EE2AC3"/>
    <w:rsid w:val="00EE34ED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672"/>
    <w:rsid w:val="00EE79BB"/>
    <w:rsid w:val="00EE7A4B"/>
    <w:rsid w:val="00EF099F"/>
    <w:rsid w:val="00EF0F1F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557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C83"/>
    <w:rsid w:val="00F024CC"/>
    <w:rsid w:val="00F02561"/>
    <w:rsid w:val="00F027B2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E61"/>
    <w:rsid w:val="00F152AC"/>
    <w:rsid w:val="00F15825"/>
    <w:rsid w:val="00F15FEB"/>
    <w:rsid w:val="00F1640A"/>
    <w:rsid w:val="00F168BA"/>
    <w:rsid w:val="00F16F2D"/>
    <w:rsid w:val="00F17688"/>
    <w:rsid w:val="00F200D4"/>
    <w:rsid w:val="00F2028F"/>
    <w:rsid w:val="00F2095D"/>
    <w:rsid w:val="00F21844"/>
    <w:rsid w:val="00F219B0"/>
    <w:rsid w:val="00F21E1B"/>
    <w:rsid w:val="00F227DB"/>
    <w:rsid w:val="00F2284A"/>
    <w:rsid w:val="00F22C62"/>
    <w:rsid w:val="00F2318D"/>
    <w:rsid w:val="00F23C74"/>
    <w:rsid w:val="00F23C84"/>
    <w:rsid w:val="00F23EAD"/>
    <w:rsid w:val="00F24588"/>
    <w:rsid w:val="00F24754"/>
    <w:rsid w:val="00F24D33"/>
    <w:rsid w:val="00F250A4"/>
    <w:rsid w:val="00F266DE"/>
    <w:rsid w:val="00F267BD"/>
    <w:rsid w:val="00F270A8"/>
    <w:rsid w:val="00F2747D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AF1"/>
    <w:rsid w:val="00F32C33"/>
    <w:rsid w:val="00F32CCA"/>
    <w:rsid w:val="00F3315F"/>
    <w:rsid w:val="00F335B9"/>
    <w:rsid w:val="00F3378C"/>
    <w:rsid w:val="00F337D7"/>
    <w:rsid w:val="00F34A27"/>
    <w:rsid w:val="00F351F6"/>
    <w:rsid w:val="00F35705"/>
    <w:rsid w:val="00F35EFB"/>
    <w:rsid w:val="00F3609F"/>
    <w:rsid w:val="00F36A45"/>
    <w:rsid w:val="00F3766C"/>
    <w:rsid w:val="00F403C3"/>
    <w:rsid w:val="00F4066C"/>
    <w:rsid w:val="00F40831"/>
    <w:rsid w:val="00F40C85"/>
    <w:rsid w:val="00F40F63"/>
    <w:rsid w:val="00F412E0"/>
    <w:rsid w:val="00F41592"/>
    <w:rsid w:val="00F4169E"/>
    <w:rsid w:val="00F41910"/>
    <w:rsid w:val="00F41BCC"/>
    <w:rsid w:val="00F42193"/>
    <w:rsid w:val="00F430B9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66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653"/>
    <w:rsid w:val="00F6017D"/>
    <w:rsid w:val="00F602E5"/>
    <w:rsid w:val="00F60E2A"/>
    <w:rsid w:val="00F61269"/>
    <w:rsid w:val="00F62063"/>
    <w:rsid w:val="00F6207B"/>
    <w:rsid w:val="00F629CC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9D1"/>
    <w:rsid w:val="00F67D41"/>
    <w:rsid w:val="00F67FCE"/>
    <w:rsid w:val="00F70236"/>
    <w:rsid w:val="00F70720"/>
    <w:rsid w:val="00F7076F"/>
    <w:rsid w:val="00F71DF3"/>
    <w:rsid w:val="00F728F7"/>
    <w:rsid w:val="00F73617"/>
    <w:rsid w:val="00F736F3"/>
    <w:rsid w:val="00F73A6D"/>
    <w:rsid w:val="00F73ACA"/>
    <w:rsid w:val="00F743AC"/>
    <w:rsid w:val="00F744C5"/>
    <w:rsid w:val="00F7514C"/>
    <w:rsid w:val="00F75827"/>
    <w:rsid w:val="00F75A06"/>
    <w:rsid w:val="00F75C78"/>
    <w:rsid w:val="00F75E5D"/>
    <w:rsid w:val="00F75F77"/>
    <w:rsid w:val="00F765C5"/>
    <w:rsid w:val="00F76782"/>
    <w:rsid w:val="00F76B58"/>
    <w:rsid w:val="00F77F22"/>
    <w:rsid w:val="00F8046F"/>
    <w:rsid w:val="00F809E8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3EE7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2624"/>
    <w:rsid w:val="00FA280C"/>
    <w:rsid w:val="00FA2DF1"/>
    <w:rsid w:val="00FA3377"/>
    <w:rsid w:val="00FA3474"/>
    <w:rsid w:val="00FA39AA"/>
    <w:rsid w:val="00FA39BA"/>
    <w:rsid w:val="00FA3FD7"/>
    <w:rsid w:val="00FA4CAD"/>
    <w:rsid w:val="00FA5317"/>
    <w:rsid w:val="00FA55F1"/>
    <w:rsid w:val="00FA5656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50B2"/>
    <w:rsid w:val="00FB6A09"/>
    <w:rsid w:val="00FB70E0"/>
    <w:rsid w:val="00FB7728"/>
    <w:rsid w:val="00FC04DF"/>
    <w:rsid w:val="00FC0948"/>
    <w:rsid w:val="00FC0AAD"/>
    <w:rsid w:val="00FC11B5"/>
    <w:rsid w:val="00FC14EF"/>
    <w:rsid w:val="00FC250B"/>
    <w:rsid w:val="00FC271D"/>
    <w:rsid w:val="00FC2A79"/>
    <w:rsid w:val="00FC3021"/>
    <w:rsid w:val="00FC328D"/>
    <w:rsid w:val="00FC46EF"/>
    <w:rsid w:val="00FC49F0"/>
    <w:rsid w:val="00FC4B31"/>
    <w:rsid w:val="00FC4F91"/>
    <w:rsid w:val="00FC52A1"/>
    <w:rsid w:val="00FC5D20"/>
    <w:rsid w:val="00FC6276"/>
    <w:rsid w:val="00FC6699"/>
    <w:rsid w:val="00FC6B0D"/>
    <w:rsid w:val="00FC6F2B"/>
    <w:rsid w:val="00FC7A8A"/>
    <w:rsid w:val="00FD0092"/>
    <w:rsid w:val="00FD085D"/>
    <w:rsid w:val="00FD17E7"/>
    <w:rsid w:val="00FD24D0"/>
    <w:rsid w:val="00FD2C9A"/>
    <w:rsid w:val="00FD2E8E"/>
    <w:rsid w:val="00FD34E8"/>
    <w:rsid w:val="00FD3679"/>
    <w:rsid w:val="00FD36B1"/>
    <w:rsid w:val="00FD3C1D"/>
    <w:rsid w:val="00FD3CA0"/>
    <w:rsid w:val="00FD3ED5"/>
    <w:rsid w:val="00FD5621"/>
    <w:rsid w:val="00FD57BA"/>
    <w:rsid w:val="00FD5DE8"/>
    <w:rsid w:val="00FD694B"/>
    <w:rsid w:val="00FD6B67"/>
    <w:rsid w:val="00FD79B4"/>
    <w:rsid w:val="00FE08DF"/>
    <w:rsid w:val="00FE091C"/>
    <w:rsid w:val="00FE0FC8"/>
    <w:rsid w:val="00FE11DC"/>
    <w:rsid w:val="00FE13AB"/>
    <w:rsid w:val="00FE17F9"/>
    <w:rsid w:val="00FE1BA1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85B"/>
    <w:rsid w:val="00FF194A"/>
    <w:rsid w:val="00FF1BBE"/>
    <w:rsid w:val="00FF1CBF"/>
    <w:rsid w:val="00FF2602"/>
    <w:rsid w:val="00FF270B"/>
    <w:rsid w:val="00FF2AB5"/>
    <w:rsid w:val="00FF2BA2"/>
    <w:rsid w:val="00FF2BF4"/>
    <w:rsid w:val="00FF3444"/>
    <w:rsid w:val="00FF357F"/>
    <w:rsid w:val="00FF3899"/>
    <w:rsid w:val="00FF3C62"/>
    <w:rsid w:val="00FF40F4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  <w:rsid w:val="6ED55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C59A013"/>
  <w15:docId w15:val="{ED5EE4CC-87F1-492A-96F8-956A19AC6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 w:unhideWhenUsed="1"/>
    <w:lsdException w:name="index 2" w:semiHidden="1" w:uiPriority="0" w:unhideWhenUsed="1" w:qFormat="1"/>
    <w:lsdException w:name="index 3" w:semiHidden="1" w:uiPriority="0" w:unhideWhenUsed="1"/>
    <w:lsdException w:name="index 4" w:uiPriority="0" w:unhideWhenUsed="1"/>
    <w:lsdException w:name="index 5" w:uiPriority="0" w:unhideWhenUsed="1" w:qFormat="1"/>
    <w:lsdException w:name="index 6" w:uiPriority="0" w:unhideWhenUsed="1"/>
    <w:lsdException w:name="index 7" w:uiPriority="0" w:unhideWhenUsed="1"/>
    <w:lsdException w:name="index 8" w:uiPriority="0" w:unhideWhenUsed="1"/>
    <w:lsdException w:name="index 9" w:uiPriority="0" w:unhideWhenUsed="1" w:qFormat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0" w:unhideWhenUsed="1" w:qFormat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 w:qFormat="1"/>
    <w:lsdException w:name="Normal Indent" w:semiHidden="1" w:unhideWhenUsed="1"/>
    <w:lsdException w:name="footnote text" w:semiHidden="1" w:uiPriority="0" w:unhideWhenUsed="1"/>
    <w:lsdException w:name="annotation text" w:uiPriority="0" w:unhideWhenUsed="1" w:qFormat="1"/>
    <w:lsdException w:name="header" w:uiPriority="0" w:unhideWhenUsed="1" w:qFormat="1"/>
    <w:lsdException w:name="footer" w:uiPriority="0" w:unhideWhenUsed="1"/>
    <w:lsdException w:name="index heading" w:semiHidden="1" w:uiPriority="0" w:unhideWhenUsed="1" w:qFormat="1"/>
    <w:lsdException w:name="caption" w:uiPriority="0" w:unhideWhenUsed="1" w:qFormat="1"/>
    <w:lsdException w:name="table of figures" w:semiHidden="1" w:unhideWhenUsed="1"/>
    <w:lsdException w:name="envelope address" w:uiPriority="0" w:unhideWhenUsed="1" w:qFormat="1"/>
    <w:lsdException w:name="envelope return" w:semiHidden="1" w:unhideWhenUsed="1"/>
    <w:lsdException w:name="footnote reference" w:uiPriority="0" w:unhideWhenUsed="1" w:qFormat="1"/>
    <w:lsdException w:name="annotation reference" w:uiPriority="0" w:unhideWhenUsed="1" w:qFormat="1"/>
    <w:lsdException w:name="line number" w:semiHidden="1" w:unhideWhenUsed="1"/>
    <w:lsdException w:name="page number" w:uiPriority="0"/>
    <w:lsdException w:name="endnote reference" w:semiHidden="1" w:uiPriority="0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/>
    <w:lsdException w:name="List Bullet" w:uiPriority="0" w:unhideWhenUsed="1"/>
    <w:lsdException w:name="List Number" w:uiPriority="0" w:unhideWhenUsed="1"/>
    <w:lsdException w:name="List 2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 w:unhideWhenUsed="1"/>
    <w:lsdException w:name="List Bullet 3" w:uiPriority="0" w:unhideWhenUsed="1" w:qFormat="1"/>
    <w:lsdException w:name="List Bullet 4" w:uiPriority="0" w:unhideWhenUsed="1" w:qFormat="1"/>
    <w:lsdException w:name="List Bullet 5" w:uiPriority="0" w:unhideWhenUsed="1"/>
    <w:lsdException w:name="List Number 2" w:uiPriority="0" w:unhideWhenUsed="1"/>
    <w:lsdException w:name="List Number 3" w:uiPriority="0" w:unhideWhenUsed="1" w:qFormat="1"/>
    <w:lsdException w:name="List Number 4" w:uiPriority="0" w:unhideWhenUsed="1" w:qFormat="1"/>
    <w:lsdException w:name="List Number 5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unhideWhenUsed="1" w:qFormat="1"/>
    <w:lsdException w:name="Body Text 3" w:uiPriority="0" w:unhideWhenUsed="1" w:qFormat="1"/>
    <w:lsdException w:name="Body Text Indent 2" w:uiPriority="0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iPriority="0" w:unhideWhenUsed="1" w:qFormat="1"/>
    <w:lsdException w:name="Strong" w:uiPriority="0" w:qFormat="1"/>
    <w:lsdException w:name="Emphasis" w:uiPriority="20" w:qFormat="1"/>
    <w:lsdException w:name="Document Map" w:semiHidden="1" w:uiPriority="0" w:unhideWhenUsed="1" w:qFormat="1"/>
    <w:lsdException w:name="Plain Text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200" w:line="276" w:lineRule="auto"/>
    </w:pPr>
    <w:rPr>
      <w:rFonts w:ascii="Arial" w:hAnsi="Arial"/>
      <w:sz w:val="18"/>
      <w:szCs w:val="22"/>
      <w:lang w:val="en-GB" w:eastAsia="en-US"/>
    </w:rPr>
  </w:style>
  <w:style w:type="paragraph" w:styleId="berschrift1">
    <w:name w:val="heading 1"/>
    <w:basedOn w:val="Standard"/>
    <w:next w:val="Textkrper"/>
    <w:link w:val="berschrift1Zchn"/>
    <w:qFormat/>
    <w:pPr>
      <w:numPr>
        <w:numId w:val="1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berschrift2">
    <w:name w:val="heading 2"/>
    <w:basedOn w:val="Standard"/>
    <w:next w:val="Textkrper"/>
    <w:link w:val="berschrift2Zchn"/>
    <w:unhideWhenUsed/>
    <w:qFormat/>
    <w:pPr>
      <w:keepNext/>
      <w:numPr>
        <w:ilvl w:val="1"/>
        <w:numId w:val="1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berschrift3">
    <w:name w:val="heading 3"/>
    <w:basedOn w:val="berschrift2"/>
    <w:next w:val="Textkrper"/>
    <w:link w:val="berschrift3Zchn"/>
    <w:unhideWhenUsed/>
    <w:qFormat/>
    <w:pPr>
      <w:numPr>
        <w:ilvl w:val="2"/>
      </w:numPr>
      <w:tabs>
        <w:tab w:val="clear" w:pos="567"/>
      </w:tabs>
      <w:ind w:right="851"/>
      <w:outlineLvl w:val="2"/>
    </w:pPr>
  </w:style>
  <w:style w:type="paragraph" w:styleId="berschrift4">
    <w:name w:val="heading 4"/>
    <w:basedOn w:val="Standard"/>
    <w:next w:val="Standard"/>
    <w:link w:val="berschrift4Zchn"/>
    <w:unhideWhenUsed/>
    <w:qFormat/>
    <w:pPr>
      <w:keepNext/>
      <w:tabs>
        <w:tab w:val="left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berschrift5">
    <w:name w:val="heading 5"/>
    <w:basedOn w:val="Standard"/>
    <w:next w:val="Standard"/>
    <w:link w:val="berschrift5Zchn"/>
    <w:unhideWhenUsed/>
    <w:qFormat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berschrift6">
    <w:name w:val="heading 6"/>
    <w:basedOn w:val="Standard"/>
    <w:next w:val="Standard"/>
    <w:link w:val="berschrift6Zchn"/>
    <w:unhideWhenUsed/>
    <w:qFormat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berschrift7">
    <w:name w:val="heading 7"/>
    <w:basedOn w:val="Standard"/>
    <w:next w:val="Standard"/>
    <w:link w:val="berschrift7Zchn"/>
    <w:unhideWhenUsed/>
    <w:qFormat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berschrift8">
    <w:name w:val="heading 8"/>
    <w:basedOn w:val="Standard"/>
    <w:next w:val="Standard"/>
    <w:link w:val="berschrift8Zchn"/>
    <w:unhideWhenUsed/>
    <w:qFormat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berschrift9">
    <w:name w:val="heading 9"/>
    <w:basedOn w:val="Standard"/>
    <w:next w:val="Standard"/>
    <w:link w:val="berschrift9Zchn"/>
    <w:unhideWhenUsed/>
    <w:qFormat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unhideWhenUsed/>
    <w:qFormat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styleId="Verzeichnis7">
    <w:name w:val="toc 7"/>
    <w:basedOn w:val="Standard"/>
    <w:next w:val="Standard"/>
    <w:unhideWhenUsed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Listennummer2">
    <w:name w:val="List Number 2"/>
    <w:basedOn w:val="Standard"/>
    <w:unhideWhenUsed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Aufzhlungszeichen4">
    <w:name w:val="List Bullet 4"/>
    <w:basedOn w:val="Standard"/>
    <w:unhideWhenUsed/>
    <w:qFormat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Index8">
    <w:name w:val="index 8"/>
    <w:basedOn w:val="Standard"/>
    <w:next w:val="Standard"/>
    <w:unhideWhenUsed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Listennummer">
    <w:name w:val="List Number"/>
    <w:basedOn w:val="Standard"/>
    <w:unhideWhenUsed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Beschriftung">
    <w:name w:val="caption"/>
    <w:basedOn w:val="Standard"/>
    <w:next w:val="Standard"/>
    <w:unhideWhenUsed/>
    <w:qFormat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Index5">
    <w:name w:val="index 5"/>
    <w:basedOn w:val="Standard"/>
    <w:next w:val="Standard"/>
    <w:unhideWhenUsed/>
    <w:qFormat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Aufzhlungszeichen">
    <w:name w:val="List Bullet"/>
    <w:basedOn w:val="Standard"/>
    <w:unhideWhenUsed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Umschlagadresse">
    <w:name w:val="envelope address"/>
    <w:basedOn w:val="Standard"/>
    <w:unhideWhenUsed/>
    <w:qFormat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Dokumentstruktur">
    <w:name w:val="Document Map"/>
    <w:basedOn w:val="Standard"/>
    <w:link w:val="DokumentstrukturZchn"/>
    <w:semiHidden/>
    <w:unhideWhenUsed/>
    <w:qFormat/>
    <w:pPr>
      <w:shd w:val="clear" w:color="auto" w:fill="000080"/>
      <w:spacing w:after="180" w:line="240" w:lineRule="auto"/>
    </w:pPr>
    <w:rPr>
      <w:rFonts w:ascii="Tahoma" w:hAnsi="Tahoma" w:cs="Tahoma"/>
      <w:sz w:val="20"/>
      <w:szCs w:val="20"/>
    </w:rPr>
  </w:style>
  <w:style w:type="paragraph" w:styleId="Kommentartext">
    <w:name w:val="annotation text"/>
    <w:basedOn w:val="Standard"/>
    <w:link w:val="KommentartextZchn"/>
    <w:unhideWhenUsed/>
    <w:qFormat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styleId="Index6">
    <w:name w:val="index 6"/>
    <w:basedOn w:val="Standard"/>
    <w:next w:val="Standard"/>
    <w:unhideWhenUsed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extkrper3">
    <w:name w:val="Body Text 3"/>
    <w:basedOn w:val="Standard"/>
    <w:link w:val="Textkrper3Zchn"/>
    <w:unhideWhenUsed/>
    <w:qFormat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paragraph" w:styleId="Aufzhlungszeichen3">
    <w:name w:val="List Bullet 3"/>
    <w:basedOn w:val="Standard"/>
    <w:unhideWhenUsed/>
    <w:qFormat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Textkrper-Zeileneinzug">
    <w:name w:val="Body Text Indent"/>
    <w:basedOn w:val="Standard"/>
    <w:link w:val="Textkrper-ZeileneinzugZchn"/>
    <w:unhideWhenUsed/>
    <w:qFormat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paragraph" w:styleId="Listennummer3">
    <w:name w:val="List Number 3"/>
    <w:basedOn w:val="Standard"/>
    <w:unhideWhenUsed/>
    <w:qFormat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e2">
    <w:name w:val="List 2"/>
    <w:basedOn w:val="Standard"/>
    <w:unhideWhenUsed/>
    <w:qFormat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Aufzhlungszeichen2">
    <w:name w:val="List Bullet 2"/>
    <w:basedOn w:val="Standard"/>
    <w:unhideWhenUsed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Index4">
    <w:name w:val="index 4"/>
    <w:basedOn w:val="Standard"/>
    <w:next w:val="Standard"/>
    <w:unhideWhenUsed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Verzeichnis5">
    <w:name w:val="toc 5"/>
    <w:basedOn w:val="Standard"/>
    <w:next w:val="Standard"/>
    <w:unhideWhenUsed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Verzeichnis3">
    <w:name w:val="toc 3"/>
    <w:basedOn w:val="Standard"/>
    <w:next w:val="Standard"/>
    <w:uiPriority w:val="39"/>
    <w:unhideWhenUsed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NurText">
    <w:name w:val="Plain Text"/>
    <w:basedOn w:val="Standard"/>
    <w:link w:val="NurTextZchn"/>
    <w:uiPriority w:val="99"/>
    <w:unhideWhenUsed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paragraph" w:styleId="Aufzhlungszeichen5">
    <w:name w:val="List Bullet 5"/>
    <w:basedOn w:val="Standard"/>
    <w:unhideWhenUsed/>
    <w:pPr>
      <w:numPr>
        <w:numId w:val="7"/>
      </w:numPr>
      <w:tabs>
        <w:tab w:val="left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ennummer4">
    <w:name w:val="List Number 4"/>
    <w:basedOn w:val="Standard"/>
    <w:unhideWhenUsed/>
    <w:qFormat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Verzeichnis8">
    <w:name w:val="toc 8"/>
    <w:basedOn w:val="Standard"/>
    <w:next w:val="Standard"/>
    <w:unhideWhenUsed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Index3">
    <w:name w:val="index 3"/>
    <w:basedOn w:val="Standard"/>
    <w:next w:val="Standard"/>
    <w:semiHidden/>
    <w:unhideWhenUsed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extkrper-Einzug2">
    <w:name w:val="Body Text Indent 2"/>
    <w:basedOn w:val="Standard"/>
    <w:link w:val="Textkrper-Einzug2Zchn"/>
    <w:unhideWhenUsed/>
    <w:qFormat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paragraph" w:styleId="Sprechblasentext">
    <w:name w:val="Balloon Text"/>
    <w:basedOn w:val="Standard"/>
    <w:link w:val="SprechblasentextZchn"/>
    <w:semiHidden/>
    <w:unhideWhenUsed/>
    <w:qFormat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paragraph" w:styleId="Fuzeile">
    <w:name w:val="footer"/>
    <w:basedOn w:val="Standard"/>
    <w:link w:val="FuzeileZchn"/>
    <w:unhideWhenUsed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styleId="Kopfzeile">
    <w:name w:val="header"/>
    <w:basedOn w:val="Standard"/>
    <w:link w:val="KopfzeileZchn"/>
    <w:unhideWhenUsed/>
    <w:qFormat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paragraph" w:styleId="Verzeichnis1">
    <w:name w:val="toc 1"/>
    <w:basedOn w:val="Standard"/>
    <w:next w:val="Standard"/>
    <w:uiPriority w:val="39"/>
    <w:unhideWhenUsed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Verzeichnis4">
    <w:name w:val="toc 4"/>
    <w:basedOn w:val="Standard"/>
    <w:next w:val="Standard"/>
    <w:unhideWhenUsed/>
    <w:qFormat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Indexberschrift">
    <w:name w:val="index heading"/>
    <w:basedOn w:val="Standard"/>
    <w:next w:val="Index1"/>
    <w:semiHidden/>
    <w:unhideWhenUsed/>
    <w:qFormat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Index1">
    <w:name w:val="index 1"/>
    <w:basedOn w:val="Standard"/>
    <w:next w:val="Standard"/>
    <w:semiHidden/>
    <w:unhideWhenUsed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Untertitel">
    <w:name w:val="Subtitle"/>
    <w:basedOn w:val="Standard"/>
    <w:next w:val="Standard"/>
    <w:link w:val="UntertitelZchn"/>
    <w:qFormat/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paragraph" w:styleId="Listennummer5">
    <w:name w:val="List Number 5"/>
    <w:basedOn w:val="Standard"/>
    <w:unhideWhenUsed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e">
    <w:name w:val="List"/>
    <w:basedOn w:val="Standard"/>
    <w:unhideWhenUsed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Funotentext">
    <w:name w:val="footnote text"/>
    <w:basedOn w:val="Standard"/>
    <w:link w:val="FunotentextZchn"/>
    <w:semiHidden/>
    <w:unhideWhenUsed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styleId="Verzeichnis6">
    <w:name w:val="toc 6"/>
    <w:basedOn w:val="Standard"/>
    <w:next w:val="Standard"/>
    <w:unhideWhenUsed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Index7">
    <w:name w:val="index 7"/>
    <w:basedOn w:val="Standard"/>
    <w:next w:val="Standard"/>
    <w:unhideWhenUsed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Standard"/>
    <w:next w:val="Standard"/>
    <w:unhideWhenUsed/>
    <w:qFormat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Verzeichnis2">
    <w:name w:val="toc 2"/>
    <w:basedOn w:val="Standard"/>
    <w:next w:val="Standard"/>
    <w:uiPriority w:val="39"/>
    <w:unhideWhenUsed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Verzeichnis9">
    <w:name w:val="toc 9"/>
    <w:basedOn w:val="Standard"/>
    <w:next w:val="Standard"/>
    <w:unhideWhenUsed/>
    <w:qFormat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Textkrper2">
    <w:name w:val="Body Text 2"/>
    <w:basedOn w:val="Standard"/>
    <w:link w:val="Textkrper2Zchn"/>
    <w:unhideWhenUsed/>
    <w:qFormat/>
    <w:pPr>
      <w:spacing w:after="120" w:line="240" w:lineRule="auto"/>
      <w:jc w:val="both"/>
    </w:pPr>
    <w:rPr>
      <w:rFonts w:eastAsia="Times New Roman"/>
      <w:sz w:val="20"/>
      <w:szCs w:val="24"/>
    </w:rPr>
  </w:style>
  <w:style w:type="paragraph" w:styleId="StandardWeb">
    <w:name w:val="Normal (Web)"/>
    <w:basedOn w:val="Standard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2">
    <w:name w:val="index 2"/>
    <w:basedOn w:val="Standard"/>
    <w:next w:val="Standard"/>
    <w:semiHidden/>
    <w:unhideWhenUsed/>
    <w:qFormat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itel">
    <w:name w:val="Title"/>
    <w:basedOn w:val="Standard"/>
    <w:next w:val="Standard"/>
    <w:link w:val="TitelZchn"/>
    <w:qFormat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qFormat/>
    <w:rPr>
      <w:b/>
      <w:bCs/>
    </w:rPr>
  </w:style>
  <w:style w:type="table" w:styleId="Tabellenraster">
    <w:name w:val="Table Grid"/>
    <w:basedOn w:val="NormaleTabell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ett">
    <w:name w:val="Strong"/>
    <w:qFormat/>
    <w:rPr>
      <w:b/>
      <w:bCs/>
    </w:rPr>
  </w:style>
  <w:style w:type="character" w:styleId="Endnotenzeichen">
    <w:name w:val="endnote reference"/>
    <w:semiHidden/>
    <w:unhideWhenUsed/>
    <w:qFormat/>
    <w:rPr>
      <w:vertAlign w:val="superscript"/>
    </w:rPr>
  </w:style>
  <w:style w:type="character" w:styleId="Seitenzahl">
    <w:name w:val="page number"/>
  </w:style>
  <w:style w:type="character" w:styleId="BesuchterLink">
    <w:name w:val="FollowedHyperlink"/>
    <w:unhideWhenUsed/>
    <w:qFormat/>
    <w:rPr>
      <w:color w:val="800080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Kommentarzeichen">
    <w:name w:val="annotation reference"/>
    <w:unhideWhenUsed/>
    <w:qFormat/>
    <w:rPr>
      <w:sz w:val="16"/>
      <w:szCs w:val="16"/>
    </w:rPr>
  </w:style>
  <w:style w:type="character" w:styleId="Funotenzeichen">
    <w:name w:val="footnote reference"/>
    <w:unhideWhenUsed/>
    <w:qFormat/>
    <w:rPr>
      <w:vertAlign w:val="superscript"/>
    </w:rPr>
  </w:style>
  <w:style w:type="character" w:customStyle="1" w:styleId="berschrift1Zchn">
    <w:name w:val="Überschrift 1 Zchn"/>
    <w:link w:val="berschrift1"/>
    <w:qFormat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qFormat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berschrift3Zchn">
    <w:name w:val="Überschrift 3 Zchn"/>
    <w:link w:val="berschrift3"/>
    <w:qFormat/>
    <w:rPr>
      <w:rFonts w:ascii="Arial" w:eastAsia="Arial Unicode MS" w:hAnsi="Arial" w:cs="Arial"/>
      <w:b/>
      <w:color w:val="1F497D"/>
      <w:lang w:eastAsia="ar-SA"/>
    </w:rPr>
  </w:style>
  <w:style w:type="character" w:customStyle="1" w:styleId="berschrift4Zchn">
    <w:name w:val="Überschrift 4 Zchn"/>
    <w:link w:val="berschrift4"/>
    <w:qFormat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berschrift5Zchn">
    <w:name w:val="Überschrift 5 Zchn"/>
    <w:link w:val="berschrift5"/>
    <w:qFormat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berschrift6Zchn">
    <w:name w:val="Überschrift 6 Zchn"/>
    <w:link w:val="berschrift6"/>
    <w:qFormat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berschrift7Zchn">
    <w:name w:val="Überschrift 7 Zchn"/>
    <w:link w:val="berschrift7"/>
    <w:qFormat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berschrift8Zchn">
    <w:name w:val="Überschrift 8 Zchn"/>
    <w:link w:val="berschrift8"/>
    <w:qFormat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berschrift9Zchn">
    <w:name w:val="Überschrift 9 Zchn"/>
    <w:link w:val="berschrift9"/>
    <w:qFormat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TextkrperZchn">
    <w:name w:val="Textkörper Zchn"/>
    <w:link w:val="Textkrper"/>
    <w:qFormat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berschrift2Zchn">
    <w:name w:val="Überschrift 2 Zchn"/>
    <w:link w:val="berschrift2"/>
    <w:qFormat/>
    <w:locked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semiHidden/>
    <w:qFormat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semiHidden/>
    <w:qFormat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semiHidden/>
    <w:qFormat/>
    <w:rPr>
      <w:rFonts w:ascii="Cambria" w:eastAsia="Times New Roman" w:hAnsi="Cambria" w:cs="Times New Roman"/>
      <w:color w:val="243F60"/>
      <w:lang w:eastAsia="ar-SA"/>
    </w:rPr>
  </w:style>
  <w:style w:type="character" w:customStyle="1" w:styleId="FunotentextZchn">
    <w:name w:val="Fußnotentext Zchn"/>
    <w:link w:val="Funotentext"/>
    <w:semiHidden/>
    <w:qFormat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KommentartextZchn">
    <w:name w:val="Kommentartext Zchn"/>
    <w:link w:val="Kommentartext"/>
    <w:qFormat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KopfzeileZchn">
    <w:name w:val="Kopfzeile Zchn"/>
    <w:link w:val="Kopfzeile"/>
    <w:locked/>
    <w:rPr>
      <w:rFonts w:ascii="Arial" w:eastAsia="Times New Roman" w:hAnsi="Arial" w:cs="Arial"/>
      <w:lang w:eastAsia="ar-SA"/>
    </w:rPr>
  </w:style>
  <w:style w:type="character" w:customStyle="1" w:styleId="HeaderChar1">
    <w:name w:val="Header Char1"/>
    <w:basedOn w:val="Absatz-Standardschriftart"/>
    <w:semiHidden/>
  </w:style>
  <w:style w:type="character" w:customStyle="1" w:styleId="FuzeileZchn">
    <w:name w:val="Fußzeile Zchn"/>
    <w:link w:val="Fuzeile"/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Subtitle1">
    <w:name w:val="Subtitle1"/>
    <w:basedOn w:val="Standard"/>
    <w:next w:val="Standard"/>
    <w:qFormat/>
    <w:p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UntertitelZchn">
    <w:name w:val="Untertitel Zchn"/>
    <w:link w:val="Untertitel"/>
    <w:qFormat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character" w:customStyle="1" w:styleId="Textkrper-ZeileneinzugZchn">
    <w:name w:val="Textkörper-Zeileneinzug Zchn"/>
    <w:link w:val="Textkrper-Zeileneinzug"/>
    <w:qFormat/>
    <w:rPr>
      <w:rFonts w:ascii="Arial" w:eastAsia="Times New Roman" w:hAnsi="Arial" w:cs="Times New Roman"/>
      <w:i/>
      <w:sz w:val="20"/>
      <w:szCs w:val="20"/>
      <w:lang w:eastAsia="ar-SA"/>
    </w:rPr>
  </w:style>
  <w:style w:type="character" w:customStyle="1" w:styleId="Textkrper2Zchn">
    <w:name w:val="Textkörper 2 Zchn"/>
    <w:link w:val="Textkrper2"/>
    <w:rPr>
      <w:rFonts w:ascii="Arial" w:eastAsia="Times New Roman" w:hAnsi="Arial" w:cs="Times New Roman"/>
      <w:sz w:val="20"/>
      <w:szCs w:val="24"/>
    </w:rPr>
  </w:style>
  <w:style w:type="character" w:customStyle="1" w:styleId="BodyText3Char">
    <w:name w:val="Body Text 3 Char"/>
    <w:qFormat/>
    <w:rPr>
      <w:sz w:val="16"/>
      <w:szCs w:val="16"/>
    </w:rPr>
  </w:style>
  <w:style w:type="character" w:customStyle="1" w:styleId="Textkrper-Einzug2Zchn">
    <w:name w:val="Textkörper-Einzug 2 Zchn"/>
    <w:link w:val="Textkrper-Einzug2"/>
    <w:rPr>
      <w:rFonts w:ascii="Arial" w:eastAsia="Times New Roman" w:hAnsi="Arial" w:cs="Times New Roman"/>
      <w:sz w:val="20"/>
      <w:szCs w:val="20"/>
    </w:rPr>
  </w:style>
  <w:style w:type="character" w:customStyle="1" w:styleId="DokumentstrukturZchn">
    <w:name w:val="Dokumentstruktur Zchn"/>
    <w:link w:val="Dokumentstruktur"/>
    <w:semiHidden/>
    <w:qFormat/>
    <w:rPr>
      <w:rFonts w:ascii="Tahoma" w:eastAsia="SimSun" w:hAnsi="Tahoma" w:cs="Tahoma"/>
      <w:sz w:val="20"/>
      <w:szCs w:val="20"/>
      <w:shd w:val="clear" w:color="auto" w:fill="000080"/>
    </w:rPr>
  </w:style>
  <w:style w:type="character" w:customStyle="1" w:styleId="NurTextZchn">
    <w:name w:val="Nur Text Zchn"/>
    <w:link w:val="NurText"/>
    <w:uiPriority w:val="99"/>
    <w:qFormat/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KommentarthemaZchn">
    <w:name w:val="Kommentarthema Zchn"/>
    <w:link w:val="Kommentarthema"/>
    <w:semiHidden/>
    <w:rPr>
      <w:rFonts w:ascii="Arial" w:eastAsia="Times New Roman" w:hAnsi="Arial" w:cs="Times New Roman"/>
      <w:b/>
      <w:bCs/>
      <w:sz w:val="20"/>
      <w:szCs w:val="20"/>
      <w:lang w:eastAsia="ar-SA"/>
    </w:rPr>
  </w:style>
  <w:style w:type="character" w:customStyle="1" w:styleId="SprechblasentextZchn">
    <w:name w:val="Sprechblasentext Zchn"/>
    <w:link w:val="Sprechblasentext"/>
    <w:semiHidden/>
    <w:rPr>
      <w:rFonts w:ascii="Tahoma" w:eastAsia="Times New Roman" w:hAnsi="Tahoma" w:cs="Tahoma"/>
      <w:sz w:val="16"/>
      <w:szCs w:val="16"/>
      <w:lang w:eastAsia="ar-SA"/>
    </w:rPr>
  </w:style>
  <w:style w:type="paragraph" w:styleId="Listenabsatz">
    <w:name w:val="List Paragraph"/>
    <w:basedOn w:val="Standard"/>
    <w:uiPriority w:val="34"/>
    <w:qFormat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customStyle="1" w:styleId="Inhaltsverzeichnisberschrift1">
    <w:name w:val="Inhaltsverzeichnisüberschrift1"/>
    <w:basedOn w:val="berschrift1"/>
    <w:next w:val="Standard"/>
    <w:uiPriority w:val="39"/>
    <w:unhideWhenUsed/>
    <w:qFormat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Textkrper"/>
    <w:qFormat/>
    <w:pPr>
      <w:ind w:left="2268"/>
    </w:pPr>
  </w:style>
  <w:style w:type="paragraph" w:customStyle="1" w:styleId="Heading">
    <w:name w:val="Heading"/>
    <w:basedOn w:val="Standard"/>
    <w:next w:val="Textkrper"/>
    <w:qFormat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Textkrper"/>
    <w:qFormat/>
    <w:rPr>
      <w:b/>
      <w:bCs/>
      <w:sz w:val="21"/>
      <w:szCs w:val="21"/>
    </w:rPr>
  </w:style>
  <w:style w:type="paragraph" w:customStyle="1" w:styleId="TableContents">
    <w:name w:val="Table Contents"/>
    <w:basedOn w:val="Standard"/>
    <w:qFormat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  <w:i/>
      <w:iCs/>
    </w:rPr>
  </w:style>
  <w:style w:type="paragraph" w:customStyle="1" w:styleId="Table">
    <w:name w:val="Table"/>
    <w:basedOn w:val="Beschriftung"/>
    <w:qFormat/>
  </w:style>
  <w:style w:type="paragraph" w:customStyle="1" w:styleId="Text">
    <w:name w:val="Text"/>
    <w:basedOn w:val="Standard"/>
    <w:qFormat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Standard"/>
    <w:qFormat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qFormat/>
    <w:pPr>
      <w:tabs>
        <w:tab w:val="right" w:leader="dot" w:pos="9069"/>
      </w:tabs>
    </w:pPr>
  </w:style>
  <w:style w:type="paragraph" w:customStyle="1" w:styleId="CRCoverPage">
    <w:name w:val="CR Cover Page"/>
    <w:qFormat/>
    <w:pPr>
      <w:suppressAutoHyphens/>
      <w:spacing w:after="120"/>
    </w:pPr>
    <w:rPr>
      <w:rFonts w:ascii="Arial" w:hAnsi="Arial" w:cs="CG Times (WN)"/>
      <w:lang w:val="en-GB" w:eastAsia="ar-SA"/>
    </w:rPr>
  </w:style>
  <w:style w:type="paragraph" w:customStyle="1" w:styleId="HorizontalLine">
    <w:name w:val="Horizontal Line"/>
    <w:basedOn w:val="Standard"/>
    <w:next w:val="Textkrper"/>
    <w:qFormat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Standard"/>
    <w:semiHidden/>
    <w:qFormat/>
    <w:pPr>
      <w:spacing w:after="0" w:line="240" w:lineRule="exact"/>
    </w:pPr>
    <w:rPr>
      <w:sz w:val="20"/>
      <w:lang w:val="en-US"/>
    </w:rPr>
  </w:style>
  <w:style w:type="paragraph" w:customStyle="1" w:styleId="ZchnZchnCharCharZchnZchn">
    <w:name w:val="Zchn Zchn Char Char Zchn Zchn"/>
    <w:basedOn w:val="Standard"/>
    <w:semiHidden/>
    <w:qFormat/>
    <w:pPr>
      <w:spacing w:after="160" w:line="240" w:lineRule="exact"/>
    </w:pPr>
    <w:rPr>
      <w:sz w:val="20"/>
      <w:lang w:val="en-US"/>
    </w:rPr>
  </w:style>
  <w:style w:type="paragraph" w:customStyle="1" w:styleId="CarCarCharCharChar">
    <w:name w:val="Car Car Char Char Char"/>
    <w:basedOn w:val="Standard"/>
    <w:semiHidden/>
    <w:qFormat/>
    <w:pPr>
      <w:spacing w:after="160" w:line="240" w:lineRule="exact"/>
    </w:pPr>
    <w:rPr>
      <w:sz w:val="20"/>
      <w:lang w:val="en-US"/>
    </w:rPr>
  </w:style>
  <w:style w:type="paragraph" w:customStyle="1" w:styleId="CharCharCharCharCharZchnZchnCharCharChar">
    <w:name w:val="Char Char Char Char Char Zchn Zchn Char Char Char"/>
    <w:basedOn w:val="Standard"/>
    <w:qFormat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Standard"/>
    <w:next w:val="Standard"/>
    <w:semiHidden/>
    <w:qFormat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Standard"/>
    <w:semiHidden/>
    <w:qFormat/>
    <w:pPr>
      <w:spacing w:after="160" w:line="240" w:lineRule="exact"/>
    </w:pPr>
    <w:rPr>
      <w:sz w:val="20"/>
      <w:lang w:val="en-US"/>
    </w:rPr>
  </w:style>
  <w:style w:type="paragraph" w:customStyle="1" w:styleId="ZchnZchn">
    <w:name w:val="Zchn Zchn"/>
    <w:basedOn w:val="Standard"/>
    <w:semiHidden/>
    <w:qFormat/>
    <w:pPr>
      <w:spacing w:after="160" w:line="240" w:lineRule="exact"/>
    </w:pPr>
    <w:rPr>
      <w:sz w:val="20"/>
      <w:lang w:val="en-US"/>
    </w:rPr>
  </w:style>
  <w:style w:type="paragraph" w:customStyle="1" w:styleId="CharCharCharZchnZchn">
    <w:name w:val="Char Char Char Zchn Zchn"/>
    <w:basedOn w:val="Standard"/>
    <w:semiHidden/>
    <w:qFormat/>
    <w:pPr>
      <w:spacing w:after="160" w:line="240" w:lineRule="exact"/>
    </w:pPr>
    <w:rPr>
      <w:sz w:val="20"/>
      <w:lang w:val="en-US"/>
    </w:rPr>
  </w:style>
  <w:style w:type="paragraph" w:customStyle="1" w:styleId="DECISION">
    <w:name w:val="DECISION"/>
    <w:basedOn w:val="Standard"/>
    <w:qFormat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Standard"/>
    <w:semiHidden/>
    <w:qFormat/>
    <w:pPr>
      <w:spacing w:after="160" w:line="240" w:lineRule="exact"/>
    </w:pPr>
    <w:rPr>
      <w:sz w:val="20"/>
      <w:lang w:val="en-US"/>
    </w:rPr>
  </w:style>
  <w:style w:type="paragraph" w:customStyle="1" w:styleId="DefinitionTerm">
    <w:name w:val="Definition Term"/>
    <w:basedOn w:val="Standard"/>
    <w:next w:val="Standard"/>
    <w:qFormat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Standard"/>
    <w:semiHidden/>
    <w:qFormat/>
    <w:pPr>
      <w:spacing w:after="160" w:line="240" w:lineRule="exact"/>
    </w:pPr>
    <w:rPr>
      <w:sz w:val="20"/>
      <w:lang w:val="en-US"/>
    </w:rPr>
  </w:style>
  <w:style w:type="paragraph" w:customStyle="1" w:styleId="AP">
    <w:name w:val="AP"/>
    <w:basedOn w:val="Standard"/>
    <w:qFormat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qFormat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Standard"/>
    <w:qFormat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berschrift1"/>
    <w:qFormat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Standard"/>
    <w:qFormat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Standard"/>
    <w:qFormat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Standard"/>
    <w:qFormat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qFormat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val="en-GB" w:eastAsia="en-US"/>
    </w:rPr>
  </w:style>
  <w:style w:type="paragraph" w:customStyle="1" w:styleId="numbered1">
    <w:name w:val="numbered1"/>
    <w:basedOn w:val="Standard"/>
    <w:qFormat/>
    <w:pPr>
      <w:tabs>
        <w:tab w:val="left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Standard"/>
    <w:qFormat/>
    <w:pPr>
      <w:tabs>
        <w:tab w:val="left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Standard"/>
    <w:qFormat/>
    <w:pPr>
      <w:tabs>
        <w:tab w:val="left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Standard"/>
    <w:qFormat/>
    <w:pPr>
      <w:tabs>
        <w:tab w:val="left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Standard"/>
    <w:qFormat/>
    <w:pPr>
      <w:tabs>
        <w:tab w:val="left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qFormat/>
    <w:rPr>
      <w:rFonts w:ascii="Arial" w:eastAsia="Batang" w:hAnsi="Arial" w:cs="Arial"/>
      <w:sz w:val="24"/>
      <w:szCs w:val="24"/>
      <w:lang w:val="en-GB" w:eastAsia="en-US"/>
    </w:rPr>
  </w:style>
  <w:style w:type="paragraph" w:customStyle="1" w:styleId="B1">
    <w:name w:val="B1"/>
    <w:basedOn w:val="Standard"/>
    <w:qFormat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Standard"/>
    <w:qFormat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Standard"/>
    <w:qFormat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Standard"/>
    <w:qFormat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Standard"/>
    <w:qFormat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Standard"/>
    <w:next w:val="Standard"/>
    <w:qFormat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ACTION">
    <w:name w:val="ACTION"/>
    <w:basedOn w:val="Standard"/>
    <w:qFormat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paragraph" w:customStyle="1" w:styleId="Title1">
    <w:name w:val="Title1"/>
    <w:basedOn w:val="Standard"/>
    <w:next w:val="Standard"/>
    <w:qFormat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elZchn">
    <w:name w:val="Titel Zchn"/>
    <w:link w:val="Titel"/>
    <w:qFormat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el"/>
    <w:qFormat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el"/>
    <w:qFormat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qFormat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val="en-GB" w:eastAsia="en-US"/>
    </w:rPr>
  </w:style>
  <w:style w:type="paragraph" w:customStyle="1" w:styleId="B2">
    <w:name w:val="B2"/>
    <w:basedOn w:val="Liste2"/>
    <w:qFormat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qFormat/>
    <w:pPr>
      <w:snapToGrid w:val="0"/>
    </w:pPr>
    <w:rPr>
      <w:rFonts w:ascii="Arial Narrow" w:eastAsia="Times New Roman" w:hAnsi="Arial Narrow"/>
      <w:lang w:val="en-GB" w:eastAsia="ar-SA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FootnoteReference1">
    <w:name w:val="Footnote Reference1"/>
    <w:semiHidden/>
    <w:qFormat/>
    <w:rPr>
      <w:vertAlign w:val="superscript"/>
    </w:rPr>
  </w:style>
  <w:style w:type="character" w:customStyle="1" w:styleId="WW8Num1z0">
    <w:name w:val="WW8Num1z0"/>
    <w:qFormat/>
    <w:rPr>
      <w:rFonts w:ascii="Arial" w:hAnsi="Arial" w:cs="Arial" w:hint="default"/>
    </w:rPr>
  </w:style>
  <w:style w:type="character" w:customStyle="1" w:styleId="Absatz-Standardschriftart1">
    <w:name w:val="Absatz-Standardschriftart1"/>
    <w:qFormat/>
  </w:style>
  <w:style w:type="character" w:customStyle="1" w:styleId="WW8Num2z0">
    <w:name w:val="WW8Num2z0"/>
    <w:qFormat/>
    <w:rPr>
      <w:color w:val="000000"/>
    </w:rPr>
  </w:style>
  <w:style w:type="character" w:customStyle="1" w:styleId="DefaultParagraphFont1">
    <w:name w:val="Default Paragraph Font1"/>
    <w:qFormat/>
  </w:style>
  <w:style w:type="character" w:customStyle="1" w:styleId="WW-Absatz-Standardschriftart">
    <w:name w:val="WW-Absatz-Standardschriftart"/>
    <w:qFormat/>
  </w:style>
  <w:style w:type="character" w:customStyle="1" w:styleId="WW8Num6z0">
    <w:name w:val="WW8Num6z0"/>
    <w:qFormat/>
    <w:rPr>
      <w:b/>
    </w:rPr>
  </w:style>
  <w:style w:type="character" w:customStyle="1" w:styleId="WW8Num7z0">
    <w:name w:val="WW8Num7z0"/>
    <w:qFormat/>
    <w:rPr>
      <w:color w:val="000000"/>
    </w:rPr>
  </w:style>
  <w:style w:type="character" w:customStyle="1" w:styleId="WW8Num9z0">
    <w:name w:val="WW8Num9z0"/>
    <w:qFormat/>
    <w:rPr>
      <w:b/>
    </w:rPr>
  </w:style>
  <w:style w:type="character" w:customStyle="1" w:styleId="WW8Num11z0">
    <w:name w:val="WW8Num11z0"/>
    <w:qFormat/>
    <w:rPr>
      <w:rFonts w:ascii="Arial" w:eastAsia="Times New Roman" w:hAnsi="Arial" w:cs="Arial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-DefaultParagraphFont">
    <w:name w:val="WW-Default Paragraph Font"/>
    <w:qFormat/>
  </w:style>
  <w:style w:type="character" w:customStyle="1" w:styleId="WW-EndnoteCharacters">
    <w:name w:val="WW-Endnote Characters"/>
    <w:qFormat/>
  </w:style>
  <w:style w:type="character" w:customStyle="1" w:styleId="TableHeading0">
    <w:name w:val="TableHeading"/>
    <w:qFormat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qFormat/>
    <w:rPr>
      <w:rFonts w:ascii="Arial" w:hAnsi="Arial" w:cs="Arial" w:hint="default"/>
      <w:color w:val="auto"/>
      <w:sz w:val="20"/>
      <w:szCs w:val="20"/>
    </w:rPr>
  </w:style>
  <w:style w:type="paragraph" w:customStyle="1" w:styleId="z-Formularbeginn1">
    <w:name w:val="z-Formularbeginn1"/>
    <w:basedOn w:val="Standard"/>
    <w:next w:val="Standard"/>
    <w:link w:val="z-"/>
    <w:unhideWhenUsed/>
    <w:qFormat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">
    <w:name w:val="z-窗体顶端 字符"/>
    <w:link w:val="z-Formularbeginn1"/>
    <w:qFormat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Textkrper3Zchn">
    <w:name w:val="Textkörper 3 Zchn"/>
    <w:link w:val="Textkrper3"/>
    <w:qFormat/>
    <w:locked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qFormat/>
    <w:locked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customStyle="1" w:styleId="z-Formularende1">
    <w:name w:val="z-Formularende1"/>
    <w:basedOn w:val="Standard"/>
    <w:next w:val="Standard"/>
    <w:link w:val="z-0"/>
    <w:unhideWhenUsed/>
    <w:qFormat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0">
    <w:name w:val="z-窗体底端 字符"/>
    <w:link w:val="z-Formularende1"/>
    <w:qFormat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Pr>
      <w:rFonts w:ascii="Arial" w:hAnsi="Arial" w:cs="Arial" w:hint="default"/>
      <w:b/>
      <w:lang w:val="fr-FR" w:eastAsia="ar-SA" w:bidi="ar-SA"/>
    </w:rPr>
  </w:style>
  <w:style w:type="character" w:customStyle="1" w:styleId="Heading1CharChar">
    <w:name w:val="Heading 1 Char Char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Pr>
      <w:rFonts w:ascii="Arial" w:eastAsia="Batang" w:hAnsi="Arial" w:cs="Arial" w:hint="default"/>
      <w:bCs/>
      <w:sz w:val="32"/>
      <w:lang w:val="en-GB" w:eastAsia="en-US" w:bidi="ar-SA"/>
    </w:rPr>
  </w:style>
  <w:style w:type="character" w:customStyle="1" w:styleId="SubtitleChar1">
    <w:name w:val="Subtitle Char1"/>
    <w:uiPriority w:val="11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TitleChar1">
    <w:name w:val="Title Char1"/>
    <w:uiPriority w:val="10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ZchnZchnCharCharZchnZchn2">
    <w:name w:val="Zchn Zchn Char Char Zchn Zchn2"/>
    <w:basedOn w:val="Standard"/>
    <w:semiHidden/>
    <w:pPr>
      <w:spacing w:after="160" w:line="240" w:lineRule="exact"/>
    </w:pPr>
    <w:rPr>
      <w:rFonts w:cs="Arial"/>
      <w:lang w:val="en-US"/>
    </w:rPr>
  </w:style>
  <w:style w:type="paragraph" w:customStyle="1" w:styleId="CarCarCharCharChar2">
    <w:name w:val="Car Car Char Char Char2"/>
    <w:basedOn w:val="Standard"/>
    <w:semiHidden/>
    <w:pPr>
      <w:spacing w:after="160" w:line="240" w:lineRule="exact"/>
    </w:pPr>
    <w:rPr>
      <w:rFonts w:cs="Arial"/>
      <w:lang w:val="en-US"/>
    </w:rPr>
  </w:style>
  <w:style w:type="paragraph" w:customStyle="1" w:styleId="CharCharCharCharCharZchnZchnCharCharChar2">
    <w:name w:val="Char Char Char Char Char Zchn Zchn Char Char Char2"/>
    <w:basedOn w:val="Standard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Standard"/>
    <w:semiHidden/>
    <w:pPr>
      <w:spacing w:after="160" w:line="240" w:lineRule="exact"/>
    </w:pPr>
    <w:rPr>
      <w:rFonts w:cs="Arial"/>
      <w:lang w:val="en-US"/>
    </w:rPr>
  </w:style>
  <w:style w:type="paragraph" w:customStyle="1" w:styleId="ZchnZchn2">
    <w:name w:val="Zchn Zchn2"/>
    <w:basedOn w:val="Standard"/>
    <w:semiHidden/>
    <w:pPr>
      <w:spacing w:after="160" w:line="240" w:lineRule="exact"/>
    </w:pPr>
    <w:rPr>
      <w:rFonts w:cs="Arial"/>
      <w:lang w:val="en-US"/>
    </w:rPr>
  </w:style>
  <w:style w:type="paragraph" w:customStyle="1" w:styleId="CharCharCharZchnZchn2">
    <w:name w:val="Char Char Char Zchn Zchn2"/>
    <w:basedOn w:val="Standard"/>
    <w:semiHidden/>
    <w:pPr>
      <w:spacing w:after="160" w:line="240" w:lineRule="exact"/>
    </w:pPr>
    <w:rPr>
      <w:rFonts w:cs="Arial"/>
      <w:lang w:val="en-US"/>
    </w:rPr>
  </w:style>
  <w:style w:type="paragraph" w:customStyle="1" w:styleId="CharCharCharCharChar2">
    <w:name w:val="Char Char Char Char (文字) (文字) Char2"/>
    <w:basedOn w:val="Standard"/>
    <w:semiHidden/>
    <w:pPr>
      <w:spacing w:after="160" w:line="240" w:lineRule="exact"/>
    </w:pPr>
    <w:rPr>
      <w:rFonts w:cs="Arial"/>
      <w:lang w:val="en-US"/>
    </w:rPr>
  </w:style>
  <w:style w:type="paragraph" w:customStyle="1" w:styleId="CarCarCharChar2">
    <w:name w:val="Car Car Char Char2"/>
    <w:basedOn w:val="Standard"/>
    <w:semiHidden/>
    <w:pPr>
      <w:spacing w:after="160" w:line="240" w:lineRule="exact"/>
    </w:pPr>
    <w:rPr>
      <w:rFonts w:cs="Arial"/>
      <w:lang w:val="en-US"/>
    </w:rPr>
  </w:style>
  <w:style w:type="character" w:customStyle="1" w:styleId="CharChar2">
    <w:name w:val="Char Char2"/>
    <w:rPr>
      <w:rFonts w:ascii="Arial" w:hAnsi="Arial"/>
      <w:b/>
      <w:lang w:val="fr-FR" w:eastAsia="ar-SA" w:bidi="ar-SA"/>
    </w:rPr>
  </w:style>
  <w:style w:type="paragraph" w:customStyle="1" w:styleId="ZchnZchnCharCharZchnZchn1">
    <w:name w:val="Zchn Zchn Char Char Zchn Zchn1"/>
    <w:basedOn w:val="Standard"/>
    <w:semiHidden/>
    <w:pPr>
      <w:spacing w:after="160" w:line="240" w:lineRule="exact"/>
    </w:pPr>
    <w:rPr>
      <w:rFonts w:cs="Arial"/>
      <w:lang w:val="en-US"/>
    </w:rPr>
  </w:style>
  <w:style w:type="paragraph" w:customStyle="1" w:styleId="CarCarCharCharChar1">
    <w:name w:val="Car Car Char Char Char1"/>
    <w:basedOn w:val="Standard"/>
    <w:semiHidden/>
    <w:pPr>
      <w:spacing w:after="160" w:line="240" w:lineRule="exact"/>
    </w:pPr>
    <w:rPr>
      <w:rFonts w:cs="Arial"/>
      <w:lang w:val="en-US"/>
    </w:rPr>
  </w:style>
  <w:style w:type="paragraph" w:customStyle="1" w:styleId="CharCharCharCharCharZchnZchnCharCharChar1">
    <w:name w:val="Char Char Char Char Char Zchn Zchn Char Char Char1"/>
    <w:basedOn w:val="Standard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Standard"/>
    <w:semiHidden/>
    <w:pPr>
      <w:spacing w:after="160" w:line="240" w:lineRule="exact"/>
    </w:pPr>
    <w:rPr>
      <w:rFonts w:cs="Arial"/>
      <w:lang w:val="en-US"/>
    </w:rPr>
  </w:style>
  <w:style w:type="paragraph" w:customStyle="1" w:styleId="ZchnZchn1">
    <w:name w:val="Zchn Zchn1"/>
    <w:basedOn w:val="Standard"/>
    <w:semiHidden/>
    <w:pPr>
      <w:spacing w:after="160" w:line="240" w:lineRule="exact"/>
    </w:pPr>
    <w:rPr>
      <w:rFonts w:cs="Arial"/>
      <w:lang w:val="en-US"/>
    </w:rPr>
  </w:style>
  <w:style w:type="paragraph" w:customStyle="1" w:styleId="CharCharCharZchnZchn1">
    <w:name w:val="Char Char Char Zchn Zchn1"/>
    <w:basedOn w:val="Standard"/>
    <w:semiHidden/>
    <w:pPr>
      <w:spacing w:after="160" w:line="240" w:lineRule="exact"/>
    </w:pPr>
    <w:rPr>
      <w:rFonts w:cs="Arial"/>
      <w:lang w:val="en-US"/>
    </w:rPr>
  </w:style>
  <w:style w:type="paragraph" w:customStyle="1" w:styleId="CharCharCharCharChar1">
    <w:name w:val="Char Char Char Char (文字) (文字) Char1"/>
    <w:basedOn w:val="Standard"/>
    <w:semiHidden/>
    <w:pPr>
      <w:spacing w:after="160" w:line="240" w:lineRule="exact"/>
    </w:pPr>
    <w:rPr>
      <w:rFonts w:cs="Arial"/>
      <w:lang w:val="en-US"/>
    </w:rPr>
  </w:style>
  <w:style w:type="paragraph" w:customStyle="1" w:styleId="CarCarCharChar1">
    <w:name w:val="Car Car Char Char1"/>
    <w:basedOn w:val="Standard"/>
    <w:semiHidden/>
    <w:pPr>
      <w:spacing w:after="160" w:line="240" w:lineRule="exact"/>
    </w:pPr>
    <w:rPr>
      <w:rFonts w:cs="Arial"/>
      <w:lang w:val="en-US"/>
    </w:rPr>
  </w:style>
  <w:style w:type="character" w:customStyle="1" w:styleId="CharChar1">
    <w:name w:val="Char Char1"/>
    <w:rPr>
      <w:rFonts w:ascii="Arial" w:hAnsi="Arial"/>
      <w:b/>
      <w:lang w:val="fr-FR" w:eastAsia="ar-SA" w:bidi="ar-SA"/>
    </w:rPr>
  </w:style>
  <w:style w:type="table" w:customStyle="1" w:styleId="TableGrid1">
    <w:name w:val="Table Grid1"/>
    <w:basedOn w:val="NormaleTabell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NormaleTabell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NormaleTabell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NormaleTabell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NormaleTabell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NormaleTabell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NormaleTabell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NormaleTabell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NormaleTabell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NormaleTabell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NormaleTabell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NormaleTabell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NormaleTabell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NormaleTabell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NormaleTabell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NormaleTabell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NormaleTabell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NormaleTabell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NormaleTabell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rarbeitung1">
    <w:name w:val="Überarbeitung1"/>
    <w:hidden/>
    <w:uiPriority w:val="99"/>
    <w:semiHidden/>
    <w:rPr>
      <w:rFonts w:ascii="Arial" w:hAnsi="Arial"/>
      <w:sz w:val="18"/>
      <w:szCs w:val="22"/>
      <w:lang w:val="en-GB" w:eastAsia="en-US"/>
    </w:r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styleId="KeinLeerraum">
    <w:name w:val="No Spacing"/>
    <w:uiPriority w:val="1"/>
    <w:qFormat/>
    <w:rPr>
      <w:sz w:val="22"/>
      <w:szCs w:val="22"/>
      <w:lang w:val="en-GB" w:eastAsia="en-US"/>
    </w:rPr>
  </w:style>
  <w:style w:type="character" w:customStyle="1" w:styleId="Erwhnung1">
    <w:name w:val="Erwähnung1"/>
    <w:basedOn w:val="Absatz-Standardschriftart"/>
    <w:uiPriority w:val="99"/>
    <w:semiHidden/>
    <w:unhideWhenUsed/>
    <w:rPr>
      <w:color w:val="2B579A"/>
      <w:shd w:val="clear" w:color="auto" w:fill="E6E6E6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rPr>
      <w:color w:val="808080"/>
      <w:shd w:val="clear" w:color="auto" w:fill="E6E6E6"/>
    </w:rPr>
  </w:style>
  <w:style w:type="character" w:customStyle="1" w:styleId="UnresolvedMention2">
    <w:name w:val="Unresolved Mention2"/>
    <w:basedOn w:val="Absatz-Standardschriftart"/>
    <w:uiPriority w:val="99"/>
    <w:rPr>
      <w:color w:val="808080"/>
      <w:shd w:val="clear" w:color="auto" w:fill="E6E6E6"/>
    </w:rPr>
  </w:style>
  <w:style w:type="character" w:customStyle="1" w:styleId="NichtaufgelsteErwhnung1">
    <w:name w:val="Nicht aufgelöste Erwähnung1"/>
    <w:basedOn w:val="Absatz-Standardschriftart"/>
    <w:uiPriority w:val="99"/>
    <w:rPr>
      <w:color w:val="808080"/>
      <w:shd w:val="clear" w:color="auto" w:fill="E6E6E6"/>
    </w:rPr>
  </w:style>
  <w:style w:type="character" w:customStyle="1" w:styleId="st">
    <w:name w:val="st"/>
    <w:basedOn w:val="Absatz-Standardschriftart"/>
  </w:style>
  <w:style w:type="paragraph" w:customStyle="1" w:styleId="NO">
    <w:name w:val="NO"/>
    <w:basedOn w:val="Standard"/>
    <w:link w:val="NOChar"/>
    <w:qFormat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  <w:sz w:val="20"/>
      <w:szCs w:val="20"/>
      <w:lang w:eastAsia="en-GB"/>
    </w:rPr>
  </w:style>
  <w:style w:type="character" w:customStyle="1" w:styleId="NOChar">
    <w:name w:val="NO Char"/>
    <w:link w:val="NO"/>
    <w:qFormat/>
    <w:rPr>
      <w:rFonts w:ascii="Times New Roman" w:eastAsia="Malgun Gothic" w:hAnsi="Times New Roman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F0C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file:///C:\TSGS1_112_Dallas\docs\S1-254059r1.zip" TargetMode="External"/><Relationship Id="rId21" Type="http://schemas.openxmlformats.org/officeDocument/2006/relationships/hyperlink" Target="file:///C:\TSGS1_112_Dallas\Docs\S1-254079.zip" TargetMode="External"/><Relationship Id="rId42" Type="http://schemas.openxmlformats.org/officeDocument/2006/relationships/hyperlink" Target="file:///C:\TSGS1_112_Dallas\Docs\S1-254213.zip" TargetMode="External"/><Relationship Id="rId63" Type="http://schemas.openxmlformats.org/officeDocument/2006/relationships/hyperlink" Target="file:///C:\TSGS1_112_Dallas\Docs\S1-254093.zip" TargetMode="External"/><Relationship Id="rId84" Type="http://schemas.openxmlformats.org/officeDocument/2006/relationships/hyperlink" Target="file:///C:\TSGS1_112_Dallas\docs\S1-254208r2.zip" TargetMode="External"/><Relationship Id="rId138" Type="http://schemas.openxmlformats.org/officeDocument/2006/relationships/hyperlink" Target="file:///C:\TSGS1_112_Dallas\docs\S1-254088r1.zip" TargetMode="External"/><Relationship Id="rId159" Type="http://schemas.openxmlformats.org/officeDocument/2006/relationships/hyperlink" Target="file:///C:\TSGS1_112_Dallas\docs\S1-254233r1.zip" TargetMode="External"/><Relationship Id="rId107" Type="http://schemas.openxmlformats.org/officeDocument/2006/relationships/hyperlink" Target="file:///C:\TSGS1_112_Dallas\Docs\S1-254242.zip" TargetMode="External"/><Relationship Id="rId11" Type="http://schemas.openxmlformats.org/officeDocument/2006/relationships/hyperlink" Target="file:///C:\TSGS1_112_Dallas\Docs\S1-254040.zip" TargetMode="External"/><Relationship Id="rId32" Type="http://schemas.openxmlformats.org/officeDocument/2006/relationships/hyperlink" Target="file:///C:\TSGS1_112_Dallas\docs\S1-254222r1.zip" TargetMode="External"/><Relationship Id="rId53" Type="http://schemas.openxmlformats.org/officeDocument/2006/relationships/hyperlink" Target="file:///C:\TSGS1_112_Dallas\Docs\S1-254060.zip" TargetMode="External"/><Relationship Id="rId74" Type="http://schemas.openxmlformats.org/officeDocument/2006/relationships/hyperlink" Target="file:///C:\TSGS1_112_Dallas\docs\S1-254183r2.zip" TargetMode="External"/><Relationship Id="rId128" Type="http://schemas.openxmlformats.org/officeDocument/2006/relationships/hyperlink" Target="file:///C:\TSGS1_112_Dallas\docs\S1-254069r1.zip" TargetMode="External"/><Relationship Id="rId149" Type="http://schemas.openxmlformats.org/officeDocument/2006/relationships/hyperlink" Target="file:///C:\TSGS1_112_Dallas\docs\S1-254302r1.zip" TargetMode="External"/><Relationship Id="rId5" Type="http://schemas.openxmlformats.org/officeDocument/2006/relationships/numbering" Target="numbering.xml"/><Relationship Id="rId95" Type="http://schemas.openxmlformats.org/officeDocument/2006/relationships/hyperlink" Target="file:///C:\TSGS1_112_Dallas\Docs\S1-254277.zip" TargetMode="External"/><Relationship Id="rId160" Type="http://schemas.openxmlformats.org/officeDocument/2006/relationships/hyperlink" Target="file:///C:\TSGS1_112_Dallas\Docs\S1-254239.zip" TargetMode="External"/><Relationship Id="rId22" Type="http://schemas.openxmlformats.org/officeDocument/2006/relationships/hyperlink" Target="file:///C:\TSGS1_112_Dallas\Docs\S1-254153.zip" TargetMode="External"/><Relationship Id="rId43" Type="http://schemas.openxmlformats.org/officeDocument/2006/relationships/hyperlink" Target="file:///C:\TSGS1_112_Dallas\docs\S1-254213r1.zip" TargetMode="External"/><Relationship Id="rId64" Type="http://schemas.openxmlformats.org/officeDocument/2006/relationships/hyperlink" Target="file:///C:\TSGS1_112_Dallas\docs\S1-254093r1.zip" TargetMode="External"/><Relationship Id="rId118" Type="http://schemas.openxmlformats.org/officeDocument/2006/relationships/hyperlink" Target="file:///C:\TSGS1_112_Dallas\docs\S1-254342.zip" TargetMode="External"/><Relationship Id="rId139" Type="http://schemas.openxmlformats.org/officeDocument/2006/relationships/hyperlink" Target="file:///C:\TSGS1_112_Dallas\Docs\S1-254108.zip" TargetMode="External"/><Relationship Id="rId85" Type="http://schemas.openxmlformats.org/officeDocument/2006/relationships/hyperlink" Target="file:///C:\TSGS1_112_Dallas\docs\S1-254208r3.zip" TargetMode="External"/><Relationship Id="rId150" Type="http://schemas.openxmlformats.org/officeDocument/2006/relationships/hyperlink" Target="file:///C:\TSGS1_112_Dallas\docs\S1-254302r2.zip" TargetMode="External"/><Relationship Id="rId12" Type="http://schemas.openxmlformats.org/officeDocument/2006/relationships/hyperlink" Target="file:///C:\TSGS1_112_Dallas\Docs\S1-254041.zip" TargetMode="External"/><Relationship Id="rId17" Type="http://schemas.openxmlformats.org/officeDocument/2006/relationships/hyperlink" Target="file:///C:\TSGS1_112_Dallas\Docs\S1-254155.zip" TargetMode="External"/><Relationship Id="rId33" Type="http://schemas.openxmlformats.org/officeDocument/2006/relationships/hyperlink" Target="file:///C:\TSGS1_112_Dallas\docs\S1-254222r2.zip" TargetMode="External"/><Relationship Id="rId38" Type="http://schemas.openxmlformats.org/officeDocument/2006/relationships/hyperlink" Target="file:///C:\TSGS1_112_Dallas\docs\S1-254195r2.zip" TargetMode="External"/><Relationship Id="rId59" Type="http://schemas.openxmlformats.org/officeDocument/2006/relationships/hyperlink" Target="file:///C:\TSGS1_112_Dallas\Docs\S1-254090.zip" TargetMode="External"/><Relationship Id="rId103" Type="http://schemas.openxmlformats.org/officeDocument/2006/relationships/hyperlink" Target="file:///C:\TSGS1_112_Dallas\docs\S1-254087r2.zip" TargetMode="External"/><Relationship Id="rId108" Type="http://schemas.openxmlformats.org/officeDocument/2006/relationships/hyperlink" Target="file:///C:\TSGS1_112_Dallas\Docs\S1-254303.zip" TargetMode="External"/><Relationship Id="rId124" Type="http://schemas.openxmlformats.org/officeDocument/2006/relationships/hyperlink" Target="file:///C:\TSGS1_112_Dallas\docs\S1-254236r1.zip" TargetMode="External"/><Relationship Id="rId129" Type="http://schemas.openxmlformats.org/officeDocument/2006/relationships/hyperlink" Target="file:///C:\TSGS1_112_Dallas\docs\S1-254069r2.zip" TargetMode="External"/><Relationship Id="rId54" Type="http://schemas.openxmlformats.org/officeDocument/2006/relationships/hyperlink" Target="file:///C:\TSGS1_112_Dallas\docs\S1-254060r1.zip" TargetMode="External"/><Relationship Id="rId70" Type="http://schemas.openxmlformats.org/officeDocument/2006/relationships/hyperlink" Target="file:///C:\TSGS1_112_Dallas\docs\S1-254155r2.zip" TargetMode="External"/><Relationship Id="rId75" Type="http://schemas.openxmlformats.org/officeDocument/2006/relationships/hyperlink" Target="file:///C:\TSGS1_112_Dallas\docs\S1-254183r3.zip" TargetMode="External"/><Relationship Id="rId91" Type="http://schemas.openxmlformats.org/officeDocument/2006/relationships/hyperlink" Target="file:///C:\TSGS1_112_Dallas\docs\S1-254225r1.zip" TargetMode="External"/><Relationship Id="rId96" Type="http://schemas.openxmlformats.org/officeDocument/2006/relationships/hyperlink" Target="file:///C:\TSGS1_112_Dallas\docs\S1-254277r1.zip" TargetMode="External"/><Relationship Id="rId140" Type="http://schemas.openxmlformats.org/officeDocument/2006/relationships/hyperlink" Target="file:///C:\TSGS1_112_Dallas\docs\S1-254108r1.zip" TargetMode="External"/><Relationship Id="rId145" Type="http://schemas.openxmlformats.org/officeDocument/2006/relationships/hyperlink" Target="file:///C:\TSGS1_112_Dallas\Docs\S1-254230.zip" TargetMode="External"/><Relationship Id="rId161" Type="http://schemas.openxmlformats.org/officeDocument/2006/relationships/hyperlink" Target="file:///C:\TSGS1_112_Dallas\docs\S1-254239r1.zip" TargetMode="External"/><Relationship Id="rId16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23" Type="http://schemas.openxmlformats.org/officeDocument/2006/relationships/hyperlink" Target="file:///C:\TSGS1_112_Dallas\Docs\S1-254157.zip" TargetMode="External"/><Relationship Id="rId28" Type="http://schemas.openxmlformats.org/officeDocument/2006/relationships/hyperlink" Target="file:///C:\TSGS1_112_Dallas\Docs\S1-254100.zip" TargetMode="External"/><Relationship Id="rId49" Type="http://schemas.openxmlformats.org/officeDocument/2006/relationships/hyperlink" Target="file:///C:\TSGS1_112_Dallas\Docs\S1-254045.zip" TargetMode="External"/><Relationship Id="rId114" Type="http://schemas.openxmlformats.org/officeDocument/2006/relationships/hyperlink" Target="file:///C:\TSGS1_112_Dallas\docs\S1-254304r1.zip" TargetMode="External"/><Relationship Id="rId119" Type="http://schemas.openxmlformats.org/officeDocument/2006/relationships/hyperlink" Target="file:///C:\TSGS1_112_Dallas\Docs\S1-254068.zip" TargetMode="External"/><Relationship Id="rId44" Type="http://schemas.openxmlformats.org/officeDocument/2006/relationships/hyperlink" Target="file:///C:\TSGS1_112_Dallas\Docs\S1-254041.zip" TargetMode="External"/><Relationship Id="rId60" Type="http://schemas.openxmlformats.org/officeDocument/2006/relationships/hyperlink" Target="file:///C:\TSGS1_112_Dallas\docs\S1-254090r1.zip" TargetMode="External"/><Relationship Id="rId65" Type="http://schemas.openxmlformats.org/officeDocument/2006/relationships/hyperlink" Target="file:///C:\TSGS1_112_Dallas\docs\S1-254093r2.zip" TargetMode="External"/><Relationship Id="rId81" Type="http://schemas.openxmlformats.org/officeDocument/2006/relationships/hyperlink" Target="file:///C:\TSGS1_112_Dallas\Docs\S1-254198.zip" TargetMode="External"/><Relationship Id="rId86" Type="http://schemas.openxmlformats.org/officeDocument/2006/relationships/hyperlink" Target="file:///C:\TSGS1_112_Dallas\Docs\S1-254224.zip" TargetMode="External"/><Relationship Id="rId130" Type="http://schemas.openxmlformats.org/officeDocument/2006/relationships/hyperlink" Target="file:///C:\TSGS1_112_Dallas\Docs\S1-254070.zip" TargetMode="External"/><Relationship Id="rId135" Type="http://schemas.openxmlformats.org/officeDocument/2006/relationships/hyperlink" Target="file:///C:\TSGS1_112_Dallas\docs\S1-254332.zip" TargetMode="External"/><Relationship Id="rId151" Type="http://schemas.openxmlformats.org/officeDocument/2006/relationships/hyperlink" Target="file:///C:\TSGS1_112_Dallas\Docs\S1-254229.zip" TargetMode="External"/><Relationship Id="rId156" Type="http://schemas.openxmlformats.org/officeDocument/2006/relationships/hyperlink" Target="file:///C:\TSGS1_112_Dallas\Docs\S1-254238.zip" TargetMode="External"/><Relationship Id="rId13" Type="http://schemas.openxmlformats.org/officeDocument/2006/relationships/hyperlink" Target="file:///C:\TSGS1_112_Dallas\Docs\S1-254045.zip" TargetMode="External"/><Relationship Id="rId18" Type="http://schemas.openxmlformats.org/officeDocument/2006/relationships/hyperlink" Target="file:///C:\TSGS1_112_Dallas\Docs\S1-254183.zip" TargetMode="External"/><Relationship Id="rId39" Type="http://schemas.openxmlformats.org/officeDocument/2006/relationships/hyperlink" Target="file:///C:\TSGS1_112_Dallas\Docs\S1-254210.zip" TargetMode="External"/><Relationship Id="rId109" Type="http://schemas.openxmlformats.org/officeDocument/2006/relationships/hyperlink" Target="file:///C:\TSGS1_112_Dallas\docs\S1-254303r1.zip" TargetMode="External"/><Relationship Id="rId34" Type="http://schemas.openxmlformats.org/officeDocument/2006/relationships/hyperlink" Target="file:///C:\TSGS1_112_Dallas\docs\S1-254222r3.zip" TargetMode="External"/><Relationship Id="rId50" Type="http://schemas.openxmlformats.org/officeDocument/2006/relationships/hyperlink" Target="file:///C:\TSGS1_112_Dallas\Docs\S1-254223.zip" TargetMode="External"/><Relationship Id="rId55" Type="http://schemas.openxmlformats.org/officeDocument/2006/relationships/hyperlink" Target="file:///C:\TSGS1_112_Dallas\docs\S1-254060r2.zip" TargetMode="External"/><Relationship Id="rId76" Type="http://schemas.openxmlformats.org/officeDocument/2006/relationships/hyperlink" Target="file:///C:\TSGS1_112_Dallas\Docs\S1-254170.zip" TargetMode="External"/><Relationship Id="rId97" Type="http://schemas.openxmlformats.org/officeDocument/2006/relationships/hyperlink" Target="file:///C:\TSGS1_112_Dallas\Docs\S1-254066.zip" TargetMode="External"/><Relationship Id="rId104" Type="http://schemas.openxmlformats.org/officeDocument/2006/relationships/hyperlink" Target="file:///C:\TSGS1_112_Dallas\Docs\S1-254111.zip" TargetMode="External"/><Relationship Id="rId120" Type="http://schemas.openxmlformats.org/officeDocument/2006/relationships/hyperlink" Target="file:///C:\TSGS1_112_Dallas\docs\S1-254068r1.zip" TargetMode="External"/><Relationship Id="rId125" Type="http://schemas.openxmlformats.org/officeDocument/2006/relationships/hyperlink" Target="file:///C:\TSGS1_112_Dallas\docs\S1-254236r2.zip" TargetMode="External"/><Relationship Id="rId141" Type="http://schemas.openxmlformats.org/officeDocument/2006/relationships/hyperlink" Target="file:///C:\TSGS1_112_Dallas\Docs\S1-254112.zip" TargetMode="External"/><Relationship Id="rId146" Type="http://schemas.openxmlformats.org/officeDocument/2006/relationships/hyperlink" Target="file:///C:\TSGS1_112_Dallas\docs\S1-254230r1.zip" TargetMode="External"/><Relationship Id="rId7" Type="http://schemas.openxmlformats.org/officeDocument/2006/relationships/settings" Target="settings.xml"/><Relationship Id="rId71" Type="http://schemas.openxmlformats.org/officeDocument/2006/relationships/hyperlink" Target="file:///C:\TSGS1_112_Dallas\docs\S1-254155r3.zip" TargetMode="External"/><Relationship Id="rId92" Type="http://schemas.openxmlformats.org/officeDocument/2006/relationships/hyperlink" Target="file:///C:\TSGS1_112_Dallas\Docs\S1-254226.zip" TargetMode="External"/><Relationship Id="rId162" Type="http://schemas.openxmlformats.org/officeDocument/2006/relationships/hyperlink" Target="file:///C:\TSGS1_112_Dallas\Docs\S1-254240.zip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file:///C:\TSGS1_112_Dallas\docs\S1-254100r1.zip" TargetMode="External"/><Relationship Id="rId24" Type="http://schemas.openxmlformats.org/officeDocument/2006/relationships/hyperlink" Target="file:///C:\TSGS1_112_Dallas\docs\S1-254157r1.zip" TargetMode="External"/><Relationship Id="rId40" Type="http://schemas.openxmlformats.org/officeDocument/2006/relationships/hyperlink" Target="file:///C:\TSGS1_112_Dallas\docs\S1-254210r1.zip" TargetMode="External"/><Relationship Id="rId45" Type="http://schemas.openxmlformats.org/officeDocument/2006/relationships/hyperlink" Target="file:///C:\TSGS1_112_Dallas\Docs\S1-254221.zip" TargetMode="External"/><Relationship Id="rId66" Type="http://schemas.openxmlformats.org/officeDocument/2006/relationships/hyperlink" Target="file:///C:\TSGS1_112_Dallas\docs\S1-254093r3.zip" TargetMode="External"/><Relationship Id="rId87" Type="http://schemas.openxmlformats.org/officeDocument/2006/relationships/hyperlink" Target="file:///C:\TSGS1_112_Dallas\Docs\S1-254301.zip" TargetMode="External"/><Relationship Id="rId110" Type="http://schemas.openxmlformats.org/officeDocument/2006/relationships/hyperlink" Target="file:///C:\TSGS1_112_Dallas\Docs\S1-254033.zip" TargetMode="External"/><Relationship Id="rId115" Type="http://schemas.openxmlformats.org/officeDocument/2006/relationships/hyperlink" Target="file:///C:\TSGS1_112_Dallas\docs\S1-254304r2.zip" TargetMode="External"/><Relationship Id="rId131" Type="http://schemas.openxmlformats.org/officeDocument/2006/relationships/hyperlink" Target="file:///C:\TSGS1_112_Dallas\docs\S1-254070r1.zip" TargetMode="External"/><Relationship Id="rId136" Type="http://schemas.openxmlformats.org/officeDocument/2006/relationships/hyperlink" Target="file:///C:\TSGS1_112_Dallas\Docs\S1-254071.zip" TargetMode="External"/><Relationship Id="rId157" Type="http://schemas.openxmlformats.org/officeDocument/2006/relationships/hyperlink" Target="file:///C:\TSGS1_112_Dallas\docs\S1-254238r1.zip" TargetMode="External"/><Relationship Id="rId61" Type="http://schemas.openxmlformats.org/officeDocument/2006/relationships/hyperlink" Target="file:///C:\TSGS1_112_Dallas\docs\S1-254090r2.zip" TargetMode="External"/><Relationship Id="rId82" Type="http://schemas.openxmlformats.org/officeDocument/2006/relationships/hyperlink" Target="file:///C:\TSGS1_112_Dallas\Docs\S1-254208.zip" TargetMode="External"/><Relationship Id="rId152" Type="http://schemas.openxmlformats.org/officeDocument/2006/relationships/hyperlink" Target="file:///C:\TSGS1_112_Dallas\Docs\S1-254179.zip" TargetMode="External"/><Relationship Id="rId19" Type="http://schemas.openxmlformats.org/officeDocument/2006/relationships/hyperlink" Target="file:///C:\TSGS1_112_Dallas\Docs\S1-254210.zip" TargetMode="External"/><Relationship Id="rId14" Type="http://schemas.openxmlformats.org/officeDocument/2006/relationships/hyperlink" Target="file:///C:\TSGS1_112_Dallas\Docs\S1-254058.zip" TargetMode="External"/><Relationship Id="rId30" Type="http://schemas.openxmlformats.org/officeDocument/2006/relationships/hyperlink" Target="file:///C:\TSGS1_112_Dallas\Docs\S1-254040.zip" TargetMode="External"/><Relationship Id="rId35" Type="http://schemas.openxmlformats.org/officeDocument/2006/relationships/hyperlink" Target="file:///C:\TSGS1_112_Dallas\docs\S1-254222r4.zip" TargetMode="External"/><Relationship Id="rId56" Type="http://schemas.openxmlformats.org/officeDocument/2006/relationships/hyperlink" Target="file:///C:\TSGS1_112_Dallas\Docs\S1-254067.zip" TargetMode="External"/><Relationship Id="rId77" Type="http://schemas.openxmlformats.org/officeDocument/2006/relationships/hyperlink" Target="file:///C:\TSGS1_112_Dallas\Docs\S1-254196.zip" TargetMode="External"/><Relationship Id="rId100" Type="http://schemas.openxmlformats.org/officeDocument/2006/relationships/hyperlink" Target="file:///C:\TSGS1_112_Dallas\docs\S1-254066r3.zip" TargetMode="External"/><Relationship Id="rId105" Type="http://schemas.openxmlformats.org/officeDocument/2006/relationships/hyperlink" Target="file:///C:\TSGS1_112_Dallas\Docs\S1-254129.zip" TargetMode="External"/><Relationship Id="rId126" Type="http://schemas.openxmlformats.org/officeDocument/2006/relationships/hyperlink" Target="file:///C:\TSGS1_112_Dallas\docs\S1-254236r3.zip" TargetMode="External"/><Relationship Id="rId147" Type="http://schemas.openxmlformats.org/officeDocument/2006/relationships/hyperlink" Target="file:///C:\TSGS1_112_Dallas\docs\S1-254230r2.zip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file:///C:\TSGS1_112_Dallas\docs\S1-254223r1.zip" TargetMode="External"/><Relationship Id="rId72" Type="http://schemas.openxmlformats.org/officeDocument/2006/relationships/hyperlink" Target="file:///C:\TSGS1_112_Dallas\Docs\S1-254183.zip" TargetMode="External"/><Relationship Id="rId93" Type="http://schemas.openxmlformats.org/officeDocument/2006/relationships/hyperlink" Target="file:///C:\TSGS1_112_Dallas\docs\S1-254226r1.zip" TargetMode="External"/><Relationship Id="rId98" Type="http://schemas.openxmlformats.org/officeDocument/2006/relationships/hyperlink" Target="file:///C:\TSGS1_112_Dallas\docs\S1-254066r1.zip" TargetMode="External"/><Relationship Id="rId121" Type="http://schemas.openxmlformats.org/officeDocument/2006/relationships/hyperlink" Target="file:///C:\TSGS1_112_Dallas\docs\S1-254068r2.zip" TargetMode="External"/><Relationship Id="rId142" Type="http://schemas.openxmlformats.org/officeDocument/2006/relationships/hyperlink" Target="file:///C:\TSGS1_112_Dallas\Docs\S1-254094.zip" TargetMode="External"/><Relationship Id="rId163" Type="http://schemas.openxmlformats.org/officeDocument/2006/relationships/hyperlink" Target="file:///C:\TSGS1_112_Dallas\docs\S1-254240r1.zip" TargetMode="External"/><Relationship Id="rId3" Type="http://schemas.openxmlformats.org/officeDocument/2006/relationships/customXml" Target="../customXml/item3.xml"/><Relationship Id="rId25" Type="http://schemas.openxmlformats.org/officeDocument/2006/relationships/hyperlink" Target="file:///C:\TSGS1_112_Dallas\Docs\S1-254026.zip" TargetMode="External"/><Relationship Id="rId46" Type="http://schemas.openxmlformats.org/officeDocument/2006/relationships/hyperlink" Target="file:///C:\TSGS1_112_Dallas\docs\S1-254221r1.zip" TargetMode="External"/><Relationship Id="rId67" Type="http://schemas.openxmlformats.org/officeDocument/2006/relationships/hyperlink" Target="file:///C:\TSGS1_112_Dallas\Docs\S1-254134.zip" TargetMode="External"/><Relationship Id="rId116" Type="http://schemas.openxmlformats.org/officeDocument/2006/relationships/hyperlink" Target="file:///C:\TSGS1_112_Dallas\Docs\S1-254059.zip" TargetMode="External"/><Relationship Id="rId137" Type="http://schemas.openxmlformats.org/officeDocument/2006/relationships/hyperlink" Target="file:///C:\TSGS1_112_Dallas\Docs\S1-254088.zip" TargetMode="External"/><Relationship Id="rId158" Type="http://schemas.openxmlformats.org/officeDocument/2006/relationships/hyperlink" Target="file:///C:\TSGS1_112_Dallas\Docs\S1-254233.zip" TargetMode="External"/><Relationship Id="rId20" Type="http://schemas.openxmlformats.org/officeDocument/2006/relationships/hyperlink" Target="file:///C:\TSGS1_112_Dallas\Docs\S1-254213.zip" TargetMode="External"/><Relationship Id="rId41" Type="http://schemas.openxmlformats.org/officeDocument/2006/relationships/hyperlink" Target="file:///C:\TSGS1_112_Dallas\docs\S1-254210r2.zip" TargetMode="External"/><Relationship Id="rId62" Type="http://schemas.openxmlformats.org/officeDocument/2006/relationships/hyperlink" Target="file:///C:\TSGS1_112_Dallas\docs\S1-254090r3.zip" TargetMode="External"/><Relationship Id="rId83" Type="http://schemas.openxmlformats.org/officeDocument/2006/relationships/hyperlink" Target="file:///C:\TSGS1_112_Dallas\docs\S1-254208r1.zip" TargetMode="External"/><Relationship Id="rId88" Type="http://schemas.openxmlformats.org/officeDocument/2006/relationships/hyperlink" Target="file:///C:\TSGS1_112_Dallas\docs\S1-254301r1.zip" TargetMode="External"/><Relationship Id="rId111" Type="http://schemas.openxmlformats.org/officeDocument/2006/relationships/hyperlink" Target="file:///C:\TSGS1_112_Dallas\Docs\S1-254206.zip" TargetMode="External"/><Relationship Id="rId132" Type="http://schemas.openxmlformats.org/officeDocument/2006/relationships/hyperlink" Target="file:///C:\TSGS1_112_Dallas\docs\S1-254070r2.zip" TargetMode="External"/><Relationship Id="rId153" Type="http://schemas.openxmlformats.org/officeDocument/2006/relationships/hyperlink" Target="file:///C:\TSGS1_112_Dallas\docs\S1-254179r1.zip" TargetMode="External"/><Relationship Id="rId15" Type="http://schemas.openxmlformats.org/officeDocument/2006/relationships/hyperlink" Target="file:///C:\TSGS1_112_Dallas\Docs\S1-254111.zip" TargetMode="External"/><Relationship Id="rId36" Type="http://schemas.openxmlformats.org/officeDocument/2006/relationships/hyperlink" Target="file:///C:\TSGS1_112_Dallas\Docs\S1-254195.zip" TargetMode="External"/><Relationship Id="rId57" Type="http://schemas.openxmlformats.org/officeDocument/2006/relationships/hyperlink" Target="file:///C:\TSGS1_112_Dallas\docs\S1-254067r1.zip" TargetMode="External"/><Relationship Id="rId106" Type="http://schemas.openxmlformats.org/officeDocument/2006/relationships/hyperlink" Target="file:///C:\TSGS1_112_Dallas\Docs\S1-254268.zip" TargetMode="External"/><Relationship Id="rId127" Type="http://schemas.openxmlformats.org/officeDocument/2006/relationships/hyperlink" Target="file:///C:\TSGS1_112_Dallas\Docs\S1-254069.zip" TargetMode="External"/><Relationship Id="rId10" Type="http://schemas.openxmlformats.org/officeDocument/2006/relationships/endnotes" Target="endnotes.xml"/><Relationship Id="rId31" Type="http://schemas.openxmlformats.org/officeDocument/2006/relationships/hyperlink" Target="file:///C:\TSGS1_112_Dallas\Docs\S1-254222.zip" TargetMode="External"/><Relationship Id="rId52" Type="http://schemas.openxmlformats.org/officeDocument/2006/relationships/hyperlink" Target="file:///C:\TSGS1_112_Dallas\docs\S1-254223r2.zip" TargetMode="External"/><Relationship Id="rId73" Type="http://schemas.openxmlformats.org/officeDocument/2006/relationships/hyperlink" Target="file:///C:\TSGS1_112_Dallas\docs\S1-254183r1.zip" TargetMode="External"/><Relationship Id="rId78" Type="http://schemas.openxmlformats.org/officeDocument/2006/relationships/hyperlink" Target="file:///C:\TSGS1_112_Dallas\docs\S1-254196r1.zip" TargetMode="External"/><Relationship Id="rId94" Type="http://schemas.openxmlformats.org/officeDocument/2006/relationships/hyperlink" Target="file:///C:\TSGS1_112_Dallas\docs\S1-254226r2.zip" TargetMode="External"/><Relationship Id="rId99" Type="http://schemas.openxmlformats.org/officeDocument/2006/relationships/hyperlink" Target="file:///C:\TSGS1_112_Dallas\docs\S1-254066r2.zip" TargetMode="External"/><Relationship Id="rId101" Type="http://schemas.openxmlformats.org/officeDocument/2006/relationships/hyperlink" Target="file:///C:\TSGS1_112_Dallas\Docs\S1-254087.zip" TargetMode="External"/><Relationship Id="rId122" Type="http://schemas.openxmlformats.org/officeDocument/2006/relationships/hyperlink" Target="file:///C:\TSGS1_112_Dallas\Docs\S1-254235.zip" TargetMode="External"/><Relationship Id="rId143" Type="http://schemas.openxmlformats.org/officeDocument/2006/relationships/hyperlink" Target="file:///C:\TSGS1_112_Dallas\docs\S1-254094r1.zip" TargetMode="External"/><Relationship Id="rId148" Type="http://schemas.openxmlformats.org/officeDocument/2006/relationships/hyperlink" Target="file:///C:\TSGS1_112_Dallas\Docs\S1-254231.zip" TargetMode="External"/><Relationship Id="rId164" Type="http://schemas.openxmlformats.org/officeDocument/2006/relationships/hyperlink" Target="file:///C:\TSGS1_112_Dallas\Docs\S1-254241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6" Type="http://schemas.openxmlformats.org/officeDocument/2006/relationships/hyperlink" Target="file:///C:\TSGS1_112_Dallas\Docs\S1-254103.zip" TargetMode="External"/><Relationship Id="rId47" Type="http://schemas.openxmlformats.org/officeDocument/2006/relationships/hyperlink" Target="file:///C:\TSGS1_112_Dallas\docs\S1-254221r2.zip" TargetMode="External"/><Relationship Id="rId68" Type="http://schemas.openxmlformats.org/officeDocument/2006/relationships/hyperlink" Target="file:///C:\TSGS1_112_Dallas\Docs\S1-254155.zip" TargetMode="External"/><Relationship Id="rId89" Type="http://schemas.openxmlformats.org/officeDocument/2006/relationships/hyperlink" Target="file:///C:\TSGS1_112_Dallas\docs\S1-254301r2.zip" TargetMode="External"/><Relationship Id="rId112" Type="http://schemas.openxmlformats.org/officeDocument/2006/relationships/hyperlink" Target="file:///C:\TSGS1_112_Dallas\Docs\S1-254058.zip" TargetMode="External"/><Relationship Id="rId133" Type="http://schemas.openxmlformats.org/officeDocument/2006/relationships/hyperlink" Target="file:///C:\TSGS1_112_Dallas\Docs\S1-254237.zip" TargetMode="External"/><Relationship Id="rId154" Type="http://schemas.openxmlformats.org/officeDocument/2006/relationships/hyperlink" Target="file:///C:\TSGS1_112_Dallas\docs\S1-254179r2.zip" TargetMode="External"/><Relationship Id="rId16" Type="http://schemas.openxmlformats.org/officeDocument/2006/relationships/hyperlink" Target="file:///C:\TSGS1_112_Dallas\Docs\S1-254134.zip" TargetMode="External"/><Relationship Id="rId37" Type="http://schemas.openxmlformats.org/officeDocument/2006/relationships/hyperlink" Target="file:///C:\TSGS1_112_Dallas\docs\S1-254195r1.zip" TargetMode="External"/><Relationship Id="rId58" Type="http://schemas.openxmlformats.org/officeDocument/2006/relationships/hyperlink" Target="file:///C:\TSGS1_112_Dallas\docs\S1-254067r2.zip" TargetMode="External"/><Relationship Id="rId79" Type="http://schemas.openxmlformats.org/officeDocument/2006/relationships/hyperlink" Target="file:///C:\TSGS1_112_Dallas\docs\S1-254196r2.zip" TargetMode="External"/><Relationship Id="rId102" Type="http://schemas.openxmlformats.org/officeDocument/2006/relationships/hyperlink" Target="file:///C:\TSGS1_112_Dallas\docs\S1-254087r1.zip" TargetMode="External"/><Relationship Id="rId123" Type="http://schemas.openxmlformats.org/officeDocument/2006/relationships/hyperlink" Target="file:///C:\TSGS1_112_Dallas\Docs\S1-254236.zip" TargetMode="External"/><Relationship Id="rId144" Type="http://schemas.openxmlformats.org/officeDocument/2006/relationships/hyperlink" Target="file:///C:\TSGS1_112_Dallas\Docs\S1-254095.zip" TargetMode="External"/><Relationship Id="rId90" Type="http://schemas.openxmlformats.org/officeDocument/2006/relationships/hyperlink" Target="file:///C:\TSGS1_112_Dallas\Docs\S1-254225.zip" TargetMode="External"/><Relationship Id="rId165" Type="http://schemas.openxmlformats.org/officeDocument/2006/relationships/fontTable" Target="fontTable.xml"/><Relationship Id="rId27" Type="http://schemas.openxmlformats.org/officeDocument/2006/relationships/hyperlink" Target="file:///C:\TSGS1_112_Dallas\Docs\S1-254027.zip" TargetMode="External"/><Relationship Id="rId48" Type="http://schemas.openxmlformats.org/officeDocument/2006/relationships/hyperlink" Target="file:///C:\TSGS1_112_Dallas\docs\S1-254221r3.zip" TargetMode="External"/><Relationship Id="rId69" Type="http://schemas.openxmlformats.org/officeDocument/2006/relationships/hyperlink" Target="file:///C:\TSGS1_112_Dallas\docs\S1-254155r1.zip" TargetMode="External"/><Relationship Id="rId113" Type="http://schemas.openxmlformats.org/officeDocument/2006/relationships/hyperlink" Target="file:///C:\TSGS1_112_Dallas\Docs\S1-254304.zip" TargetMode="External"/><Relationship Id="rId134" Type="http://schemas.openxmlformats.org/officeDocument/2006/relationships/hyperlink" Target="file:///C:\TSGS1_112_Dallas\docs\S1-254237r1.zip" TargetMode="External"/><Relationship Id="rId80" Type="http://schemas.openxmlformats.org/officeDocument/2006/relationships/hyperlink" Target="file:///C:\TSGS1_112_Dallas\docs\S1-254196r3.zip" TargetMode="External"/><Relationship Id="rId155" Type="http://schemas.openxmlformats.org/officeDocument/2006/relationships/hyperlink" Target="file:///C:\TSGS1_112_Dallas\docs\S1-254179r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ksievv\AppData\Roaming\Microsoft\Templates\3GPPDAD_2025-08-15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7" ma:contentTypeDescription="Create a new document." ma:contentTypeScope="" ma:versionID="eb2a4868654826106e9c67f196f57b26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7012c47dbb936e14b550d23968a71fc9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a71aa21-c1c3-445e-9834-b5b7c3339883" xsi:nil="true"/>
  </documentManagement>
</p:properties>
</file>

<file path=customXml/itemProps1.xml><?xml version="1.0" encoding="utf-8"?>
<ds:datastoreItem xmlns:ds="http://schemas.openxmlformats.org/officeDocument/2006/customXml" ds:itemID="{55EACCAD-9D50-4322-A848-6C1A61EA7D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6B131B-B029-45EF-AAD4-270B5DA3D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  <ds:schemaRef ds:uri="ea71aa21-c1c3-445e-9834-b5b7c333988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3GPPDAD_2025-08-15</Template>
  <TotalTime>0</TotalTime>
  <Pages>12</Pages>
  <Words>3829</Words>
  <Characters>22385</Characters>
  <Application>Microsoft Office Word</Application>
  <DocSecurity>0</DocSecurity>
  <Lines>1436</Lines>
  <Paragraphs>967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25315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Aleksiev, Vasil</cp:lastModifiedBy>
  <cp:revision>9</cp:revision>
  <dcterms:created xsi:type="dcterms:W3CDTF">2025-11-19T16:34:00Z</dcterms:created>
  <dcterms:modified xsi:type="dcterms:W3CDTF">2025-11-20T13:25:00Z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2025-08-23T16:04:32Z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10df2f8f-708c-4954-8c56-554af16100f5</vt:lpwstr>
  </property>
  <property fmtid="{D5CDD505-2E9C-101B-9397-08002B2CF9AE}" pid="9" name="MSIP_Label_55339bf0-f345-473a-9ec8-6ca7c8197055_ContentBits">
    <vt:lpwstr>0</vt:lpwstr>
  </property>
  <property fmtid="{D5CDD505-2E9C-101B-9397-08002B2CF9AE}" pid="10" name="MSIP_Label_55339bf0-f345-473a-9ec8-6ca7c8197055_Tag">
    <vt:lpwstr>10, 0, 1, 1</vt:lpwstr>
  </property>
  <property fmtid="{D5CDD505-2E9C-101B-9397-08002B2CF9AE}" pid="11" name="KSOProductBuildVer">
    <vt:lpwstr>2052-11.8.2.12085</vt:lpwstr>
  </property>
  <property fmtid="{D5CDD505-2E9C-101B-9397-08002B2CF9AE}" pid="12" name="ICV">
    <vt:lpwstr>E5DEE6BF43B64C6FA75CC7F937491533</vt:lpwstr>
  </property>
</Properties>
</file>